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sz w:val="28"/>
          <w:szCs w:val="28"/>
          <w:lang w:eastAsia="en-US"/>
        </w:rPr>
        <w:id w:val="-221370425"/>
        <w:lock w:val="sdtContentLocked"/>
        <w:placeholder>
          <w:docPart w:val="DefaultPlaceholder_1082065158"/>
        </w:placeholder>
        <w:group/>
      </w:sdtPr>
      <w:sdtEndPr>
        <w:rPr>
          <w:lang w:eastAsia="ru-RU"/>
        </w:rPr>
      </w:sdtEndPr>
      <w:sdtContent>
        <w:p w14:paraId="17E66CEF"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7DEDBF7A"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24D79412"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7D584DFA" w14:textId="77777777" w:rsidR="00584447" w:rsidRPr="00353414" w:rsidRDefault="00584447" w:rsidP="00584447">
          <w:pPr>
            <w:jc w:val="center"/>
            <w:rPr>
              <w:b/>
              <w:sz w:val="28"/>
              <w:szCs w:val="28"/>
              <w:lang w:eastAsia="en-US"/>
            </w:rPr>
          </w:pPr>
        </w:p>
        <w:p w14:paraId="3FB46F0D"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081509B0" w14:textId="77777777" w:rsidR="00584447" w:rsidRPr="00353414" w:rsidRDefault="00584447" w:rsidP="00584447">
          <w:pPr>
            <w:ind w:left="637" w:firstLine="3758"/>
            <w:jc w:val="center"/>
            <w:rPr>
              <w:sz w:val="28"/>
              <w:szCs w:val="28"/>
            </w:rPr>
          </w:pPr>
        </w:p>
        <w:p w14:paraId="2A214EC0"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5AD6DCDD" w14:textId="77777777" w:rsidR="00584447" w:rsidRDefault="00584447" w:rsidP="00584447">
          <w:pPr>
            <w:ind w:left="637" w:firstLine="3758"/>
            <w:jc w:val="center"/>
            <w:rPr>
              <w:sz w:val="28"/>
              <w:szCs w:val="28"/>
            </w:rPr>
          </w:pPr>
        </w:p>
        <w:p w14:paraId="7FE3DE34" w14:textId="77777777" w:rsidR="00584447" w:rsidRDefault="00584447" w:rsidP="00584447">
          <w:pPr>
            <w:ind w:left="637" w:firstLine="3758"/>
            <w:jc w:val="center"/>
            <w:rPr>
              <w:sz w:val="28"/>
              <w:szCs w:val="28"/>
            </w:rPr>
          </w:pPr>
        </w:p>
        <w:p w14:paraId="63D05B83" w14:textId="77777777" w:rsidR="00E56AFF" w:rsidRPr="00E56AFF" w:rsidRDefault="00E56AFF" w:rsidP="00E56AFF">
          <w:pPr>
            <w:tabs>
              <w:tab w:val="left" w:pos="851"/>
            </w:tabs>
            <w:ind w:left="637" w:firstLine="3758"/>
            <w:jc w:val="center"/>
            <w:rPr>
              <w:sz w:val="28"/>
              <w:szCs w:val="28"/>
            </w:rPr>
          </w:pPr>
          <w:r w:rsidRPr="00E56AFF">
            <w:rPr>
              <w:sz w:val="28"/>
              <w:szCs w:val="28"/>
            </w:rPr>
            <w:t>УТВЕРЖДАЮ</w:t>
          </w:r>
        </w:p>
        <w:p w14:paraId="4B539CB6" w14:textId="77777777" w:rsidR="00E56AFF" w:rsidRPr="00E56AFF" w:rsidRDefault="00E56AFF" w:rsidP="00E56AFF">
          <w:pPr>
            <w:tabs>
              <w:tab w:val="left" w:pos="851"/>
            </w:tabs>
            <w:ind w:left="637" w:firstLine="3758"/>
            <w:jc w:val="center"/>
            <w:rPr>
              <w:sz w:val="28"/>
              <w:szCs w:val="28"/>
            </w:rPr>
          </w:pPr>
          <w:r w:rsidRPr="00E56AFF">
            <w:rPr>
              <w:sz w:val="28"/>
              <w:szCs w:val="28"/>
            </w:rPr>
            <w:t>Заведующий кафедрой</w:t>
          </w:r>
        </w:p>
        <w:p w14:paraId="61AFD013" w14:textId="77777777" w:rsidR="00E56AFF" w:rsidRPr="00E56AFF" w:rsidRDefault="00E56AFF" w:rsidP="00E56AFF">
          <w:pPr>
            <w:tabs>
              <w:tab w:val="left" w:pos="851"/>
            </w:tabs>
            <w:ind w:left="637" w:firstLine="3758"/>
            <w:jc w:val="center"/>
            <w:rPr>
              <w:sz w:val="28"/>
              <w:szCs w:val="28"/>
            </w:rPr>
          </w:pPr>
        </w:p>
        <w:p w14:paraId="30CE6090" w14:textId="77777777" w:rsidR="00E56AFF" w:rsidRPr="00E56AFF" w:rsidRDefault="00E56AFF" w:rsidP="00E56AFF">
          <w:pPr>
            <w:tabs>
              <w:tab w:val="left" w:pos="851"/>
            </w:tabs>
            <w:ind w:left="637" w:firstLine="3758"/>
            <w:jc w:val="center"/>
            <w:rPr>
              <w:sz w:val="28"/>
              <w:szCs w:val="28"/>
            </w:rPr>
          </w:pPr>
          <w:r w:rsidRPr="00E56AFF">
            <w:rPr>
              <w:sz w:val="28"/>
              <w:szCs w:val="28"/>
            </w:rPr>
            <w:t>______________ Е.С. Филонова</w:t>
          </w:r>
        </w:p>
        <w:p w14:paraId="785B5138" w14:textId="7A1A2DE4" w:rsidR="00584447" w:rsidRDefault="00607154" w:rsidP="00E56AFF">
          <w:pPr>
            <w:tabs>
              <w:tab w:val="left" w:pos="851"/>
            </w:tabs>
            <w:ind w:left="637" w:firstLine="3758"/>
            <w:jc w:val="center"/>
            <w:rPr>
              <w:sz w:val="28"/>
              <w:szCs w:val="28"/>
            </w:rPr>
          </w:pPr>
          <w:r w:rsidRPr="00607154">
            <w:rPr>
              <w:sz w:val="28"/>
              <w:szCs w:val="28"/>
            </w:rPr>
            <w:t xml:space="preserve">23 </w:t>
          </w:r>
          <w:r>
            <w:rPr>
              <w:sz w:val="28"/>
              <w:szCs w:val="28"/>
            </w:rPr>
            <w:t>июня</w:t>
          </w:r>
          <w:r w:rsidR="00F90098">
            <w:rPr>
              <w:sz w:val="28"/>
              <w:szCs w:val="28"/>
            </w:rPr>
            <w:t xml:space="preserve"> 202</w:t>
          </w:r>
          <w:r>
            <w:rPr>
              <w:sz w:val="28"/>
              <w:szCs w:val="28"/>
            </w:rPr>
            <w:t>3</w:t>
          </w:r>
          <w:r w:rsidR="00E56AFF" w:rsidRPr="00E56AFF">
            <w:rPr>
              <w:sz w:val="28"/>
              <w:szCs w:val="28"/>
            </w:rPr>
            <w:t xml:space="preserve"> г.</w:t>
          </w:r>
        </w:p>
        <w:p w14:paraId="6247DA89" w14:textId="77777777" w:rsidR="00584447" w:rsidRDefault="00584447" w:rsidP="00584447">
          <w:pPr>
            <w:jc w:val="center"/>
            <w:rPr>
              <w:sz w:val="28"/>
              <w:szCs w:val="28"/>
            </w:rPr>
          </w:pPr>
        </w:p>
        <w:p w14:paraId="7997AA15" w14:textId="77777777" w:rsidR="00584447" w:rsidRDefault="00584447" w:rsidP="00584447">
          <w:pPr>
            <w:jc w:val="center"/>
            <w:rPr>
              <w:sz w:val="28"/>
              <w:szCs w:val="28"/>
            </w:rPr>
          </w:pPr>
        </w:p>
        <w:p w14:paraId="4A64F28C"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1DB9B5B6" w14:textId="77777777" w:rsidR="00584447" w:rsidRPr="00625A44" w:rsidRDefault="00584447" w:rsidP="00584447">
          <w:pPr>
            <w:rPr>
              <w:sz w:val="28"/>
              <w:szCs w:val="28"/>
            </w:rPr>
          </w:pPr>
        </w:p>
        <w:p w14:paraId="787CBA37" w14:textId="77777777" w:rsidR="00584447" w:rsidRPr="00625A44" w:rsidRDefault="00FB4A87" w:rsidP="00584447">
          <w:pPr>
            <w:rPr>
              <w:sz w:val="28"/>
              <w:szCs w:val="28"/>
            </w:rPr>
          </w:pPr>
        </w:p>
      </w:sdtContent>
    </w:sdt>
    <w:p w14:paraId="6400CB89" w14:textId="77777777" w:rsidR="00584447" w:rsidRPr="009D446A" w:rsidRDefault="009D446A" w:rsidP="00584447">
      <w:pPr>
        <w:jc w:val="center"/>
        <w:rPr>
          <w:b/>
          <w:sz w:val="32"/>
          <w:szCs w:val="32"/>
        </w:rPr>
      </w:pPr>
      <w:r>
        <w:rPr>
          <w:b/>
          <w:sz w:val="32"/>
          <w:szCs w:val="32"/>
        </w:rPr>
        <w:t>МАТЕМАТИКА</w:t>
      </w:r>
    </w:p>
    <w:p w14:paraId="0D8D34D8" w14:textId="77777777" w:rsidR="009D446A" w:rsidRDefault="009D446A" w:rsidP="00584447">
      <w:pPr>
        <w:jc w:val="center"/>
        <w:rPr>
          <w:b/>
          <w:sz w:val="28"/>
          <w:szCs w:val="28"/>
        </w:rPr>
      </w:pPr>
    </w:p>
    <w:p w14:paraId="7D30EF6C" w14:textId="77777777" w:rsidR="007D2869" w:rsidRPr="009D446A" w:rsidRDefault="007D2869" w:rsidP="007D2869">
      <w:pPr>
        <w:jc w:val="center"/>
        <w:rPr>
          <w:b/>
          <w:sz w:val="28"/>
          <w:szCs w:val="28"/>
        </w:rPr>
      </w:pPr>
      <w:r w:rsidRPr="009D446A">
        <w:rPr>
          <w:b/>
          <w:sz w:val="28"/>
          <w:szCs w:val="28"/>
        </w:rPr>
        <w:t xml:space="preserve">Направление подготовки: </w:t>
      </w:r>
      <w:r w:rsidRPr="009D446A">
        <w:rPr>
          <w:sz w:val="28"/>
          <w:szCs w:val="28"/>
        </w:rPr>
        <w:t>38.03.0</w:t>
      </w:r>
      <w:r>
        <w:rPr>
          <w:sz w:val="28"/>
          <w:szCs w:val="28"/>
        </w:rPr>
        <w:t>2</w:t>
      </w:r>
      <w:r w:rsidRPr="009D446A">
        <w:rPr>
          <w:sz w:val="28"/>
          <w:szCs w:val="28"/>
        </w:rPr>
        <w:t xml:space="preserve"> –</w:t>
      </w:r>
      <w:r>
        <w:rPr>
          <w:sz w:val="28"/>
          <w:szCs w:val="28"/>
        </w:rPr>
        <w:t xml:space="preserve"> МЕНЕДЖМЕНТ</w:t>
      </w:r>
      <w:r w:rsidRPr="009D446A">
        <w:rPr>
          <w:sz w:val="28"/>
          <w:szCs w:val="28"/>
        </w:rPr>
        <w:t>,</w:t>
      </w:r>
      <w:r w:rsidRPr="009D446A">
        <w:rPr>
          <w:b/>
          <w:sz w:val="28"/>
          <w:szCs w:val="28"/>
        </w:rPr>
        <w:t xml:space="preserve"> </w:t>
      </w:r>
    </w:p>
    <w:p w14:paraId="595E01D6" w14:textId="77777777" w:rsidR="009D446A" w:rsidRDefault="007D2869" w:rsidP="007D2869">
      <w:pPr>
        <w:ind w:firstLine="357"/>
        <w:jc w:val="both"/>
        <w:rPr>
          <w:sz w:val="28"/>
          <w:szCs w:val="28"/>
        </w:rPr>
      </w:pPr>
      <w:r w:rsidRPr="009D446A">
        <w:rPr>
          <w:b/>
          <w:sz w:val="28"/>
          <w:szCs w:val="28"/>
        </w:rPr>
        <w:t>П</w:t>
      </w:r>
      <w:r>
        <w:rPr>
          <w:b/>
          <w:sz w:val="28"/>
          <w:szCs w:val="28"/>
        </w:rPr>
        <w:t>рофиль</w:t>
      </w:r>
      <w:r w:rsidRPr="009D446A">
        <w:rPr>
          <w:sz w:val="28"/>
          <w:szCs w:val="28"/>
        </w:rPr>
        <w:t xml:space="preserve">: </w:t>
      </w:r>
      <w:r>
        <w:rPr>
          <w:sz w:val="28"/>
          <w:szCs w:val="28"/>
        </w:rPr>
        <w:t>МЕНЕДЖМЕНТ</w:t>
      </w:r>
      <w:r w:rsidR="00F90098">
        <w:rPr>
          <w:sz w:val="28"/>
          <w:szCs w:val="28"/>
        </w:rPr>
        <w:t xml:space="preserve"> И УПРАВЛЕНИЕ БИЗНЕСОМ</w:t>
      </w:r>
    </w:p>
    <w:p w14:paraId="06795579" w14:textId="77777777" w:rsidR="009D446A" w:rsidRDefault="009D446A" w:rsidP="009D446A">
      <w:pPr>
        <w:rPr>
          <w:sz w:val="28"/>
          <w:szCs w:val="28"/>
          <w:lang w:eastAsia="en-US"/>
        </w:rPr>
      </w:pPr>
    </w:p>
    <w:p w14:paraId="77D0B78E" w14:textId="77777777"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496560">
        <w:rPr>
          <w:sz w:val="28"/>
          <w:szCs w:val="28"/>
          <w:lang w:eastAsia="en-US"/>
        </w:rPr>
        <w:t xml:space="preserve">Аксенов </w:t>
      </w:r>
      <w:proofErr w:type="gramStart"/>
      <w:r w:rsidR="00496560">
        <w:rPr>
          <w:sz w:val="28"/>
          <w:szCs w:val="28"/>
          <w:lang w:eastAsia="en-US"/>
        </w:rPr>
        <w:t>Н.А.</w:t>
      </w:r>
      <w:proofErr w:type="gramEnd"/>
    </w:p>
    <w:p w14:paraId="1D1EB00F" w14:textId="77777777" w:rsidR="009D446A" w:rsidRDefault="009D446A" w:rsidP="00834E1D">
      <w:pPr>
        <w:spacing w:line="360" w:lineRule="auto"/>
        <w:rPr>
          <w:sz w:val="28"/>
          <w:szCs w:val="28"/>
          <w:lang w:eastAsia="en-US"/>
        </w:rPr>
      </w:pPr>
    </w:p>
    <w:p w14:paraId="3D54F176" w14:textId="77777777" w:rsidR="00834E1D" w:rsidRPr="009D446A" w:rsidRDefault="00834E1D" w:rsidP="00834E1D">
      <w:pPr>
        <w:spacing w:line="360" w:lineRule="auto"/>
        <w:rPr>
          <w:sz w:val="28"/>
          <w:szCs w:val="28"/>
          <w:lang w:eastAsia="en-US"/>
        </w:rPr>
      </w:pPr>
      <w:r w:rsidRPr="009D446A">
        <w:rPr>
          <w:sz w:val="28"/>
          <w:szCs w:val="28"/>
          <w:lang w:eastAsia="en-US"/>
        </w:rPr>
        <w:t>Год утверждения р</w:t>
      </w:r>
      <w:r w:rsidR="00F90098">
        <w:rPr>
          <w:sz w:val="28"/>
          <w:szCs w:val="28"/>
          <w:lang w:eastAsia="en-US"/>
        </w:rPr>
        <w:t>абочей программы дисциплины: 2021</w:t>
      </w:r>
      <w:r w:rsidRPr="009D446A">
        <w:rPr>
          <w:sz w:val="28"/>
          <w:szCs w:val="28"/>
          <w:lang w:eastAsia="en-US"/>
        </w:rPr>
        <w:t xml:space="preserve"> </w:t>
      </w:r>
    </w:p>
    <w:sdt>
      <w:sdtPr>
        <w:rPr>
          <w:i/>
          <w:iCs/>
          <w:sz w:val="28"/>
          <w:szCs w:val="28"/>
          <w:u w:color="000000"/>
        </w:rPr>
        <w:id w:val="2133126733"/>
        <w:lock w:val="sdtContentLocked"/>
        <w:placeholder>
          <w:docPart w:val="DefaultPlaceholder_1082065158"/>
        </w:placeholder>
        <w:group/>
      </w:sdtPr>
      <w:sdtEndPr>
        <w:rPr>
          <w:b/>
          <w:i w:val="0"/>
          <w:iCs w:val="0"/>
          <w:lang w:eastAsia="en-US"/>
        </w:rPr>
      </w:sdtEndPr>
      <w:sdtContent>
        <w:p w14:paraId="7EC016AD" w14:textId="77777777" w:rsidR="00834E1D" w:rsidRDefault="00834E1D" w:rsidP="004D5599">
          <w:pPr>
            <w:autoSpaceDE w:val="0"/>
            <w:autoSpaceDN w:val="0"/>
            <w:adjustRightInd w:val="0"/>
            <w:jc w:val="center"/>
            <w:rPr>
              <w:i/>
              <w:iCs/>
              <w:sz w:val="28"/>
              <w:szCs w:val="28"/>
              <w:u w:color="000000"/>
            </w:rPr>
          </w:pPr>
        </w:p>
        <w:p w14:paraId="2A32F0BF" w14:textId="77777777" w:rsidR="00834E1D" w:rsidRDefault="00834E1D" w:rsidP="004D5599">
          <w:pPr>
            <w:autoSpaceDE w:val="0"/>
            <w:autoSpaceDN w:val="0"/>
            <w:adjustRightInd w:val="0"/>
            <w:jc w:val="center"/>
            <w:rPr>
              <w:i/>
              <w:iCs/>
              <w:sz w:val="28"/>
              <w:szCs w:val="28"/>
              <w:u w:color="000000"/>
            </w:rPr>
          </w:pPr>
        </w:p>
        <w:p w14:paraId="7F4A99A3" w14:textId="77777777" w:rsidR="00E56AFF" w:rsidRPr="006E28DE" w:rsidRDefault="00E56AFF" w:rsidP="00E56AFF">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6BF502A4" w14:textId="5937110E" w:rsidR="00E56AFF" w:rsidRPr="006E28DE" w:rsidRDefault="00E56AFF" w:rsidP="00E56AFF">
          <w:pPr>
            <w:autoSpaceDE w:val="0"/>
            <w:autoSpaceDN w:val="0"/>
            <w:adjustRightInd w:val="0"/>
            <w:jc w:val="center"/>
            <w:rPr>
              <w:i/>
              <w:iCs/>
              <w:sz w:val="28"/>
              <w:szCs w:val="28"/>
              <w:u w:color="000000"/>
            </w:rPr>
          </w:pPr>
          <w:r w:rsidRPr="006E28DE">
            <w:rPr>
              <w:i/>
              <w:iCs/>
              <w:sz w:val="28"/>
              <w:szCs w:val="28"/>
              <w:u w:color="000000"/>
            </w:rPr>
            <w:t xml:space="preserve">(протокол № </w:t>
          </w:r>
          <w:r w:rsidR="00607154">
            <w:rPr>
              <w:i/>
              <w:iCs/>
              <w:sz w:val="28"/>
              <w:szCs w:val="28"/>
              <w:u w:color="000000"/>
            </w:rPr>
            <w:t>10</w:t>
          </w:r>
          <w:r w:rsidRPr="00F90098">
            <w:rPr>
              <w:i/>
              <w:iCs/>
              <w:sz w:val="28"/>
              <w:szCs w:val="28"/>
              <w:u w:color="000000"/>
            </w:rPr>
            <w:t xml:space="preserve"> от </w:t>
          </w:r>
          <w:r w:rsidR="00607154">
            <w:rPr>
              <w:i/>
              <w:iCs/>
              <w:sz w:val="28"/>
              <w:szCs w:val="28"/>
              <w:u w:color="000000"/>
            </w:rPr>
            <w:t>21 июня</w:t>
          </w:r>
          <w:r w:rsidR="001B067D">
            <w:rPr>
              <w:i/>
              <w:iCs/>
              <w:sz w:val="28"/>
              <w:szCs w:val="28"/>
              <w:u w:color="000000"/>
            </w:rPr>
            <w:t xml:space="preserve"> 202</w:t>
          </w:r>
          <w:r w:rsidR="00607154">
            <w:rPr>
              <w:i/>
              <w:iCs/>
              <w:sz w:val="28"/>
              <w:szCs w:val="28"/>
              <w:u w:color="000000"/>
            </w:rPr>
            <w:t>3</w:t>
          </w:r>
          <w:r w:rsidRPr="006E28DE">
            <w:rPr>
              <w:i/>
              <w:iCs/>
              <w:sz w:val="28"/>
              <w:szCs w:val="28"/>
              <w:u w:color="000000"/>
            </w:rPr>
            <w:t xml:space="preserve"> г.)</w:t>
          </w:r>
        </w:p>
        <w:p w14:paraId="3173344E" w14:textId="77777777" w:rsidR="00E56AFF" w:rsidRPr="006056D0" w:rsidRDefault="00E56AFF" w:rsidP="00E56AFF">
          <w:pPr>
            <w:spacing w:after="200" w:line="276" w:lineRule="auto"/>
            <w:ind w:right="1132"/>
            <w:jc w:val="both"/>
            <w:rPr>
              <w:sz w:val="28"/>
              <w:szCs w:val="28"/>
              <w:lang w:eastAsia="en-US"/>
            </w:rPr>
          </w:pPr>
        </w:p>
        <w:p w14:paraId="2BAA6F60" w14:textId="77777777" w:rsidR="00E56AFF" w:rsidRDefault="00E56AFF" w:rsidP="00E56AFF">
          <w:pPr>
            <w:jc w:val="center"/>
            <w:rPr>
              <w:sz w:val="28"/>
              <w:szCs w:val="28"/>
            </w:rPr>
          </w:pPr>
        </w:p>
        <w:p w14:paraId="447F83F3" w14:textId="77777777" w:rsidR="00E56AFF" w:rsidRPr="00625A44" w:rsidRDefault="00E56AFF" w:rsidP="00E56AFF">
          <w:pPr>
            <w:jc w:val="center"/>
            <w:rPr>
              <w:sz w:val="28"/>
              <w:szCs w:val="28"/>
            </w:rPr>
          </w:pPr>
        </w:p>
        <w:p w14:paraId="6AF5E574" w14:textId="09975135" w:rsidR="00E56AFF" w:rsidRDefault="00E56AFF" w:rsidP="00E56AFF">
          <w:pPr>
            <w:jc w:val="center"/>
            <w:rPr>
              <w:i/>
              <w:sz w:val="28"/>
              <w:szCs w:val="28"/>
            </w:rPr>
          </w:pPr>
          <w:r>
            <w:rPr>
              <w:i/>
              <w:sz w:val="28"/>
              <w:szCs w:val="28"/>
            </w:rPr>
            <w:t xml:space="preserve">Орел </w:t>
          </w:r>
          <w:r w:rsidR="00F90098">
            <w:rPr>
              <w:i/>
              <w:sz w:val="28"/>
              <w:szCs w:val="28"/>
            </w:rPr>
            <w:t>202</w:t>
          </w:r>
          <w:r w:rsidR="00607154">
            <w:rPr>
              <w:i/>
              <w:sz w:val="28"/>
              <w:szCs w:val="28"/>
            </w:rPr>
            <w:t>3</w:t>
          </w:r>
          <w:r>
            <w:rPr>
              <w:i/>
              <w:sz w:val="28"/>
              <w:szCs w:val="28"/>
            </w:rPr>
            <w:t xml:space="preserve"> </w:t>
          </w:r>
        </w:p>
        <w:p w14:paraId="76708DB8" w14:textId="77777777" w:rsidR="008C047D" w:rsidRDefault="008C047D">
          <w:pPr>
            <w:spacing w:after="200" w:line="276" w:lineRule="auto"/>
            <w:rPr>
              <w:b/>
              <w:sz w:val="28"/>
              <w:szCs w:val="28"/>
              <w:lang w:eastAsia="en-US"/>
            </w:rPr>
          </w:pPr>
          <w:r>
            <w:rPr>
              <w:b/>
              <w:sz w:val="28"/>
              <w:szCs w:val="28"/>
              <w:lang w:eastAsia="en-US"/>
            </w:rPr>
            <w:br w:type="page"/>
          </w:r>
        </w:p>
      </w:sdtContent>
    </w:sdt>
    <w:p w14:paraId="56F9D257"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49072F3E" w14:textId="77777777" w:rsidR="00FA6C6F" w:rsidRPr="00FA6C6F" w:rsidRDefault="00AB2C56" w:rsidP="00E43715">
      <w:pPr>
        <w:pStyle w:val="11"/>
        <w:rPr>
          <w:rFonts w:asciiTheme="minorHAnsi" w:eastAsiaTheme="minorEastAsia" w:hAnsiTheme="minorHAnsi" w:cstheme="minorBidi"/>
          <w:noProof/>
        </w:rPr>
      </w:pPr>
      <w:r w:rsidRPr="00FA6C6F">
        <w:rPr>
          <w:lang w:eastAsia="en-US"/>
        </w:rPr>
        <w:fldChar w:fldCharType="begin"/>
      </w:r>
      <w:r w:rsidRPr="00FA6C6F">
        <w:rPr>
          <w:lang w:eastAsia="en-US"/>
        </w:rPr>
        <w:instrText xml:space="preserve"> TOC \o "1-1" \h \z \u </w:instrText>
      </w:r>
      <w:r w:rsidRPr="00FA6C6F">
        <w:rPr>
          <w:lang w:eastAsia="en-US"/>
        </w:rPr>
        <w:fldChar w:fldCharType="separate"/>
      </w:r>
      <w:hyperlink w:anchor="_Toc517100027" w:history="1">
        <w:r w:rsidR="00FA6C6F" w:rsidRPr="00FA6C6F">
          <w:rPr>
            <w:rStyle w:val="a4"/>
            <w:noProof/>
            <w:sz w:val="28"/>
            <w:szCs w:val="28"/>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E43715">
          <w:rPr>
            <w:noProof/>
            <w:webHidden/>
          </w:rPr>
          <w:t>………………………………………………</w:t>
        </w:r>
        <w:r w:rsidR="008B77B5">
          <w:rPr>
            <w:noProof/>
            <w:webHidden/>
          </w:rPr>
          <w:t>…</w:t>
        </w:r>
        <w:r w:rsidR="00E43715">
          <w:rPr>
            <w:noProof/>
            <w:webHidden/>
          </w:rPr>
          <w:t>…..</w:t>
        </w:r>
        <w:r w:rsidR="00FA6C6F" w:rsidRPr="00FA6C6F">
          <w:rPr>
            <w:noProof/>
            <w:webHidden/>
          </w:rPr>
          <w:fldChar w:fldCharType="begin"/>
        </w:r>
        <w:r w:rsidR="00FA6C6F" w:rsidRPr="00FA6C6F">
          <w:rPr>
            <w:noProof/>
            <w:webHidden/>
          </w:rPr>
          <w:instrText xml:space="preserve"> PAGEREF _Toc517100027 \h </w:instrText>
        </w:r>
        <w:r w:rsidR="00FA6C6F" w:rsidRPr="00FA6C6F">
          <w:rPr>
            <w:noProof/>
            <w:webHidden/>
          </w:rPr>
        </w:r>
        <w:r w:rsidR="00FA6C6F" w:rsidRPr="00FA6C6F">
          <w:rPr>
            <w:noProof/>
            <w:webHidden/>
          </w:rPr>
          <w:fldChar w:fldCharType="separate"/>
        </w:r>
        <w:r w:rsidR="00294B86">
          <w:rPr>
            <w:noProof/>
            <w:webHidden/>
          </w:rPr>
          <w:t>3</w:t>
        </w:r>
        <w:r w:rsidR="00FA6C6F" w:rsidRPr="00FA6C6F">
          <w:rPr>
            <w:noProof/>
            <w:webHidden/>
          </w:rPr>
          <w:fldChar w:fldCharType="end"/>
        </w:r>
      </w:hyperlink>
    </w:p>
    <w:p w14:paraId="33AC3CFC" w14:textId="77777777" w:rsidR="00FA6C6F" w:rsidRPr="008B77B5" w:rsidRDefault="00FB4A87" w:rsidP="00E43715">
      <w:pPr>
        <w:pStyle w:val="11"/>
        <w:rPr>
          <w:rFonts w:asciiTheme="minorHAnsi" w:eastAsiaTheme="minorEastAsia" w:hAnsiTheme="minorHAnsi" w:cstheme="minorBidi"/>
          <w:noProof/>
          <w:sz w:val="28"/>
          <w:szCs w:val="28"/>
        </w:rPr>
      </w:pPr>
      <w:hyperlink w:anchor="_Toc517100028" w:history="1">
        <w:r w:rsidR="00FA6C6F" w:rsidRPr="00FA6C6F">
          <w:rPr>
            <w:rStyle w:val="a4"/>
            <w:noProof/>
            <w:sz w:val="28"/>
            <w:szCs w:val="28"/>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43715">
          <w:rPr>
            <w:noProof/>
            <w:webHidden/>
          </w:rPr>
          <w:t>……………………………………………………………………….</w:t>
        </w:r>
      </w:hyperlink>
      <w:r w:rsidR="008B77B5">
        <w:rPr>
          <w:noProof/>
          <w:sz w:val="28"/>
          <w:szCs w:val="28"/>
        </w:rPr>
        <w:t>5</w:t>
      </w:r>
    </w:p>
    <w:p w14:paraId="71AC52C1" w14:textId="77777777" w:rsidR="00FA6C6F" w:rsidRPr="00FA6C6F" w:rsidRDefault="00FB4A87" w:rsidP="00E43715">
      <w:pPr>
        <w:pStyle w:val="11"/>
        <w:rPr>
          <w:rFonts w:asciiTheme="minorHAnsi" w:eastAsiaTheme="minorEastAsia" w:hAnsiTheme="minorHAnsi" w:cstheme="minorBidi"/>
          <w:noProof/>
          <w:sz w:val="28"/>
          <w:szCs w:val="28"/>
        </w:rPr>
      </w:pPr>
      <w:hyperlink w:anchor="_Toc517100029" w:history="1">
        <w:r w:rsidR="00FA6C6F" w:rsidRPr="00FA6C6F">
          <w:rPr>
            <w:rStyle w:val="a4"/>
            <w:noProof/>
            <w:sz w:val="28"/>
            <w:szCs w:val="28"/>
          </w:rPr>
          <w:t>3. Учебно-тематический план</w:t>
        </w:r>
      </w:hyperlink>
      <w:r w:rsidR="00E43715">
        <w:rPr>
          <w:noProof/>
          <w:sz w:val="28"/>
          <w:szCs w:val="28"/>
        </w:rPr>
        <w:t>……………………………………………………</w:t>
      </w:r>
      <w:r w:rsidR="008B77B5">
        <w:rPr>
          <w:noProof/>
          <w:sz w:val="28"/>
          <w:szCs w:val="28"/>
        </w:rPr>
        <w:t>5</w:t>
      </w:r>
    </w:p>
    <w:p w14:paraId="7AEFB3B1" w14:textId="77777777" w:rsidR="00FA6C6F" w:rsidRPr="008B77B5" w:rsidRDefault="00FB4A87" w:rsidP="00E43715">
      <w:pPr>
        <w:pStyle w:val="11"/>
        <w:rPr>
          <w:rFonts w:asciiTheme="minorHAnsi" w:eastAsiaTheme="minorEastAsia" w:hAnsiTheme="minorHAnsi" w:cstheme="minorBidi"/>
          <w:noProof/>
          <w:sz w:val="28"/>
          <w:szCs w:val="28"/>
        </w:rPr>
      </w:pPr>
      <w:hyperlink w:anchor="_Toc517100030" w:history="1">
        <w:r w:rsidR="00FA6C6F" w:rsidRPr="00FA6C6F">
          <w:rPr>
            <w:rStyle w:val="a4"/>
            <w:noProof/>
            <w:sz w:val="28"/>
            <w:szCs w:val="28"/>
          </w:rPr>
          <w:t>4. Содержание семинаров, практических занятий</w:t>
        </w:r>
      </w:hyperlink>
      <w:r w:rsidR="00E43715">
        <w:rPr>
          <w:noProof/>
        </w:rPr>
        <w:t>………</w:t>
      </w:r>
      <w:r w:rsidR="008B77B5">
        <w:rPr>
          <w:noProof/>
        </w:rPr>
        <w:t xml:space="preserve">  </w:t>
      </w:r>
      <w:r w:rsidR="00E43715">
        <w:rPr>
          <w:noProof/>
        </w:rPr>
        <w:t>…………………………</w:t>
      </w:r>
      <w:r w:rsidR="008B77B5">
        <w:rPr>
          <w:noProof/>
          <w:sz w:val="28"/>
          <w:szCs w:val="28"/>
        </w:rPr>
        <w:t>7</w:t>
      </w:r>
    </w:p>
    <w:p w14:paraId="58CD779F" w14:textId="77777777" w:rsidR="00FA6C6F" w:rsidRPr="0070298A" w:rsidRDefault="00FB4A87" w:rsidP="00E43715">
      <w:pPr>
        <w:pStyle w:val="11"/>
        <w:rPr>
          <w:rFonts w:asciiTheme="minorHAnsi" w:eastAsiaTheme="minorEastAsia" w:hAnsiTheme="minorHAnsi" w:cstheme="minorBidi"/>
          <w:noProof/>
          <w:sz w:val="28"/>
          <w:szCs w:val="28"/>
        </w:rPr>
      </w:pPr>
      <w:hyperlink w:anchor="_Toc517100031" w:history="1">
        <w:r w:rsidR="00FA6C6F" w:rsidRPr="00FA6C6F">
          <w:rPr>
            <w:rStyle w:val="a4"/>
            <w:noProof/>
            <w:sz w:val="28"/>
            <w:szCs w:val="28"/>
          </w:rPr>
          <w:t>5. Перечень учебно-методического обеспечения для самостоятельной работы обучающихся по дисциплине</w:t>
        </w:r>
        <w:r w:rsidR="00E43715">
          <w:rPr>
            <w:noProof/>
            <w:webHidden/>
          </w:rPr>
          <w:t>…………………………………………………………</w:t>
        </w:r>
        <w:r w:rsidR="0070298A">
          <w:rPr>
            <w:noProof/>
            <w:webHidden/>
          </w:rPr>
          <w:t>...</w:t>
        </w:r>
        <w:r w:rsidR="00E43715">
          <w:rPr>
            <w:noProof/>
            <w:webHidden/>
          </w:rPr>
          <w:t>.</w:t>
        </w:r>
      </w:hyperlink>
      <w:r w:rsidR="0070298A">
        <w:rPr>
          <w:noProof/>
          <w:sz w:val="28"/>
          <w:szCs w:val="28"/>
        </w:rPr>
        <w:t>11</w:t>
      </w:r>
    </w:p>
    <w:p w14:paraId="5D73055F" w14:textId="77777777" w:rsidR="00FA6C6F" w:rsidRPr="0070298A" w:rsidRDefault="00FB4A87" w:rsidP="00E43715">
      <w:pPr>
        <w:pStyle w:val="11"/>
        <w:rPr>
          <w:rFonts w:asciiTheme="minorHAnsi" w:eastAsiaTheme="minorEastAsia" w:hAnsiTheme="minorHAnsi" w:cstheme="minorBidi"/>
          <w:noProof/>
          <w:sz w:val="28"/>
          <w:szCs w:val="28"/>
        </w:rPr>
      </w:pPr>
      <w:hyperlink w:anchor="_Toc517100032" w:history="1">
        <w:r w:rsidR="00FA6C6F" w:rsidRPr="00FA6C6F">
          <w:rPr>
            <w:rStyle w:val="a4"/>
            <w:noProof/>
            <w:sz w:val="28"/>
            <w:szCs w:val="28"/>
          </w:rPr>
          <w:t>6. Фонд оценочных средств для  проведения промежуточной аттестации обучающихся по дисциплине</w:t>
        </w:r>
        <w:r w:rsidR="0070298A">
          <w:rPr>
            <w:rStyle w:val="a4"/>
            <w:noProof/>
            <w:sz w:val="28"/>
            <w:szCs w:val="28"/>
          </w:rPr>
          <w:t>...</w:t>
        </w:r>
        <w:r w:rsidR="00E43715">
          <w:rPr>
            <w:noProof/>
            <w:webHidden/>
          </w:rPr>
          <w:t>………………………………………………………….</w:t>
        </w:r>
      </w:hyperlink>
      <w:r w:rsidR="0070298A">
        <w:rPr>
          <w:noProof/>
          <w:sz w:val="28"/>
          <w:szCs w:val="28"/>
        </w:rPr>
        <w:t>16</w:t>
      </w:r>
    </w:p>
    <w:p w14:paraId="20A1FBF5" w14:textId="77777777" w:rsidR="00FA6C6F" w:rsidRPr="0070298A" w:rsidRDefault="00FB4A87" w:rsidP="00E43715">
      <w:pPr>
        <w:pStyle w:val="11"/>
        <w:rPr>
          <w:rFonts w:asciiTheme="minorHAnsi" w:eastAsiaTheme="minorEastAsia" w:hAnsiTheme="minorHAnsi" w:cstheme="minorBidi"/>
          <w:noProof/>
          <w:sz w:val="28"/>
          <w:szCs w:val="28"/>
        </w:rPr>
      </w:pPr>
      <w:hyperlink w:anchor="_Toc517100033" w:history="1">
        <w:r w:rsidR="00FA6C6F" w:rsidRPr="00FA6C6F">
          <w:rPr>
            <w:rStyle w:val="a4"/>
            <w:noProof/>
            <w:sz w:val="28"/>
            <w:szCs w:val="28"/>
          </w:rPr>
          <w:t>7. Перечень основной и дополнительной учебной литер</w:t>
        </w:r>
        <w:r w:rsidR="0070298A">
          <w:rPr>
            <w:rStyle w:val="a4"/>
            <w:noProof/>
            <w:sz w:val="28"/>
            <w:szCs w:val="28"/>
          </w:rPr>
          <w:t xml:space="preserve">атуры, необходимой для освоения </w:t>
        </w:r>
        <w:r w:rsidR="00FA6C6F" w:rsidRPr="00FA6C6F">
          <w:rPr>
            <w:rStyle w:val="a4"/>
            <w:noProof/>
            <w:sz w:val="28"/>
            <w:szCs w:val="28"/>
          </w:rPr>
          <w:t>дисциплины</w:t>
        </w:r>
        <w:r w:rsidR="00C34A03">
          <w:rPr>
            <w:rStyle w:val="a4"/>
            <w:noProof/>
            <w:sz w:val="28"/>
            <w:szCs w:val="28"/>
          </w:rPr>
          <w:t>……………………………………………………</w:t>
        </w:r>
        <w:r w:rsidR="0070298A">
          <w:rPr>
            <w:rStyle w:val="a4"/>
            <w:noProof/>
            <w:sz w:val="28"/>
            <w:szCs w:val="28"/>
          </w:rPr>
          <w:t>...</w:t>
        </w:r>
        <w:r w:rsidR="00C34A03">
          <w:rPr>
            <w:rStyle w:val="a4"/>
            <w:noProof/>
            <w:sz w:val="28"/>
            <w:szCs w:val="28"/>
          </w:rPr>
          <w:t>.</w:t>
        </w:r>
      </w:hyperlink>
      <w:r w:rsidR="0070298A">
        <w:rPr>
          <w:noProof/>
          <w:sz w:val="28"/>
          <w:szCs w:val="28"/>
        </w:rPr>
        <w:t>29</w:t>
      </w:r>
    </w:p>
    <w:p w14:paraId="014BB5CF" w14:textId="77777777" w:rsidR="00FA6C6F" w:rsidRPr="0070298A" w:rsidRDefault="00FB4A87" w:rsidP="00E43715">
      <w:pPr>
        <w:pStyle w:val="11"/>
        <w:rPr>
          <w:rFonts w:asciiTheme="minorHAnsi" w:eastAsiaTheme="minorEastAsia" w:hAnsiTheme="minorHAnsi" w:cstheme="minorBidi"/>
          <w:noProof/>
          <w:sz w:val="28"/>
          <w:szCs w:val="28"/>
        </w:rPr>
      </w:pPr>
      <w:hyperlink w:anchor="_Toc517100034" w:history="1">
        <w:r w:rsidR="00FA6C6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C34A03">
          <w:rPr>
            <w:noProof/>
            <w:webHidden/>
          </w:rPr>
          <w:t>…</w:t>
        </w:r>
      </w:hyperlink>
      <w:r w:rsidR="0070298A">
        <w:rPr>
          <w:noProof/>
        </w:rPr>
        <w:t>……................................</w:t>
      </w:r>
      <w:r w:rsidR="0070298A">
        <w:rPr>
          <w:noProof/>
          <w:sz w:val="28"/>
          <w:szCs w:val="28"/>
        </w:rPr>
        <w:t>30</w:t>
      </w:r>
    </w:p>
    <w:p w14:paraId="508A6478" w14:textId="77777777" w:rsidR="00FA6C6F" w:rsidRPr="00291DF3" w:rsidRDefault="00FB4A87" w:rsidP="00E43715">
      <w:pPr>
        <w:pStyle w:val="11"/>
        <w:rPr>
          <w:rFonts w:asciiTheme="minorHAnsi" w:eastAsiaTheme="minorEastAsia" w:hAnsiTheme="minorHAnsi" w:cstheme="minorBidi"/>
          <w:noProof/>
          <w:sz w:val="28"/>
          <w:szCs w:val="28"/>
        </w:rPr>
      </w:pPr>
      <w:hyperlink w:anchor="_Toc517100035" w:history="1">
        <w:r w:rsidR="00FA6C6F" w:rsidRPr="00FA6C6F">
          <w:rPr>
            <w:rStyle w:val="a4"/>
            <w:noProof/>
            <w:sz w:val="28"/>
            <w:szCs w:val="28"/>
          </w:rPr>
          <w:t>9. Методические указания для обучающихся по освоению дисциплины</w:t>
        </w:r>
        <w:r w:rsidR="00C34A03">
          <w:rPr>
            <w:noProof/>
            <w:webHidden/>
          </w:rPr>
          <w:t>……..</w:t>
        </w:r>
      </w:hyperlink>
      <w:r w:rsidR="00291DF3">
        <w:rPr>
          <w:noProof/>
        </w:rPr>
        <w:t>....................................................................................................................</w:t>
      </w:r>
      <w:r w:rsidR="00291DF3">
        <w:rPr>
          <w:noProof/>
          <w:sz w:val="28"/>
          <w:szCs w:val="28"/>
        </w:rPr>
        <w:t>30</w:t>
      </w:r>
    </w:p>
    <w:p w14:paraId="683D381E" w14:textId="77777777" w:rsidR="00381996" w:rsidRDefault="00AB2C56" w:rsidP="00084431">
      <w:pPr>
        <w:tabs>
          <w:tab w:val="left" w:pos="8789"/>
        </w:tabs>
        <w:jc w:val="both"/>
        <w:rPr>
          <w:rFonts w:eastAsia="MS Mincho"/>
          <w:bCs/>
          <w:noProof/>
          <w:kern w:val="32"/>
          <w:sz w:val="28"/>
          <w:szCs w:val="28"/>
          <w:u w:color="000000"/>
          <w:lang w:eastAsia="ja-JP"/>
        </w:rPr>
      </w:pPr>
      <w:r w:rsidRPr="00FA6C6F">
        <w:rPr>
          <w:sz w:val="28"/>
          <w:szCs w:val="28"/>
          <w:lang w:eastAsia="en-US"/>
        </w:rPr>
        <w:fldChar w:fldCharType="end"/>
      </w:r>
      <w:r w:rsidR="00381996" w:rsidRPr="00A0780D">
        <w:rPr>
          <w:noProof/>
          <w:sz w:val="28"/>
          <w:szCs w:val="28"/>
        </w:rPr>
        <w:t xml:space="preserve">10. </w:t>
      </w:r>
      <w:bookmarkStart w:id="0" w:name="_Toc417405610"/>
      <w:bookmarkStart w:id="1" w:name="_Toc423525073"/>
      <w:bookmarkStart w:id="2" w:name="_Toc423525436"/>
      <w:r w:rsidR="00381996" w:rsidRPr="002D333E">
        <w:rPr>
          <w:rFonts w:eastAsia="MS Mincho"/>
          <w:bCs/>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0"/>
      <w:bookmarkEnd w:id="1"/>
      <w:bookmarkEnd w:id="2"/>
      <w:r w:rsidR="00381996">
        <w:rPr>
          <w:rFonts w:eastAsia="MS Mincho"/>
          <w:bCs/>
          <w:noProof/>
          <w:kern w:val="32"/>
          <w:sz w:val="28"/>
          <w:szCs w:val="28"/>
          <w:u w:color="000000"/>
          <w:lang w:eastAsia="ja-JP"/>
        </w:rPr>
        <w:t>…………………………………………………………</w:t>
      </w:r>
      <w:r w:rsidR="00084431">
        <w:rPr>
          <w:rFonts w:eastAsia="MS Mincho"/>
          <w:bCs/>
          <w:noProof/>
          <w:kern w:val="32"/>
          <w:sz w:val="28"/>
          <w:szCs w:val="28"/>
          <w:u w:color="000000"/>
          <w:lang w:eastAsia="ja-JP"/>
        </w:rPr>
        <w:t>………………….</w:t>
      </w:r>
      <w:r w:rsidR="0069148B">
        <w:rPr>
          <w:rFonts w:eastAsia="MS Mincho"/>
          <w:bCs/>
          <w:noProof/>
          <w:kern w:val="32"/>
          <w:sz w:val="28"/>
          <w:szCs w:val="28"/>
          <w:u w:color="000000"/>
          <w:lang w:eastAsia="ja-JP"/>
        </w:rPr>
        <w:t>34</w:t>
      </w:r>
    </w:p>
    <w:p w14:paraId="0F9ECB1E" w14:textId="77777777" w:rsidR="00381996" w:rsidRDefault="00381996" w:rsidP="00084431">
      <w:pPr>
        <w:tabs>
          <w:tab w:val="left" w:pos="8789"/>
        </w:tabs>
        <w:jc w:val="both"/>
        <w:rPr>
          <w:rFonts w:eastAsia="MS Mincho"/>
          <w:bCs/>
          <w:noProof/>
          <w:kern w:val="32"/>
          <w:sz w:val="28"/>
          <w:szCs w:val="28"/>
          <w:u w:color="000000"/>
          <w:lang w:eastAsia="ja-JP"/>
        </w:rPr>
      </w:pPr>
    </w:p>
    <w:p w14:paraId="59E2E6CF" w14:textId="77777777" w:rsidR="00381996" w:rsidRPr="005C7FD6" w:rsidRDefault="00381996" w:rsidP="00084431">
      <w:pPr>
        <w:tabs>
          <w:tab w:val="left" w:pos="8789"/>
        </w:tabs>
        <w:jc w:val="both"/>
        <w:rPr>
          <w:rFonts w:eastAsiaTheme="minorEastAsia"/>
          <w:noProof/>
          <w:sz w:val="28"/>
          <w:szCs w:val="28"/>
        </w:rPr>
      </w:pPr>
      <w:r>
        <w:rPr>
          <w:rFonts w:eastAsiaTheme="minorEastAsia"/>
          <w:noProof/>
          <w:sz w:val="28"/>
          <w:szCs w:val="28"/>
        </w:rPr>
        <w:t>11</w:t>
      </w:r>
      <w:r w:rsidRPr="005C7FD6">
        <w:rPr>
          <w:rFonts w:eastAsiaTheme="minorEastAsia"/>
          <w:noProof/>
          <w:sz w:val="28"/>
          <w:szCs w:val="28"/>
        </w:rPr>
        <w:t>.</w:t>
      </w:r>
      <w:r>
        <w:rPr>
          <w:rFonts w:eastAsiaTheme="minorEastAsia"/>
          <w:noProof/>
          <w:sz w:val="28"/>
          <w:szCs w:val="28"/>
        </w:rPr>
        <w:t xml:space="preserve"> </w:t>
      </w:r>
      <w:r w:rsidRPr="00B271E5">
        <w:rPr>
          <w:rFonts w:eastAsia="MS Mincho"/>
          <w:bCs/>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Pr>
          <w:rFonts w:eastAsia="MS Mincho"/>
          <w:bCs/>
          <w:noProof/>
          <w:kern w:val="32"/>
          <w:sz w:val="28"/>
          <w:szCs w:val="28"/>
          <w:u w:color="000000"/>
          <w:lang w:eastAsia="ja-JP"/>
        </w:rPr>
        <w:t>……………</w:t>
      </w:r>
      <w:r w:rsidR="00084431">
        <w:rPr>
          <w:rFonts w:eastAsia="MS Mincho"/>
          <w:bCs/>
          <w:noProof/>
          <w:kern w:val="32"/>
          <w:sz w:val="28"/>
          <w:szCs w:val="28"/>
          <w:u w:color="000000"/>
          <w:lang w:eastAsia="ja-JP"/>
        </w:rPr>
        <w:t>…….</w:t>
      </w:r>
      <w:r w:rsidR="0069148B">
        <w:rPr>
          <w:rFonts w:eastAsia="MS Mincho"/>
          <w:bCs/>
          <w:noProof/>
          <w:kern w:val="32"/>
          <w:sz w:val="28"/>
          <w:szCs w:val="28"/>
          <w:u w:color="000000"/>
          <w:lang w:eastAsia="ja-JP"/>
        </w:rPr>
        <w:t>34</w:t>
      </w:r>
    </w:p>
    <w:p w14:paraId="70BD73C7" w14:textId="77777777" w:rsidR="00C84E4F" w:rsidRPr="00F32FC4" w:rsidRDefault="00C84E4F" w:rsidP="0023450C">
      <w:pPr>
        <w:tabs>
          <w:tab w:val="right" w:leader="dot" w:pos="9356"/>
        </w:tabs>
        <w:spacing w:after="240" w:line="360" w:lineRule="auto"/>
        <w:ind w:left="284" w:right="850" w:hanging="284"/>
        <w:jc w:val="both"/>
        <w:rPr>
          <w:sz w:val="28"/>
          <w:szCs w:val="28"/>
          <w:lang w:eastAsia="en-US"/>
        </w:rPr>
      </w:pPr>
    </w:p>
    <w:p w14:paraId="2F0F9EAB" w14:textId="77777777" w:rsidR="00C84E4F" w:rsidRPr="001E7967" w:rsidRDefault="00C84E4F" w:rsidP="001E7967">
      <w:pPr>
        <w:spacing w:after="200" w:line="276" w:lineRule="auto"/>
        <w:ind w:right="-1"/>
        <w:jc w:val="center"/>
        <w:rPr>
          <w:b/>
          <w:sz w:val="28"/>
          <w:szCs w:val="28"/>
          <w:lang w:eastAsia="en-US"/>
        </w:rPr>
      </w:pPr>
    </w:p>
    <w:p w14:paraId="0546C5E4" w14:textId="77777777" w:rsidR="002A4DB5" w:rsidRDefault="002A4DB5" w:rsidP="002A4DB5">
      <w:pPr>
        <w:jc w:val="center"/>
        <w:rPr>
          <w:sz w:val="28"/>
          <w:szCs w:val="28"/>
        </w:rPr>
      </w:pPr>
    </w:p>
    <w:p w14:paraId="07225F0C" w14:textId="77777777" w:rsidR="002A4DB5" w:rsidRDefault="002A4DB5" w:rsidP="002A4DB5">
      <w:pPr>
        <w:jc w:val="center"/>
        <w:rPr>
          <w:sz w:val="28"/>
          <w:szCs w:val="28"/>
        </w:rPr>
      </w:pPr>
    </w:p>
    <w:p w14:paraId="4CA51112" w14:textId="77777777" w:rsidR="00E277AE" w:rsidRDefault="00E277AE" w:rsidP="00E277AE">
      <w:pPr>
        <w:jc w:val="center"/>
        <w:rPr>
          <w:sz w:val="28"/>
          <w:szCs w:val="28"/>
        </w:rPr>
      </w:pPr>
    </w:p>
    <w:p w14:paraId="738CC4D7" w14:textId="77777777" w:rsidR="00E277AE" w:rsidRDefault="00E277AE" w:rsidP="00E277AE">
      <w:pPr>
        <w:jc w:val="center"/>
        <w:rPr>
          <w:sz w:val="28"/>
          <w:szCs w:val="28"/>
        </w:rPr>
      </w:pPr>
    </w:p>
    <w:p w14:paraId="7A685C1F" w14:textId="77777777" w:rsidR="003A382D" w:rsidRDefault="003A382D">
      <w:pPr>
        <w:spacing w:after="200" w:line="276" w:lineRule="auto"/>
        <w:rPr>
          <w:b/>
          <w:bCs/>
          <w:i/>
          <w:iCs/>
          <w:sz w:val="28"/>
          <w:szCs w:val="28"/>
          <w:lang w:eastAsia="en-US"/>
        </w:rPr>
      </w:pPr>
      <w:bookmarkStart w:id="3" w:name="bookmark43"/>
      <w:r>
        <w:br w:type="page"/>
      </w:r>
    </w:p>
    <w:bookmarkStart w:id="4" w:name="_Toc423892380" w:displacedByCustomXml="next"/>
    <w:bookmarkStart w:id="5" w:name="_Toc435792928" w:displacedByCustomXml="next"/>
    <w:bookmarkStart w:id="6" w:name="_Toc517100027" w:displacedByCustomXml="next"/>
    <w:bookmarkStart w:id="7" w:name="bookmark23" w:displacedByCustomXml="next"/>
    <w:bookmarkStart w:id="8" w:name="bookmark24" w:displacedByCustomXml="next"/>
    <w:bookmarkStart w:id="9" w:name="_Toc432521495" w:displacedByCustomXml="next"/>
    <w:sdt>
      <w:sdtPr>
        <w:id w:val="-177743379"/>
        <w:lock w:val="sdtContentLocked"/>
        <w:placeholder>
          <w:docPart w:val="DefaultPlaceholder_1082065158"/>
        </w:placeholder>
        <w:group/>
      </w:sdtPr>
      <w:sdtEndPr/>
      <w:sdtContent>
        <w:p w14:paraId="10A30062" w14:textId="77777777" w:rsidR="00D84789" w:rsidRDefault="006C688A" w:rsidP="008C047D">
          <w:pPr>
            <w:pStyle w:val="1"/>
            <w:tabs>
              <w:tab w:val="clear" w:pos="365"/>
            </w:tabs>
            <w:spacing w:line="240" w:lineRule="auto"/>
            <w:ind w:left="426" w:hanging="426"/>
            <w:jc w:val="both"/>
          </w:pPr>
          <w:r>
            <w:t>1</w:t>
          </w:r>
          <w:r w:rsidR="00D84789">
            <w:t xml:space="preserve">. </w:t>
          </w:r>
          <w:bookmarkEnd w:id="5"/>
          <w:bookmarkEnd w:id="4"/>
          <w:r w:rsidR="00834E1D"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6" w:displacedByCustomXml="next"/>
      </w:sdtContent>
    </w:sdt>
    <w:p w14:paraId="58527176" w14:textId="77777777" w:rsidR="00D84789" w:rsidRPr="00834E1D" w:rsidRDefault="00D84789" w:rsidP="00834E1D">
      <w:pPr>
        <w:ind w:firstLine="720"/>
        <w:rPr>
          <w:sz w:val="28"/>
          <w:szCs w:val="28"/>
        </w:rPr>
      </w:pPr>
    </w:p>
    <w:p w14:paraId="6DD7AF1B" w14:textId="77777777" w:rsidR="00F37D01" w:rsidRDefault="00B07250" w:rsidP="00B07250">
      <w:pPr>
        <w:ind w:firstLine="720"/>
        <w:jc w:val="both"/>
        <w:rPr>
          <w:rStyle w:val="FontStyle429"/>
          <w:sz w:val="28"/>
          <w:szCs w:val="28"/>
        </w:rPr>
      </w:pPr>
      <w:r w:rsidRPr="009B6E0F">
        <w:rPr>
          <w:rStyle w:val="FontStyle429"/>
          <w:sz w:val="28"/>
          <w:szCs w:val="28"/>
        </w:rPr>
        <w:t>В</w:t>
      </w:r>
      <w:r w:rsidR="00813BA8">
        <w:rPr>
          <w:rStyle w:val="FontStyle429"/>
          <w:sz w:val="28"/>
          <w:szCs w:val="28"/>
        </w:rPr>
        <w:t xml:space="preserve"> результате изучения дисциплины</w:t>
      </w:r>
      <w:r w:rsidRPr="009B6E0F">
        <w:rPr>
          <w:rStyle w:val="FontStyle429"/>
          <w:sz w:val="28"/>
          <w:szCs w:val="28"/>
        </w:rPr>
        <w:t xml:space="preserve"> у студентов должны быть сформированы следующие компетенции:</w:t>
      </w:r>
    </w:p>
    <w:p w14:paraId="06658697" w14:textId="77777777" w:rsidR="00B07250" w:rsidRDefault="00B07250" w:rsidP="00B07250">
      <w:pPr>
        <w:ind w:firstLine="720"/>
        <w:jc w:val="both"/>
        <w:rPr>
          <w:rStyle w:val="FontStyle429"/>
          <w:sz w:val="28"/>
          <w:szCs w:val="28"/>
        </w:rPr>
      </w:pPr>
    </w:p>
    <w:tbl>
      <w:tblPr>
        <w:tblStyle w:val="31"/>
        <w:tblW w:w="9747" w:type="dxa"/>
        <w:tblLayout w:type="fixed"/>
        <w:tblLook w:val="04A0" w:firstRow="1" w:lastRow="0" w:firstColumn="1" w:lastColumn="0" w:noHBand="0" w:noVBand="1"/>
      </w:tblPr>
      <w:tblGrid>
        <w:gridCol w:w="959"/>
        <w:gridCol w:w="2268"/>
        <w:gridCol w:w="2722"/>
        <w:gridCol w:w="3798"/>
      </w:tblGrid>
      <w:tr w:rsidR="00B07250" w:rsidRPr="0044074D" w14:paraId="15A802A7" w14:textId="77777777" w:rsidTr="002F4625">
        <w:tc>
          <w:tcPr>
            <w:tcW w:w="959" w:type="dxa"/>
          </w:tcPr>
          <w:p w14:paraId="7FE8F1FE" w14:textId="77777777" w:rsidR="00B07250" w:rsidRPr="0044074D" w:rsidRDefault="00B07250" w:rsidP="002F4625">
            <w:pPr>
              <w:tabs>
                <w:tab w:val="left" w:pos="540"/>
              </w:tabs>
              <w:contextualSpacing/>
              <w:jc w:val="center"/>
            </w:pPr>
            <w:r w:rsidRPr="0044074D">
              <w:t xml:space="preserve">Код </w:t>
            </w:r>
            <w:proofErr w:type="gramStart"/>
            <w:r w:rsidRPr="0044074D">
              <w:t>компе</w:t>
            </w:r>
            <w:r>
              <w:t>-</w:t>
            </w:r>
            <w:proofErr w:type="spellStart"/>
            <w:r w:rsidRPr="0044074D">
              <w:t>тенции</w:t>
            </w:r>
            <w:proofErr w:type="spellEnd"/>
            <w:proofErr w:type="gramEnd"/>
          </w:p>
        </w:tc>
        <w:tc>
          <w:tcPr>
            <w:tcW w:w="2268" w:type="dxa"/>
          </w:tcPr>
          <w:p w14:paraId="2698A4BF" w14:textId="77777777" w:rsidR="00B07250" w:rsidRPr="0044074D" w:rsidRDefault="00B07250" w:rsidP="002F4625">
            <w:pPr>
              <w:tabs>
                <w:tab w:val="left" w:pos="540"/>
              </w:tabs>
              <w:contextualSpacing/>
              <w:jc w:val="center"/>
            </w:pPr>
            <w:r w:rsidRPr="0044074D">
              <w:t>Наименование компетенции</w:t>
            </w:r>
          </w:p>
        </w:tc>
        <w:tc>
          <w:tcPr>
            <w:tcW w:w="2722" w:type="dxa"/>
          </w:tcPr>
          <w:p w14:paraId="48F4F673" w14:textId="77777777" w:rsidR="00B07250" w:rsidRPr="0044074D" w:rsidRDefault="00B07250" w:rsidP="002F4625">
            <w:pPr>
              <w:tabs>
                <w:tab w:val="left" w:pos="540"/>
              </w:tabs>
              <w:contextualSpacing/>
              <w:jc w:val="center"/>
            </w:pPr>
            <w:r w:rsidRPr="0044074D">
              <w:t>Индикаторы достижения компетенции</w:t>
            </w:r>
          </w:p>
        </w:tc>
        <w:tc>
          <w:tcPr>
            <w:tcW w:w="3798" w:type="dxa"/>
          </w:tcPr>
          <w:p w14:paraId="789F630E" w14:textId="77777777" w:rsidR="00B07250" w:rsidRPr="0044074D" w:rsidRDefault="00B07250" w:rsidP="002F4625">
            <w:pPr>
              <w:tabs>
                <w:tab w:val="left" w:pos="540"/>
              </w:tabs>
              <w:contextualSpacing/>
              <w:jc w:val="center"/>
            </w:pPr>
            <w:r w:rsidRPr="0044074D">
              <w:t>Результаты обучения (умения и знания), соотнесенные с компетенциями</w:t>
            </w:r>
            <w:r>
              <w:t xml:space="preserve"> </w:t>
            </w:r>
            <w:r w:rsidRPr="0044074D">
              <w:t>/</w:t>
            </w:r>
            <w:r>
              <w:t xml:space="preserve"> </w:t>
            </w:r>
            <w:r w:rsidRPr="0044074D">
              <w:t>индикаторами достижения компетенции</w:t>
            </w:r>
          </w:p>
        </w:tc>
      </w:tr>
      <w:tr w:rsidR="00B07250" w:rsidRPr="0044074D" w14:paraId="473CC23F" w14:textId="77777777" w:rsidTr="002F4625">
        <w:trPr>
          <w:trHeight w:val="558"/>
        </w:trPr>
        <w:tc>
          <w:tcPr>
            <w:tcW w:w="959" w:type="dxa"/>
            <w:vMerge w:val="restart"/>
          </w:tcPr>
          <w:p w14:paraId="697A902A" w14:textId="77777777" w:rsidR="00B07250" w:rsidRPr="0044074D" w:rsidRDefault="00B07250" w:rsidP="002F4625">
            <w:pPr>
              <w:tabs>
                <w:tab w:val="left" w:pos="540"/>
              </w:tabs>
              <w:contextualSpacing/>
            </w:pPr>
            <w:r w:rsidRPr="0044074D">
              <w:t>ПКН-</w:t>
            </w:r>
            <w:r w:rsidR="00565CE3">
              <w:t>2</w:t>
            </w:r>
          </w:p>
          <w:p w14:paraId="1DF990BF" w14:textId="77777777" w:rsidR="00B07250" w:rsidRDefault="00B07250" w:rsidP="002F4625">
            <w:pPr>
              <w:tabs>
                <w:tab w:val="left" w:pos="540"/>
              </w:tabs>
              <w:contextualSpacing/>
            </w:pPr>
          </w:p>
          <w:p w14:paraId="0A32C209" w14:textId="77777777" w:rsidR="00B07250" w:rsidRPr="0044074D" w:rsidRDefault="00B07250" w:rsidP="002F4625"/>
        </w:tc>
        <w:tc>
          <w:tcPr>
            <w:tcW w:w="2268" w:type="dxa"/>
            <w:vMerge w:val="restart"/>
          </w:tcPr>
          <w:p w14:paraId="584A9428" w14:textId="77777777" w:rsidR="00B07250" w:rsidRPr="0044074D" w:rsidRDefault="00565CE3" w:rsidP="002F4625">
            <w:pPr>
              <w:tabs>
                <w:tab w:val="left" w:pos="540"/>
              </w:tabs>
              <w:contextualSpacing/>
            </w:pPr>
            <w: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2722" w:type="dxa"/>
          </w:tcPr>
          <w:p w14:paraId="4022A7E9" w14:textId="77777777" w:rsidR="00B07250" w:rsidRPr="0044074D" w:rsidRDefault="00B07250" w:rsidP="002F4625">
            <w:pPr>
              <w:shd w:val="clear" w:color="auto" w:fill="FFFFFF"/>
              <w:contextualSpacing/>
            </w:pPr>
            <w:r w:rsidRPr="005311D1">
              <w:t>1.</w:t>
            </w:r>
            <w:r>
              <w:t xml:space="preserve"> </w:t>
            </w:r>
            <w:r w:rsidR="00565CE3">
              <w:t>Демонстрирует знания математических методов, применяемых в менеджменте.</w:t>
            </w:r>
          </w:p>
        </w:tc>
        <w:tc>
          <w:tcPr>
            <w:tcW w:w="3798" w:type="dxa"/>
          </w:tcPr>
          <w:p w14:paraId="0C906645" w14:textId="77777777" w:rsidR="00B07250" w:rsidRPr="00897B64" w:rsidRDefault="00B07250" w:rsidP="002F4625">
            <w:pPr>
              <w:tabs>
                <w:tab w:val="left" w:pos="540"/>
              </w:tabs>
              <w:contextualSpacing/>
            </w:pPr>
            <w:r w:rsidRPr="00897B64">
              <w:t xml:space="preserve">Знать: </w:t>
            </w:r>
          </w:p>
          <w:p w14:paraId="1AB029A1" w14:textId="77777777" w:rsidR="00B07250" w:rsidRPr="00897B64" w:rsidRDefault="00B07250" w:rsidP="002F4625">
            <w:pPr>
              <w:tabs>
                <w:tab w:val="left" w:pos="540"/>
              </w:tabs>
              <w:contextualSpacing/>
            </w:pPr>
            <w:r w:rsidRPr="00897B64">
              <w:t xml:space="preserve">- математические методы </w:t>
            </w:r>
            <w:r w:rsidR="00897B64" w:rsidRPr="00897B64">
              <w:t>исследования</w:t>
            </w:r>
            <w:r w:rsidRPr="00897B64">
              <w:t xml:space="preserve">, применяемые при решении </w:t>
            </w:r>
            <w:r w:rsidR="00897B64" w:rsidRPr="00897B64">
              <w:t>профессиональных</w:t>
            </w:r>
            <w:r w:rsidRPr="00897B64">
              <w:t xml:space="preserve"> задач;</w:t>
            </w:r>
          </w:p>
          <w:p w14:paraId="7339C0AE" w14:textId="77777777" w:rsidR="00B07250" w:rsidRPr="000F3DE1" w:rsidRDefault="00B07250" w:rsidP="002F4625">
            <w:pPr>
              <w:tabs>
                <w:tab w:val="left" w:pos="540"/>
              </w:tabs>
              <w:contextualSpacing/>
              <w:rPr>
                <w:color w:val="FF0000"/>
              </w:rPr>
            </w:pPr>
          </w:p>
          <w:p w14:paraId="09A1C016" w14:textId="77777777" w:rsidR="00B07250" w:rsidRPr="000C5069" w:rsidRDefault="00B07250" w:rsidP="002F4625">
            <w:pPr>
              <w:tabs>
                <w:tab w:val="left" w:pos="540"/>
              </w:tabs>
              <w:contextualSpacing/>
            </w:pPr>
            <w:r w:rsidRPr="000C5069">
              <w:t>Уметь:</w:t>
            </w:r>
          </w:p>
          <w:p w14:paraId="1D52BCA0" w14:textId="77777777" w:rsidR="00B07250" w:rsidRDefault="00B07250" w:rsidP="000C5069">
            <w:pPr>
              <w:shd w:val="clear" w:color="auto" w:fill="FFFFFF"/>
              <w:contextualSpacing/>
            </w:pPr>
            <w:r w:rsidRPr="000C5069">
              <w:t xml:space="preserve">- </w:t>
            </w:r>
            <w:r w:rsidR="000C5069" w:rsidRPr="000C5069">
              <w:t>применять математические методы в менеджменте</w:t>
            </w:r>
            <w:r w:rsidRPr="000C5069">
              <w:t>;</w:t>
            </w:r>
          </w:p>
          <w:p w14:paraId="0A1AF52F" w14:textId="77777777" w:rsidR="000C5069" w:rsidRPr="000F3DE1" w:rsidRDefault="000C5069" w:rsidP="000C5069">
            <w:pPr>
              <w:shd w:val="clear" w:color="auto" w:fill="FFFFFF"/>
              <w:contextualSpacing/>
              <w:rPr>
                <w:color w:val="FF0000"/>
              </w:rPr>
            </w:pPr>
            <w:r>
              <w:t>- интерпретировать полученные математические результаты;</w:t>
            </w:r>
          </w:p>
        </w:tc>
      </w:tr>
      <w:tr w:rsidR="00B07250" w:rsidRPr="0044074D" w14:paraId="57B80E85" w14:textId="77777777" w:rsidTr="002F4625">
        <w:trPr>
          <w:trHeight w:val="558"/>
        </w:trPr>
        <w:tc>
          <w:tcPr>
            <w:tcW w:w="959" w:type="dxa"/>
            <w:vMerge/>
          </w:tcPr>
          <w:p w14:paraId="00F4D13E" w14:textId="77777777" w:rsidR="00B07250" w:rsidRPr="0044074D" w:rsidRDefault="00B07250" w:rsidP="002F4625"/>
        </w:tc>
        <w:tc>
          <w:tcPr>
            <w:tcW w:w="2268" w:type="dxa"/>
            <w:vMerge/>
          </w:tcPr>
          <w:p w14:paraId="4B0BEFA5" w14:textId="77777777" w:rsidR="00B07250" w:rsidRPr="0044074D" w:rsidRDefault="00B07250" w:rsidP="002F4625">
            <w:pPr>
              <w:tabs>
                <w:tab w:val="left" w:pos="540"/>
              </w:tabs>
              <w:contextualSpacing/>
            </w:pPr>
          </w:p>
        </w:tc>
        <w:tc>
          <w:tcPr>
            <w:tcW w:w="2722" w:type="dxa"/>
          </w:tcPr>
          <w:p w14:paraId="23F568A8" w14:textId="77777777" w:rsidR="00B07250" w:rsidRPr="0044074D" w:rsidRDefault="00B07250" w:rsidP="002F4625">
            <w:pPr>
              <w:tabs>
                <w:tab w:val="left" w:pos="993"/>
              </w:tabs>
            </w:pPr>
            <w:r w:rsidRPr="005311D1">
              <w:t xml:space="preserve">2. </w:t>
            </w:r>
            <w:r w:rsidR="00565CE3">
              <w:t>Применяет математические методы и модели для обоснования принятия управленческих решений.</w:t>
            </w:r>
          </w:p>
        </w:tc>
        <w:tc>
          <w:tcPr>
            <w:tcW w:w="3798" w:type="dxa"/>
          </w:tcPr>
          <w:p w14:paraId="18BCC090" w14:textId="77777777" w:rsidR="00B07250" w:rsidRPr="00942CA4" w:rsidRDefault="00B07250" w:rsidP="002F4625">
            <w:pPr>
              <w:tabs>
                <w:tab w:val="left" w:pos="540"/>
              </w:tabs>
              <w:contextualSpacing/>
            </w:pPr>
            <w:r w:rsidRPr="00942CA4">
              <w:t>Знать:</w:t>
            </w:r>
          </w:p>
          <w:p w14:paraId="1C340B63" w14:textId="77777777" w:rsidR="00B07250" w:rsidRPr="00942CA4" w:rsidRDefault="00B07250" w:rsidP="002F4625">
            <w:pPr>
              <w:tabs>
                <w:tab w:val="left" w:pos="540"/>
              </w:tabs>
              <w:contextualSpacing/>
            </w:pPr>
            <w:r w:rsidRPr="00942CA4">
              <w:t>- принципы построения математических моделей финансово-экономических задач;</w:t>
            </w:r>
          </w:p>
          <w:p w14:paraId="13A59BDA" w14:textId="77777777" w:rsidR="00B07250" w:rsidRPr="000F3DE1" w:rsidRDefault="00B07250" w:rsidP="002F4625">
            <w:pPr>
              <w:tabs>
                <w:tab w:val="left" w:pos="540"/>
              </w:tabs>
              <w:contextualSpacing/>
              <w:rPr>
                <w:color w:val="FF0000"/>
              </w:rPr>
            </w:pPr>
          </w:p>
          <w:p w14:paraId="5358A73A" w14:textId="77777777" w:rsidR="00B07250" w:rsidRPr="00AF45C6" w:rsidRDefault="00B07250" w:rsidP="002F4625">
            <w:pPr>
              <w:tabs>
                <w:tab w:val="left" w:pos="540"/>
              </w:tabs>
              <w:contextualSpacing/>
            </w:pPr>
            <w:r w:rsidRPr="00AF45C6">
              <w:t>Уметь:</w:t>
            </w:r>
          </w:p>
          <w:p w14:paraId="0B143C48" w14:textId="77777777" w:rsidR="00B07250" w:rsidRPr="00AF45C6" w:rsidRDefault="00B07250" w:rsidP="002F4625">
            <w:pPr>
              <w:tabs>
                <w:tab w:val="left" w:pos="540"/>
              </w:tabs>
              <w:contextualSpacing/>
            </w:pPr>
            <w:r w:rsidRPr="00AF45C6">
              <w:t>- переходить от экономических</w:t>
            </w:r>
          </w:p>
          <w:p w14:paraId="22595253" w14:textId="77777777" w:rsidR="00B07250" w:rsidRPr="000F3DE1" w:rsidRDefault="00B07250" w:rsidP="002F4625">
            <w:pPr>
              <w:tabs>
                <w:tab w:val="left" w:pos="540"/>
              </w:tabs>
              <w:contextualSpacing/>
              <w:rPr>
                <w:i/>
                <w:color w:val="FF0000"/>
              </w:rPr>
            </w:pPr>
            <w:r w:rsidRPr="00AF45C6">
              <w:t>постановок задач к математическим моделям;</w:t>
            </w:r>
          </w:p>
        </w:tc>
      </w:tr>
      <w:tr w:rsidR="00686F1F" w:rsidRPr="0044074D" w14:paraId="6ECD6208" w14:textId="77777777" w:rsidTr="00686F1F">
        <w:trPr>
          <w:trHeight w:val="4525"/>
        </w:trPr>
        <w:tc>
          <w:tcPr>
            <w:tcW w:w="959" w:type="dxa"/>
            <w:vMerge/>
          </w:tcPr>
          <w:p w14:paraId="4B11F263" w14:textId="77777777" w:rsidR="00686F1F" w:rsidRPr="0044074D" w:rsidRDefault="00686F1F" w:rsidP="002F4625"/>
        </w:tc>
        <w:tc>
          <w:tcPr>
            <w:tcW w:w="2268" w:type="dxa"/>
            <w:vMerge/>
          </w:tcPr>
          <w:p w14:paraId="0A8C934A" w14:textId="77777777" w:rsidR="00686F1F" w:rsidRPr="0044074D" w:rsidRDefault="00686F1F" w:rsidP="002F4625">
            <w:pPr>
              <w:tabs>
                <w:tab w:val="left" w:pos="540"/>
              </w:tabs>
              <w:contextualSpacing/>
            </w:pPr>
          </w:p>
        </w:tc>
        <w:tc>
          <w:tcPr>
            <w:tcW w:w="2722" w:type="dxa"/>
          </w:tcPr>
          <w:p w14:paraId="4DFB30C2" w14:textId="77777777" w:rsidR="00686F1F" w:rsidRPr="0044074D" w:rsidRDefault="00686F1F" w:rsidP="002F4625">
            <w:pPr>
              <w:shd w:val="clear" w:color="auto" w:fill="FFFFFF"/>
              <w:contextualSpacing/>
              <w:rPr>
                <w:color w:val="000000"/>
              </w:rPr>
            </w:pPr>
            <w:r w:rsidRPr="005311D1">
              <w:rPr>
                <w:color w:val="000000"/>
              </w:rPr>
              <w:t xml:space="preserve">3. </w:t>
            </w:r>
            <w:r>
              <w:t>Содержательно интерпретирует результаты, полученные при использовании математических моделей.</w:t>
            </w:r>
          </w:p>
        </w:tc>
        <w:tc>
          <w:tcPr>
            <w:tcW w:w="3798" w:type="dxa"/>
          </w:tcPr>
          <w:p w14:paraId="388A6921" w14:textId="77777777" w:rsidR="00686F1F" w:rsidRPr="005F4E7D" w:rsidRDefault="00686F1F" w:rsidP="002F4625">
            <w:pPr>
              <w:tabs>
                <w:tab w:val="left" w:pos="540"/>
              </w:tabs>
              <w:contextualSpacing/>
            </w:pPr>
            <w:r w:rsidRPr="005F4E7D">
              <w:t>Знать:</w:t>
            </w:r>
          </w:p>
          <w:p w14:paraId="30EFEAFC" w14:textId="77777777" w:rsidR="00686F1F" w:rsidRPr="005F4E7D" w:rsidRDefault="00686F1F" w:rsidP="002F4625">
            <w:pPr>
              <w:tabs>
                <w:tab w:val="left" w:pos="540"/>
              </w:tabs>
              <w:contextualSpacing/>
            </w:pPr>
            <w:r w:rsidRPr="005F4E7D">
              <w:t>- математические</w:t>
            </w:r>
          </w:p>
          <w:p w14:paraId="7F1690C5" w14:textId="77777777" w:rsidR="00686F1F" w:rsidRPr="005F4E7D" w:rsidRDefault="00686F1F" w:rsidP="002F4625">
            <w:pPr>
              <w:tabs>
                <w:tab w:val="left" w:pos="540"/>
              </w:tabs>
              <w:contextualSpacing/>
            </w:pPr>
            <w:r w:rsidRPr="005F4E7D">
              <w:t>методы и информационные технологии для решения</w:t>
            </w:r>
          </w:p>
          <w:p w14:paraId="1FBCE3DC" w14:textId="77777777" w:rsidR="00686F1F" w:rsidRPr="005F4E7D" w:rsidRDefault="005F4E7D" w:rsidP="002F4625">
            <w:pPr>
              <w:tabs>
                <w:tab w:val="left" w:pos="540"/>
              </w:tabs>
              <w:contextualSpacing/>
            </w:pPr>
            <w:r w:rsidRPr="005F4E7D">
              <w:t xml:space="preserve">задач в </w:t>
            </w:r>
            <w:r w:rsidR="00686F1F" w:rsidRPr="005F4E7D">
              <w:t>профессиональной области;</w:t>
            </w:r>
          </w:p>
          <w:p w14:paraId="2C7E2000" w14:textId="77777777" w:rsidR="00686F1F" w:rsidRPr="000F3DE1" w:rsidRDefault="00686F1F" w:rsidP="002F4625">
            <w:pPr>
              <w:tabs>
                <w:tab w:val="left" w:pos="540"/>
              </w:tabs>
              <w:contextualSpacing/>
              <w:rPr>
                <w:color w:val="FF0000"/>
              </w:rPr>
            </w:pPr>
          </w:p>
          <w:p w14:paraId="7D9E78DD" w14:textId="77777777" w:rsidR="00686F1F" w:rsidRPr="000F7859" w:rsidRDefault="00686F1F" w:rsidP="002F4625">
            <w:pPr>
              <w:tabs>
                <w:tab w:val="left" w:pos="540"/>
              </w:tabs>
              <w:contextualSpacing/>
            </w:pPr>
            <w:r w:rsidRPr="000F7859">
              <w:t>Уметь:</w:t>
            </w:r>
          </w:p>
          <w:p w14:paraId="438FA075" w14:textId="77777777" w:rsidR="00686F1F" w:rsidRPr="000F7859" w:rsidRDefault="00686F1F" w:rsidP="0090318A">
            <w:pPr>
              <w:tabs>
                <w:tab w:val="left" w:pos="540"/>
              </w:tabs>
              <w:contextualSpacing/>
            </w:pPr>
            <w:r w:rsidRPr="000F7859">
              <w:t xml:space="preserve">- </w:t>
            </w:r>
            <w:r w:rsidR="0090318A" w:rsidRPr="000F7859">
              <w:t xml:space="preserve">интерпретировать результаты, полученные при использовании математических моделей </w:t>
            </w:r>
            <w:r w:rsidR="000F7859" w:rsidRPr="000F7859">
              <w:t>для решения</w:t>
            </w:r>
            <w:r w:rsidRPr="000F7859">
              <w:t xml:space="preserve"> финансово-экономических задач в</w:t>
            </w:r>
          </w:p>
          <w:p w14:paraId="780B912D" w14:textId="77777777" w:rsidR="00686F1F" w:rsidRPr="000F3DE1" w:rsidRDefault="00686F1F" w:rsidP="00686F1F">
            <w:pPr>
              <w:contextualSpacing/>
              <w:rPr>
                <w:i/>
                <w:color w:val="FF0000"/>
              </w:rPr>
            </w:pPr>
            <w:r w:rsidRPr="000F7859">
              <w:t>профессиональной области;</w:t>
            </w:r>
          </w:p>
        </w:tc>
      </w:tr>
      <w:tr w:rsidR="00554125" w:rsidRPr="0044074D" w14:paraId="3C795988" w14:textId="77777777" w:rsidTr="00686F1F">
        <w:trPr>
          <w:trHeight w:val="4525"/>
        </w:trPr>
        <w:tc>
          <w:tcPr>
            <w:tcW w:w="959" w:type="dxa"/>
            <w:vMerge w:val="restart"/>
          </w:tcPr>
          <w:p w14:paraId="5836C251" w14:textId="77777777" w:rsidR="00554125" w:rsidRPr="0044074D" w:rsidRDefault="00554125" w:rsidP="002F4625">
            <w:r>
              <w:lastRenderedPageBreak/>
              <w:t>УК-4</w:t>
            </w:r>
          </w:p>
        </w:tc>
        <w:tc>
          <w:tcPr>
            <w:tcW w:w="2268" w:type="dxa"/>
            <w:vMerge w:val="restart"/>
          </w:tcPr>
          <w:p w14:paraId="47C98F8B" w14:textId="77777777" w:rsidR="00554125" w:rsidRDefault="00554125" w:rsidP="000B46CB">
            <w:pPr>
              <w:tabs>
                <w:tab w:val="left" w:pos="540"/>
              </w:tabs>
              <w:contextualSpacing/>
            </w:pPr>
            <w:r>
              <w:t xml:space="preserve">Способность </w:t>
            </w:r>
          </w:p>
          <w:p w14:paraId="1A94937A" w14:textId="77777777" w:rsidR="00554125" w:rsidRDefault="00554125" w:rsidP="000B46CB">
            <w:pPr>
              <w:tabs>
                <w:tab w:val="left" w:pos="540"/>
              </w:tabs>
              <w:contextualSpacing/>
            </w:pPr>
            <w:r>
              <w:t xml:space="preserve">использовать </w:t>
            </w:r>
          </w:p>
          <w:p w14:paraId="50EA69D7" w14:textId="77777777" w:rsidR="00554125" w:rsidRDefault="00554125" w:rsidP="000B46CB">
            <w:pPr>
              <w:tabs>
                <w:tab w:val="left" w:pos="540"/>
              </w:tabs>
              <w:contextualSpacing/>
            </w:pPr>
            <w:r>
              <w:t xml:space="preserve">прикладное </w:t>
            </w:r>
          </w:p>
          <w:p w14:paraId="4BEB31A0" w14:textId="77777777" w:rsidR="00554125" w:rsidRDefault="00554125" w:rsidP="000B46CB">
            <w:pPr>
              <w:tabs>
                <w:tab w:val="left" w:pos="540"/>
              </w:tabs>
              <w:contextualSpacing/>
            </w:pPr>
            <w:r>
              <w:t xml:space="preserve">программное </w:t>
            </w:r>
          </w:p>
          <w:p w14:paraId="18DB9CC5" w14:textId="77777777" w:rsidR="00554125" w:rsidRDefault="00554125" w:rsidP="000B46CB">
            <w:pPr>
              <w:tabs>
                <w:tab w:val="left" w:pos="540"/>
              </w:tabs>
              <w:contextualSpacing/>
            </w:pPr>
            <w:r>
              <w:t xml:space="preserve">обеспечение при </w:t>
            </w:r>
          </w:p>
          <w:p w14:paraId="3C19FCA5" w14:textId="77777777" w:rsidR="00554125" w:rsidRDefault="00554125" w:rsidP="000B46CB">
            <w:pPr>
              <w:tabs>
                <w:tab w:val="left" w:pos="540"/>
              </w:tabs>
              <w:contextualSpacing/>
            </w:pPr>
            <w:r>
              <w:t xml:space="preserve">решении профессиональных </w:t>
            </w:r>
          </w:p>
          <w:p w14:paraId="4BFE1FEE" w14:textId="77777777" w:rsidR="00554125" w:rsidRPr="0044074D" w:rsidRDefault="00554125" w:rsidP="000B46CB">
            <w:pPr>
              <w:tabs>
                <w:tab w:val="left" w:pos="540"/>
              </w:tabs>
              <w:contextualSpacing/>
            </w:pPr>
            <w:r>
              <w:t>задач.</w:t>
            </w:r>
          </w:p>
        </w:tc>
        <w:tc>
          <w:tcPr>
            <w:tcW w:w="2722" w:type="dxa"/>
          </w:tcPr>
          <w:p w14:paraId="6F1BCD11" w14:textId="77777777" w:rsidR="00554125" w:rsidRPr="000B46CB" w:rsidRDefault="00554125" w:rsidP="000B46CB">
            <w:pPr>
              <w:shd w:val="clear" w:color="auto" w:fill="FFFFFF"/>
              <w:contextualSpacing/>
              <w:rPr>
                <w:color w:val="000000"/>
              </w:rPr>
            </w:pPr>
            <w:r w:rsidRPr="000B46CB">
              <w:rPr>
                <w:color w:val="000000"/>
              </w:rPr>
              <w:t xml:space="preserve">1. Использует основные </w:t>
            </w:r>
          </w:p>
          <w:p w14:paraId="1896FCB0" w14:textId="77777777" w:rsidR="00554125" w:rsidRPr="000B46CB" w:rsidRDefault="00554125" w:rsidP="000B46CB">
            <w:pPr>
              <w:shd w:val="clear" w:color="auto" w:fill="FFFFFF"/>
              <w:contextualSpacing/>
              <w:rPr>
                <w:color w:val="000000"/>
              </w:rPr>
            </w:pPr>
            <w:r w:rsidRPr="000B46CB">
              <w:rPr>
                <w:color w:val="000000"/>
              </w:rPr>
              <w:t xml:space="preserve">методы и средства </w:t>
            </w:r>
          </w:p>
          <w:p w14:paraId="7368BAFC" w14:textId="77777777" w:rsidR="00554125" w:rsidRPr="005311D1" w:rsidRDefault="00554125" w:rsidP="000B46CB">
            <w:pPr>
              <w:shd w:val="clear" w:color="auto" w:fill="FFFFFF"/>
              <w:contextualSpacing/>
              <w:rPr>
                <w:color w:val="000000"/>
              </w:rPr>
            </w:pPr>
            <w:r>
              <w:rPr>
                <w:color w:val="000000"/>
              </w:rPr>
              <w:t xml:space="preserve">получения, представления, хранения </w:t>
            </w:r>
            <w:r w:rsidRPr="000B46CB">
              <w:rPr>
                <w:color w:val="000000"/>
              </w:rPr>
              <w:t>и обработки данных.</w:t>
            </w:r>
          </w:p>
        </w:tc>
        <w:tc>
          <w:tcPr>
            <w:tcW w:w="3798" w:type="dxa"/>
          </w:tcPr>
          <w:p w14:paraId="13DA4797" w14:textId="77777777" w:rsidR="00554125" w:rsidRDefault="00554125" w:rsidP="002F4625">
            <w:pPr>
              <w:tabs>
                <w:tab w:val="left" w:pos="540"/>
              </w:tabs>
              <w:contextualSpacing/>
            </w:pPr>
            <w:r>
              <w:t>Знать:</w:t>
            </w:r>
          </w:p>
          <w:p w14:paraId="37F93104" w14:textId="77777777" w:rsidR="00F40B28" w:rsidRDefault="00F40B28" w:rsidP="00F40B28">
            <w:pPr>
              <w:tabs>
                <w:tab w:val="left" w:pos="540"/>
              </w:tabs>
              <w:contextualSpacing/>
            </w:pPr>
            <w:r>
              <w:t xml:space="preserve">основные способы сбора, </w:t>
            </w:r>
          </w:p>
          <w:p w14:paraId="6DDA3307" w14:textId="77777777" w:rsidR="00F40B28" w:rsidRDefault="00F40B28" w:rsidP="00F40B28">
            <w:pPr>
              <w:tabs>
                <w:tab w:val="left" w:pos="540"/>
              </w:tabs>
              <w:contextualSpacing/>
            </w:pPr>
            <w:r>
              <w:t xml:space="preserve">обработки информации, способы </w:t>
            </w:r>
          </w:p>
          <w:p w14:paraId="66E485CE" w14:textId="77777777" w:rsidR="00554125" w:rsidRDefault="00F40B28" w:rsidP="00F40B28">
            <w:pPr>
              <w:tabs>
                <w:tab w:val="left" w:pos="540"/>
              </w:tabs>
              <w:contextualSpacing/>
            </w:pPr>
            <w:r>
              <w:t>математического анализа данных</w:t>
            </w:r>
            <w:r w:rsidR="00554125">
              <w:t>;</w:t>
            </w:r>
          </w:p>
          <w:p w14:paraId="67EE3030" w14:textId="77777777" w:rsidR="00554125" w:rsidRDefault="00554125" w:rsidP="001F7779">
            <w:pPr>
              <w:tabs>
                <w:tab w:val="left" w:pos="540"/>
              </w:tabs>
              <w:contextualSpacing/>
            </w:pPr>
          </w:p>
          <w:p w14:paraId="37BB810C" w14:textId="77777777" w:rsidR="00554125" w:rsidRDefault="00554125" w:rsidP="001F7779">
            <w:pPr>
              <w:tabs>
                <w:tab w:val="left" w:pos="540"/>
              </w:tabs>
              <w:contextualSpacing/>
            </w:pPr>
            <w:r>
              <w:t>Уметь:</w:t>
            </w:r>
          </w:p>
          <w:p w14:paraId="2F527A82" w14:textId="77777777" w:rsidR="00F951E1" w:rsidRDefault="00F951E1" w:rsidP="00F951E1">
            <w:pPr>
              <w:tabs>
                <w:tab w:val="left" w:pos="540"/>
              </w:tabs>
              <w:contextualSpacing/>
            </w:pPr>
            <w:r>
              <w:t xml:space="preserve">применять математические </w:t>
            </w:r>
          </w:p>
          <w:p w14:paraId="0A329C34" w14:textId="77777777" w:rsidR="00F951E1" w:rsidRDefault="00F951E1" w:rsidP="00F951E1">
            <w:pPr>
              <w:tabs>
                <w:tab w:val="left" w:pos="540"/>
              </w:tabs>
              <w:contextualSpacing/>
            </w:pPr>
            <w:r>
              <w:t xml:space="preserve">методы для постановки и решения </w:t>
            </w:r>
          </w:p>
          <w:p w14:paraId="529F3B99" w14:textId="77777777" w:rsidR="00F951E1" w:rsidRDefault="00F951E1" w:rsidP="00F951E1">
            <w:pPr>
              <w:tabs>
                <w:tab w:val="left" w:pos="540"/>
              </w:tabs>
              <w:contextualSpacing/>
            </w:pPr>
            <w:r>
              <w:t xml:space="preserve">задач анализа при оценке выбора оптимальных путей и методов </w:t>
            </w:r>
          </w:p>
          <w:p w14:paraId="41BE4C13" w14:textId="77777777" w:rsidR="00554125" w:rsidRPr="0044074D" w:rsidRDefault="00F951E1" w:rsidP="00F951E1">
            <w:pPr>
              <w:tabs>
                <w:tab w:val="left" w:pos="540"/>
              </w:tabs>
              <w:contextualSpacing/>
            </w:pPr>
            <w:r>
              <w:t>достижения целей.</w:t>
            </w:r>
          </w:p>
        </w:tc>
      </w:tr>
      <w:tr w:rsidR="00554125" w:rsidRPr="0044074D" w14:paraId="7871ED47" w14:textId="77777777" w:rsidTr="004021B6">
        <w:trPr>
          <w:trHeight w:val="1988"/>
        </w:trPr>
        <w:tc>
          <w:tcPr>
            <w:tcW w:w="959" w:type="dxa"/>
            <w:vMerge/>
          </w:tcPr>
          <w:p w14:paraId="166C8E13" w14:textId="77777777" w:rsidR="00554125" w:rsidRDefault="00554125" w:rsidP="002F4625"/>
        </w:tc>
        <w:tc>
          <w:tcPr>
            <w:tcW w:w="2268" w:type="dxa"/>
            <w:vMerge/>
          </w:tcPr>
          <w:p w14:paraId="5D93364F" w14:textId="77777777" w:rsidR="00554125" w:rsidRDefault="00554125" w:rsidP="003B3AA9">
            <w:pPr>
              <w:tabs>
                <w:tab w:val="left" w:pos="540"/>
              </w:tabs>
              <w:contextualSpacing/>
            </w:pPr>
          </w:p>
        </w:tc>
        <w:tc>
          <w:tcPr>
            <w:tcW w:w="2722" w:type="dxa"/>
          </w:tcPr>
          <w:p w14:paraId="73975282" w14:textId="77777777" w:rsidR="00554125" w:rsidRPr="00554125" w:rsidRDefault="00554125" w:rsidP="00554125">
            <w:pPr>
              <w:shd w:val="clear" w:color="auto" w:fill="FFFFFF"/>
              <w:contextualSpacing/>
              <w:rPr>
                <w:color w:val="000000"/>
              </w:rPr>
            </w:pPr>
            <w:r w:rsidRPr="00554125">
              <w:rPr>
                <w:color w:val="000000"/>
              </w:rPr>
              <w:t xml:space="preserve">2. Демонстрирует </w:t>
            </w:r>
          </w:p>
          <w:p w14:paraId="0F452EF4" w14:textId="77777777" w:rsidR="00554125" w:rsidRPr="00554125" w:rsidRDefault="00554125" w:rsidP="00554125">
            <w:pPr>
              <w:shd w:val="clear" w:color="auto" w:fill="FFFFFF"/>
              <w:contextualSpacing/>
              <w:rPr>
                <w:color w:val="000000"/>
              </w:rPr>
            </w:pPr>
            <w:r w:rsidRPr="00554125">
              <w:rPr>
                <w:color w:val="000000"/>
              </w:rPr>
              <w:t xml:space="preserve">владение </w:t>
            </w:r>
          </w:p>
          <w:p w14:paraId="6C270581" w14:textId="77777777" w:rsidR="00554125" w:rsidRPr="00554125" w:rsidRDefault="00554125" w:rsidP="00554125">
            <w:pPr>
              <w:shd w:val="clear" w:color="auto" w:fill="FFFFFF"/>
              <w:contextualSpacing/>
              <w:rPr>
                <w:color w:val="000000"/>
              </w:rPr>
            </w:pPr>
            <w:r w:rsidRPr="00554125">
              <w:rPr>
                <w:color w:val="000000"/>
              </w:rPr>
              <w:t xml:space="preserve">профессиональными </w:t>
            </w:r>
          </w:p>
          <w:p w14:paraId="300B0EEA" w14:textId="77777777" w:rsidR="00554125" w:rsidRPr="00554125" w:rsidRDefault="00554125" w:rsidP="00554125">
            <w:pPr>
              <w:shd w:val="clear" w:color="auto" w:fill="FFFFFF"/>
              <w:contextualSpacing/>
              <w:rPr>
                <w:color w:val="000000"/>
              </w:rPr>
            </w:pPr>
            <w:r w:rsidRPr="00554125">
              <w:rPr>
                <w:color w:val="000000"/>
              </w:rPr>
              <w:t xml:space="preserve">пакетами прикладных </w:t>
            </w:r>
          </w:p>
          <w:p w14:paraId="3347F3F6" w14:textId="77777777" w:rsidR="00554125" w:rsidRPr="005311D1" w:rsidRDefault="00554125" w:rsidP="00554125">
            <w:pPr>
              <w:shd w:val="clear" w:color="auto" w:fill="FFFFFF"/>
              <w:contextualSpacing/>
              <w:rPr>
                <w:color w:val="000000"/>
              </w:rPr>
            </w:pPr>
            <w:r w:rsidRPr="00554125">
              <w:rPr>
                <w:color w:val="000000"/>
              </w:rPr>
              <w:t>программ.</w:t>
            </w:r>
          </w:p>
        </w:tc>
        <w:tc>
          <w:tcPr>
            <w:tcW w:w="3798" w:type="dxa"/>
          </w:tcPr>
          <w:p w14:paraId="6A66ECBF" w14:textId="77777777" w:rsidR="00554125" w:rsidRDefault="00554125" w:rsidP="002F4625">
            <w:pPr>
              <w:tabs>
                <w:tab w:val="left" w:pos="540"/>
              </w:tabs>
              <w:contextualSpacing/>
            </w:pPr>
            <w:r>
              <w:t>Знать:</w:t>
            </w:r>
          </w:p>
          <w:p w14:paraId="09954710" w14:textId="77777777" w:rsidR="00F951E1" w:rsidRDefault="00F951E1" w:rsidP="00F951E1">
            <w:pPr>
              <w:tabs>
                <w:tab w:val="left" w:pos="540"/>
              </w:tabs>
              <w:contextualSpacing/>
            </w:pPr>
            <w:r>
              <w:t xml:space="preserve">фундаментальные понятия, </w:t>
            </w:r>
          </w:p>
          <w:p w14:paraId="3ED3E4F7" w14:textId="77777777" w:rsidR="00F951E1" w:rsidRDefault="00F951E1" w:rsidP="00F951E1">
            <w:pPr>
              <w:tabs>
                <w:tab w:val="left" w:pos="540"/>
              </w:tabs>
              <w:contextualSpacing/>
            </w:pPr>
            <w:r>
              <w:t xml:space="preserve">идеи и инструменты алгебры и </w:t>
            </w:r>
          </w:p>
          <w:p w14:paraId="62039B64" w14:textId="77777777" w:rsidR="00F951E1" w:rsidRDefault="00F951E1" w:rsidP="00F951E1">
            <w:pPr>
              <w:tabs>
                <w:tab w:val="left" w:pos="540"/>
              </w:tabs>
              <w:contextualSpacing/>
            </w:pPr>
            <w:r>
              <w:t xml:space="preserve">геометрии, математического </w:t>
            </w:r>
          </w:p>
          <w:p w14:paraId="3F6D25FE" w14:textId="77777777" w:rsidR="00554125" w:rsidRDefault="00F951E1" w:rsidP="00F951E1">
            <w:pPr>
              <w:tabs>
                <w:tab w:val="left" w:pos="540"/>
              </w:tabs>
              <w:contextualSpacing/>
            </w:pPr>
            <w:r>
              <w:t>анализа;</w:t>
            </w:r>
          </w:p>
          <w:p w14:paraId="595752DE" w14:textId="77777777" w:rsidR="00F951E1" w:rsidRDefault="00F951E1" w:rsidP="00F951E1">
            <w:pPr>
              <w:tabs>
                <w:tab w:val="left" w:pos="540"/>
              </w:tabs>
              <w:contextualSpacing/>
            </w:pPr>
          </w:p>
          <w:p w14:paraId="06130770" w14:textId="77777777" w:rsidR="00554125" w:rsidRDefault="00554125" w:rsidP="002F4625">
            <w:pPr>
              <w:tabs>
                <w:tab w:val="left" w:pos="540"/>
              </w:tabs>
              <w:contextualSpacing/>
            </w:pPr>
            <w:r>
              <w:t>Уметь:</w:t>
            </w:r>
          </w:p>
          <w:p w14:paraId="2310FFAC" w14:textId="77777777" w:rsidR="00F951E1" w:rsidRDefault="00F951E1" w:rsidP="00F951E1">
            <w:pPr>
              <w:tabs>
                <w:tab w:val="left" w:pos="540"/>
              </w:tabs>
              <w:contextualSpacing/>
            </w:pPr>
            <w:r>
              <w:t xml:space="preserve">проводить отбор </w:t>
            </w:r>
          </w:p>
          <w:p w14:paraId="5E2D34DC" w14:textId="77777777" w:rsidR="00F951E1" w:rsidRDefault="00F951E1" w:rsidP="00F951E1">
            <w:pPr>
              <w:tabs>
                <w:tab w:val="left" w:pos="540"/>
              </w:tabs>
              <w:contextualSpacing/>
            </w:pPr>
            <w:r>
              <w:t xml:space="preserve">адекватных математических </w:t>
            </w:r>
          </w:p>
          <w:p w14:paraId="0751D1CA" w14:textId="77777777" w:rsidR="00F951E1" w:rsidRDefault="00F951E1" w:rsidP="00F951E1">
            <w:pPr>
              <w:tabs>
                <w:tab w:val="left" w:pos="540"/>
              </w:tabs>
              <w:contextualSpacing/>
            </w:pPr>
            <w:r>
              <w:t xml:space="preserve">методов и моделей для постановки, </w:t>
            </w:r>
          </w:p>
          <w:p w14:paraId="68E9DB24" w14:textId="77777777" w:rsidR="00F951E1" w:rsidRDefault="00F951E1" w:rsidP="00F951E1">
            <w:pPr>
              <w:tabs>
                <w:tab w:val="left" w:pos="540"/>
              </w:tabs>
              <w:contextualSpacing/>
            </w:pPr>
            <w:r>
              <w:t xml:space="preserve">решения и анализа получаемых </w:t>
            </w:r>
          </w:p>
          <w:p w14:paraId="6E88ED16" w14:textId="77777777" w:rsidR="00F951E1" w:rsidRDefault="00F951E1" w:rsidP="00F951E1">
            <w:pPr>
              <w:tabs>
                <w:tab w:val="left" w:pos="540"/>
              </w:tabs>
              <w:contextualSpacing/>
            </w:pPr>
            <w:r>
              <w:t xml:space="preserve">результатов в конкретных </w:t>
            </w:r>
          </w:p>
          <w:p w14:paraId="15FC4C3F" w14:textId="77777777" w:rsidR="00F951E1" w:rsidRDefault="00F951E1" w:rsidP="00F951E1">
            <w:pPr>
              <w:tabs>
                <w:tab w:val="left" w:pos="540"/>
              </w:tabs>
              <w:contextualSpacing/>
            </w:pPr>
            <w:r>
              <w:t xml:space="preserve">прикладных задачах с помощью </w:t>
            </w:r>
          </w:p>
          <w:p w14:paraId="0B05CC0E" w14:textId="77777777" w:rsidR="00554125" w:rsidRPr="0044074D" w:rsidRDefault="00F951E1" w:rsidP="00F951E1">
            <w:pPr>
              <w:tabs>
                <w:tab w:val="left" w:pos="540"/>
              </w:tabs>
              <w:contextualSpacing/>
            </w:pPr>
            <w:r>
              <w:t>пакетов прикладных программ.</w:t>
            </w:r>
          </w:p>
        </w:tc>
      </w:tr>
      <w:tr w:rsidR="00554125" w:rsidRPr="0044074D" w14:paraId="1B0A24A6" w14:textId="77777777" w:rsidTr="004021B6">
        <w:trPr>
          <w:trHeight w:val="1988"/>
        </w:trPr>
        <w:tc>
          <w:tcPr>
            <w:tcW w:w="959" w:type="dxa"/>
            <w:vMerge/>
          </w:tcPr>
          <w:p w14:paraId="45A8C5D6" w14:textId="77777777" w:rsidR="00554125" w:rsidRDefault="00554125" w:rsidP="002F4625"/>
        </w:tc>
        <w:tc>
          <w:tcPr>
            <w:tcW w:w="2268" w:type="dxa"/>
            <w:vMerge/>
          </w:tcPr>
          <w:p w14:paraId="76BA851F" w14:textId="77777777" w:rsidR="00554125" w:rsidRDefault="00554125" w:rsidP="003B3AA9">
            <w:pPr>
              <w:tabs>
                <w:tab w:val="left" w:pos="540"/>
              </w:tabs>
              <w:contextualSpacing/>
            </w:pPr>
          </w:p>
        </w:tc>
        <w:tc>
          <w:tcPr>
            <w:tcW w:w="2722" w:type="dxa"/>
          </w:tcPr>
          <w:p w14:paraId="6C91E30E" w14:textId="77777777" w:rsidR="00554125" w:rsidRPr="00554125" w:rsidRDefault="0023394D" w:rsidP="00554125">
            <w:pPr>
              <w:shd w:val="clear" w:color="auto" w:fill="FFFFFF"/>
              <w:contextualSpacing/>
              <w:rPr>
                <w:color w:val="000000"/>
              </w:rPr>
            </w:pPr>
            <w:r>
              <w:rPr>
                <w:color w:val="000000"/>
              </w:rPr>
              <w:t xml:space="preserve">3. Выбирает </w:t>
            </w:r>
            <w:r w:rsidR="00554125" w:rsidRPr="00554125">
              <w:rPr>
                <w:color w:val="000000"/>
              </w:rPr>
              <w:t xml:space="preserve">необходимое </w:t>
            </w:r>
          </w:p>
          <w:p w14:paraId="33C08666" w14:textId="77777777" w:rsidR="00554125" w:rsidRPr="00554125" w:rsidRDefault="00554125" w:rsidP="00554125">
            <w:pPr>
              <w:shd w:val="clear" w:color="auto" w:fill="FFFFFF"/>
              <w:contextualSpacing/>
              <w:rPr>
                <w:color w:val="000000"/>
              </w:rPr>
            </w:pPr>
            <w:r w:rsidRPr="00554125">
              <w:rPr>
                <w:color w:val="000000"/>
              </w:rPr>
              <w:t xml:space="preserve">прикладное программное </w:t>
            </w:r>
          </w:p>
          <w:p w14:paraId="7BF0C9B2" w14:textId="77777777" w:rsidR="00554125" w:rsidRPr="00554125" w:rsidRDefault="00554125" w:rsidP="00554125">
            <w:pPr>
              <w:shd w:val="clear" w:color="auto" w:fill="FFFFFF"/>
              <w:contextualSpacing/>
              <w:rPr>
                <w:color w:val="000000"/>
              </w:rPr>
            </w:pPr>
            <w:r w:rsidRPr="00554125">
              <w:rPr>
                <w:color w:val="000000"/>
              </w:rPr>
              <w:t xml:space="preserve">обеспечение в </w:t>
            </w:r>
          </w:p>
          <w:p w14:paraId="5F76BF47" w14:textId="77777777" w:rsidR="00554125" w:rsidRDefault="0023394D" w:rsidP="00554125">
            <w:pPr>
              <w:shd w:val="clear" w:color="auto" w:fill="FFFFFF"/>
              <w:contextualSpacing/>
              <w:rPr>
                <w:color w:val="000000"/>
              </w:rPr>
            </w:pPr>
            <w:r>
              <w:rPr>
                <w:color w:val="000000"/>
              </w:rPr>
              <w:t xml:space="preserve">зависимости от решаемой </w:t>
            </w:r>
            <w:r w:rsidR="00554125" w:rsidRPr="00554125">
              <w:rPr>
                <w:color w:val="000000"/>
              </w:rPr>
              <w:t>задачи.</w:t>
            </w:r>
          </w:p>
        </w:tc>
        <w:tc>
          <w:tcPr>
            <w:tcW w:w="3798" w:type="dxa"/>
          </w:tcPr>
          <w:p w14:paraId="6994EC52" w14:textId="77777777" w:rsidR="00554125" w:rsidRDefault="00554125" w:rsidP="002F4625">
            <w:pPr>
              <w:tabs>
                <w:tab w:val="left" w:pos="540"/>
              </w:tabs>
              <w:contextualSpacing/>
            </w:pPr>
            <w:r>
              <w:t>Знать:</w:t>
            </w:r>
          </w:p>
          <w:p w14:paraId="113AE45A" w14:textId="77777777" w:rsidR="00F951E1" w:rsidRDefault="00F951E1" w:rsidP="00F951E1">
            <w:pPr>
              <w:shd w:val="clear" w:color="auto" w:fill="FFFFFF"/>
              <w:contextualSpacing/>
            </w:pPr>
            <w:r>
              <w:t xml:space="preserve">фундаментальные понятия, </w:t>
            </w:r>
          </w:p>
          <w:p w14:paraId="1B570D04" w14:textId="77777777" w:rsidR="00F951E1" w:rsidRDefault="00F951E1" w:rsidP="00F951E1">
            <w:pPr>
              <w:shd w:val="clear" w:color="auto" w:fill="FFFFFF"/>
              <w:contextualSpacing/>
            </w:pPr>
            <w:r>
              <w:t xml:space="preserve">идеи и инструменты алгебры и </w:t>
            </w:r>
          </w:p>
          <w:p w14:paraId="759B0E65" w14:textId="77777777" w:rsidR="00F951E1" w:rsidRDefault="00F951E1" w:rsidP="00F951E1">
            <w:pPr>
              <w:shd w:val="clear" w:color="auto" w:fill="FFFFFF"/>
              <w:contextualSpacing/>
            </w:pPr>
            <w:r>
              <w:t xml:space="preserve">геометрии, математического </w:t>
            </w:r>
          </w:p>
          <w:p w14:paraId="58841E85" w14:textId="77777777" w:rsidR="00554125" w:rsidRDefault="00F951E1" w:rsidP="00F951E1">
            <w:pPr>
              <w:shd w:val="clear" w:color="auto" w:fill="FFFFFF"/>
              <w:contextualSpacing/>
              <w:rPr>
                <w:color w:val="000000"/>
              </w:rPr>
            </w:pPr>
            <w:r>
              <w:t>анализа</w:t>
            </w:r>
            <w:r w:rsidR="00554125">
              <w:rPr>
                <w:color w:val="000000"/>
              </w:rPr>
              <w:t>;</w:t>
            </w:r>
          </w:p>
          <w:p w14:paraId="5F93A876" w14:textId="77777777" w:rsidR="00554125" w:rsidRDefault="00554125" w:rsidP="002A3504">
            <w:pPr>
              <w:shd w:val="clear" w:color="auto" w:fill="FFFFFF"/>
              <w:contextualSpacing/>
              <w:rPr>
                <w:color w:val="000000"/>
              </w:rPr>
            </w:pPr>
          </w:p>
          <w:p w14:paraId="3EB29008" w14:textId="77777777" w:rsidR="00554125" w:rsidRDefault="00554125" w:rsidP="002A3504">
            <w:pPr>
              <w:shd w:val="clear" w:color="auto" w:fill="FFFFFF"/>
              <w:contextualSpacing/>
              <w:rPr>
                <w:color w:val="000000"/>
              </w:rPr>
            </w:pPr>
            <w:r>
              <w:rPr>
                <w:color w:val="000000"/>
              </w:rPr>
              <w:t>Уметь:</w:t>
            </w:r>
          </w:p>
          <w:p w14:paraId="634C6296" w14:textId="77777777" w:rsidR="00F951E1" w:rsidRPr="00F951E1" w:rsidRDefault="00F951E1" w:rsidP="00F951E1">
            <w:pPr>
              <w:shd w:val="clear" w:color="auto" w:fill="FFFFFF"/>
              <w:contextualSpacing/>
              <w:rPr>
                <w:color w:val="000000"/>
              </w:rPr>
            </w:pPr>
            <w:r w:rsidRPr="00F951E1">
              <w:rPr>
                <w:color w:val="000000"/>
              </w:rPr>
              <w:t xml:space="preserve">применять математические </w:t>
            </w:r>
          </w:p>
          <w:p w14:paraId="046F12FA" w14:textId="77777777" w:rsidR="00F951E1" w:rsidRPr="00F951E1" w:rsidRDefault="00F951E1" w:rsidP="00F951E1">
            <w:pPr>
              <w:shd w:val="clear" w:color="auto" w:fill="FFFFFF"/>
              <w:contextualSpacing/>
              <w:rPr>
                <w:color w:val="000000"/>
              </w:rPr>
            </w:pPr>
            <w:r w:rsidRPr="00F951E1">
              <w:rPr>
                <w:color w:val="000000"/>
              </w:rPr>
              <w:t xml:space="preserve">методы для постановки, решения и </w:t>
            </w:r>
          </w:p>
          <w:p w14:paraId="3437A550" w14:textId="77777777" w:rsidR="00F951E1" w:rsidRPr="00F951E1" w:rsidRDefault="00F951E1" w:rsidP="00F951E1">
            <w:pPr>
              <w:shd w:val="clear" w:color="auto" w:fill="FFFFFF"/>
              <w:contextualSpacing/>
              <w:rPr>
                <w:color w:val="000000"/>
              </w:rPr>
            </w:pPr>
            <w:r w:rsidRPr="00F951E1">
              <w:rPr>
                <w:color w:val="000000"/>
              </w:rPr>
              <w:t xml:space="preserve">интерпретации получаемых </w:t>
            </w:r>
          </w:p>
          <w:p w14:paraId="55CDB325" w14:textId="77777777" w:rsidR="00F951E1" w:rsidRPr="00F951E1" w:rsidRDefault="00F951E1" w:rsidP="00F951E1">
            <w:pPr>
              <w:shd w:val="clear" w:color="auto" w:fill="FFFFFF"/>
              <w:contextualSpacing/>
              <w:rPr>
                <w:color w:val="000000"/>
              </w:rPr>
            </w:pPr>
            <w:r w:rsidRPr="00F951E1">
              <w:rPr>
                <w:color w:val="000000"/>
              </w:rPr>
              <w:t xml:space="preserve">результатов в задачах </w:t>
            </w:r>
          </w:p>
          <w:p w14:paraId="4F5E7E6A" w14:textId="77777777" w:rsidR="00F951E1" w:rsidRPr="00F951E1" w:rsidRDefault="00F951E1" w:rsidP="00F951E1">
            <w:pPr>
              <w:shd w:val="clear" w:color="auto" w:fill="FFFFFF"/>
              <w:contextualSpacing/>
              <w:rPr>
                <w:color w:val="000000"/>
              </w:rPr>
            </w:pPr>
            <w:r w:rsidRPr="00F951E1">
              <w:rPr>
                <w:color w:val="000000"/>
              </w:rPr>
              <w:t xml:space="preserve">моделирования и описания </w:t>
            </w:r>
          </w:p>
          <w:p w14:paraId="77247887" w14:textId="77777777" w:rsidR="00F951E1" w:rsidRPr="00F951E1" w:rsidRDefault="00F951E1" w:rsidP="00F951E1">
            <w:pPr>
              <w:shd w:val="clear" w:color="auto" w:fill="FFFFFF"/>
              <w:contextualSpacing/>
              <w:rPr>
                <w:color w:val="000000"/>
              </w:rPr>
            </w:pPr>
            <w:r w:rsidRPr="00F951E1">
              <w:rPr>
                <w:color w:val="000000"/>
              </w:rPr>
              <w:t xml:space="preserve">профессиональной деятельности с </w:t>
            </w:r>
          </w:p>
          <w:p w14:paraId="4D30D2F2" w14:textId="77777777" w:rsidR="00F951E1" w:rsidRPr="00F951E1" w:rsidRDefault="00F951E1" w:rsidP="00F951E1">
            <w:pPr>
              <w:shd w:val="clear" w:color="auto" w:fill="FFFFFF"/>
              <w:contextualSpacing/>
              <w:rPr>
                <w:color w:val="000000"/>
              </w:rPr>
            </w:pPr>
            <w:r w:rsidRPr="00F951E1">
              <w:rPr>
                <w:color w:val="000000"/>
              </w:rPr>
              <w:t xml:space="preserve">помощью пакетов прикладных </w:t>
            </w:r>
          </w:p>
          <w:p w14:paraId="65196A26" w14:textId="77777777" w:rsidR="00554125" w:rsidRPr="002A3504" w:rsidRDefault="00F951E1" w:rsidP="00F951E1">
            <w:pPr>
              <w:shd w:val="clear" w:color="auto" w:fill="FFFFFF"/>
              <w:contextualSpacing/>
              <w:rPr>
                <w:color w:val="000000"/>
              </w:rPr>
            </w:pPr>
            <w:r w:rsidRPr="00F951E1">
              <w:rPr>
                <w:color w:val="000000"/>
              </w:rPr>
              <w:t>программ.</w:t>
            </w:r>
          </w:p>
        </w:tc>
      </w:tr>
      <w:tr w:rsidR="00554125" w:rsidRPr="0044074D" w14:paraId="35B34A1A" w14:textId="77777777" w:rsidTr="004021B6">
        <w:trPr>
          <w:trHeight w:val="1988"/>
        </w:trPr>
        <w:tc>
          <w:tcPr>
            <w:tcW w:w="959" w:type="dxa"/>
            <w:vMerge/>
          </w:tcPr>
          <w:p w14:paraId="6F2CBCE8" w14:textId="77777777" w:rsidR="00554125" w:rsidRDefault="00554125" w:rsidP="002F4625"/>
        </w:tc>
        <w:tc>
          <w:tcPr>
            <w:tcW w:w="2268" w:type="dxa"/>
            <w:vMerge/>
          </w:tcPr>
          <w:p w14:paraId="225810DC" w14:textId="77777777" w:rsidR="00554125" w:rsidRDefault="00554125" w:rsidP="003B3AA9">
            <w:pPr>
              <w:tabs>
                <w:tab w:val="left" w:pos="540"/>
              </w:tabs>
              <w:contextualSpacing/>
            </w:pPr>
          </w:p>
        </w:tc>
        <w:tc>
          <w:tcPr>
            <w:tcW w:w="2722" w:type="dxa"/>
          </w:tcPr>
          <w:p w14:paraId="278B9613" w14:textId="77777777" w:rsidR="0023394D" w:rsidRPr="0023394D" w:rsidRDefault="0023394D" w:rsidP="0023394D">
            <w:pPr>
              <w:shd w:val="clear" w:color="auto" w:fill="FFFFFF"/>
              <w:contextualSpacing/>
              <w:rPr>
                <w:color w:val="000000"/>
              </w:rPr>
            </w:pPr>
            <w:r w:rsidRPr="0023394D">
              <w:rPr>
                <w:color w:val="000000"/>
              </w:rPr>
              <w:t xml:space="preserve">4. Использует прикладное </w:t>
            </w:r>
          </w:p>
          <w:p w14:paraId="31091BB0" w14:textId="77777777" w:rsidR="0023394D" w:rsidRPr="0023394D" w:rsidRDefault="0023394D" w:rsidP="0023394D">
            <w:pPr>
              <w:shd w:val="clear" w:color="auto" w:fill="FFFFFF"/>
              <w:contextualSpacing/>
              <w:rPr>
                <w:color w:val="000000"/>
              </w:rPr>
            </w:pPr>
            <w:r>
              <w:rPr>
                <w:color w:val="000000"/>
              </w:rPr>
              <w:t xml:space="preserve">программное обеспечение </w:t>
            </w:r>
            <w:r w:rsidRPr="0023394D">
              <w:rPr>
                <w:color w:val="000000"/>
              </w:rPr>
              <w:t xml:space="preserve">для решения конкретных </w:t>
            </w:r>
          </w:p>
          <w:p w14:paraId="4577FF09" w14:textId="77777777" w:rsidR="00554125" w:rsidRPr="00554125" w:rsidRDefault="0023394D" w:rsidP="0023394D">
            <w:pPr>
              <w:shd w:val="clear" w:color="auto" w:fill="FFFFFF"/>
              <w:contextualSpacing/>
              <w:rPr>
                <w:color w:val="000000"/>
              </w:rPr>
            </w:pPr>
            <w:r w:rsidRPr="0023394D">
              <w:rPr>
                <w:color w:val="000000"/>
              </w:rPr>
              <w:t>прикладных задач.</w:t>
            </w:r>
          </w:p>
        </w:tc>
        <w:tc>
          <w:tcPr>
            <w:tcW w:w="3798" w:type="dxa"/>
          </w:tcPr>
          <w:p w14:paraId="277FDCC7" w14:textId="77777777" w:rsidR="00554125" w:rsidRDefault="00F951E1" w:rsidP="002F4625">
            <w:pPr>
              <w:tabs>
                <w:tab w:val="left" w:pos="540"/>
              </w:tabs>
              <w:contextualSpacing/>
            </w:pPr>
            <w:r>
              <w:t>Знать:</w:t>
            </w:r>
          </w:p>
          <w:p w14:paraId="6F459655" w14:textId="77777777" w:rsidR="00F951E1" w:rsidRDefault="00F951E1" w:rsidP="00F951E1">
            <w:pPr>
              <w:tabs>
                <w:tab w:val="left" w:pos="540"/>
              </w:tabs>
              <w:contextualSpacing/>
            </w:pPr>
            <w:r>
              <w:t xml:space="preserve">фундаментальные понятия, </w:t>
            </w:r>
          </w:p>
          <w:p w14:paraId="5BA52520" w14:textId="77777777" w:rsidR="00F951E1" w:rsidRDefault="00F951E1" w:rsidP="00F951E1">
            <w:pPr>
              <w:tabs>
                <w:tab w:val="left" w:pos="540"/>
              </w:tabs>
              <w:contextualSpacing/>
            </w:pPr>
            <w:r>
              <w:t xml:space="preserve">идеи алгебры и геометрии, </w:t>
            </w:r>
          </w:p>
          <w:p w14:paraId="698E2C57" w14:textId="77777777" w:rsidR="00F951E1" w:rsidRDefault="00F951E1" w:rsidP="00F951E1">
            <w:pPr>
              <w:tabs>
                <w:tab w:val="left" w:pos="540"/>
              </w:tabs>
              <w:contextualSpacing/>
            </w:pPr>
            <w:r>
              <w:t>математического анализа;</w:t>
            </w:r>
          </w:p>
          <w:p w14:paraId="0E47FF24" w14:textId="77777777" w:rsidR="00F951E1" w:rsidRDefault="00F951E1" w:rsidP="00F951E1">
            <w:pPr>
              <w:tabs>
                <w:tab w:val="left" w:pos="540"/>
              </w:tabs>
              <w:contextualSpacing/>
            </w:pPr>
          </w:p>
          <w:p w14:paraId="7B13D361" w14:textId="77777777" w:rsidR="00F951E1" w:rsidRDefault="00F951E1" w:rsidP="00F951E1">
            <w:pPr>
              <w:tabs>
                <w:tab w:val="left" w:pos="540"/>
              </w:tabs>
              <w:contextualSpacing/>
            </w:pPr>
            <w:r>
              <w:t>Уметь:</w:t>
            </w:r>
          </w:p>
          <w:p w14:paraId="42A11F22" w14:textId="77777777" w:rsidR="00FD2BE8" w:rsidRDefault="00FD2BE8" w:rsidP="00FD2BE8">
            <w:pPr>
              <w:tabs>
                <w:tab w:val="left" w:pos="540"/>
              </w:tabs>
              <w:contextualSpacing/>
            </w:pPr>
            <w:r>
              <w:t xml:space="preserve">применять математические </w:t>
            </w:r>
          </w:p>
          <w:p w14:paraId="3A342E99" w14:textId="77777777" w:rsidR="00FD2BE8" w:rsidRDefault="00FD2BE8" w:rsidP="00FD2BE8">
            <w:pPr>
              <w:tabs>
                <w:tab w:val="left" w:pos="540"/>
              </w:tabs>
              <w:contextualSpacing/>
            </w:pPr>
            <w:r>
              <w:t xml:space="preserve">методы и прикладное программное </w:t>
            </w:r>
          </w:p>
          <w:p w14:paraId="7EEC75DA" w14:textId="77777777" w:rsidR="00FD2BE8" w:rsidRDefault="00FD2BE8" w:rsidP="00FD2BE8">
            <w:pPr>
              <w:tabs>
                <w:tab w:val="left" w:pos="540"/>
              </w:tabs>
              <w:contextualSpacing/>
            </w:pPr>
            <w:r>
              <w:t xml:space="preserve">обеспечение для постановки и </w:t>
            </w:r>
          </w:p>
          <w:p w14:paraId="507216F8" w14:textId="77777777" w:rsidR="00FD2BE8" w:rsidRDefault="00FD2BE8" w:rsidP="00FD2BE8">
            <w:pPr>
              <w:tabs>
                <w:tab w:val="left" w:pos="540"/>
              </w:tabs>
              <w:contextualSpacing/>
            </w:pPr>
            <w:r>
              <w:t>принятия финансово-</w:t>
            </w:r>
          </w:p>
          <w:p w14:paraId="43E7FBCA" w14:textId="77777777" w:rsidR="00F951E1" w:rsidRDefault="00FD2BE8" w:rsidP="00FD2BE8">
            <w:pPr>
              <w:tabs>
                <w:tab w:val="left" w:pos="540"/>
              </w:tabs>
              <w:contextualSpacing/>
            </w:pPr>
            <w:r>
              <w:t xml:space="preserve">экономических решений.  </w:t>
            </w:r>
          </w:p>
        </w:tc>
      </w:tr>
    </w:tbl>
    <w:bookmarkStart w:id="10" w:name="_Toc517078003" w:displacedByCustomXml="next"/>
    <w:bookmarkStart w:id="11" w:name="_Toc517100028" w:displacedByCustomXml="next"/>
    <w:sdt>
      <w:sdtPr>
        <w:id w:val="-196462180"/>
        <w:lock w:val="sdtContentLocked"/>
        <w:placeholder>
          <w:docPart w:val="DefaultPlaceholder_1082065158"/>
        </w:placeholder>
        <w:group/>
      </w:sdtPr>
      <w:sdtEndPr/>
      <w:sdtContent>
        <w:p w14:paraId="3A2E997E" w14:textId="77777777" w:rsidR="00F40B28" w:rsidRDefault="00F40B28" w:rsidP="009C620E">
          <w:pPr>
            <w:pStyle w:val="1"/>
            <w:tabs>
              <w:tab w:val="clear" w:pos="365"/>
            </w:tabs>
            <w:spacing w:line="240" w:lineRule="auto"/>
            <w:ind w:left="426" w:hanging="426"/>
            <w:jc w:val="both"/>
          </w:pPr>
        </w:p>
        <w:p w14:paraId="28C34CA5" w14:textId="77777777" w:rsidR="009C620E" w:rsidRPr="009C620E" w:rsidRDefault="009C620E" w:rsidP="009C620E">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10" w:displacedByCustomXml="next"/>
        <w:bookmarkEnd w:id="11" w:displacedByCustomXml="next"/>
      </w:sdtContent>
    </w:sdt>
    <w:p w14:paraId="67600F8F" w14:textId="77777777" w:rsidR="00834E1D" w:rsidRDefault="00834E1D" w:rsidP="002A7BDB">
      <w:pPr>
        <w:rPr>
          <w:sz w:val="28"/>
          <w:szCs w:val="28"/>
        </w:rPr>
      </w:pPr>
    </w:p>
    <w:p w14:paraId="6B41D4F0" w14:textId="77777777" w:rsidR="002A7BDB" w:rsidRDefault="002A7BDB" w:rsidP="002A7BDB">
      <w:pPr>
        <w:jc w:val="center"/>
        <w:rPr>
          <w:sz w:val="28"/>
          <w:szCs w:val="28"/>
        </w:rPr>
      </w:pPr>
      <w:r>
        <w:rPr>
          <w:b/>
          <w:i/>
          <w:sz w:val="32"/>
          <w:szCs w:val="32"/>
        </w:rPr>
        <w:t>Очная форма обучения</w:t>
      </w:r>
    </w:p>
    <w:p w14:paraId="5792DBEB" w14:textId="77777777"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10198" w:type="dxa"/>
        <w:jc w:val="center"/>
        <w:tblLayout w:type="fixed"/>
        <w:tblCellMar>
          <w:left w:w="40" w:type="dxa"/>
          <w:right w:w="40" w:type="dxa"/>
        </w:tblCellMar>
        <w:tblLook w:val="0000" w:firstRow="0" w:lastRow="0" w:firstColumn="0" w:lastColumn="0" w:noHBand="0" w:noVBand="0"/>
      </w:tblPr>
      <w:tblGrid>
        <w:gridCol w:w="2827"/>
        <w:gridCol w:w="2694"/>
        <w:gridCol w:w="2409"/>
        <w:gridCol w:w="2268"/>
      </w:tblGrid>
      <w:tr w:rsidR="00901612" w:rsidRPr="003E1C31" w14:paraId="4ABDD70C" w14:textId="77777777" w:rsidTr="007877CA">
        <w:trPr>
          <w:trHeight w:val="599"/>
          <w:jc w:val="center"/>
        </w:trPr>
        <w:tc>
          <w:tcPr>
            <w:tcW w:w="2827" w:type="dxa"/>
            <w:vMerge w:val="restart"/>
            <w:tcBorders>
              <w:top w:val="single" w:sz="6" w:space="0" w:color="auto"/>
              <w:left w:val="single" w:sz="6" w:space="0" w:color="auto"/>
              <w:right w:val="single" w:sz="6" w:space="0" w:color="auto"/>
            </w:tcBorders>
          </w:tcPr>
          <w:p w14:paraId="380BB364" w14:textId="77777777" w:rsidR="00901612" w:rsidRPr="003E1C31" w:rsidRDefault="00901612"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694" w:type="dxa"/>
            <w:vMerge w:val="restart"/>
            <w:tcBorders>
              <w:top w:val="single" w:sz="6" w:space="0" w:color="auto"/>
              <w:left w:val="single" w:sz="6" w:space="0" w:color="auto"/>
              <w:right w:val="single" w:sz="6" w:space="0" w:color="auto"/>
            </w:tcBorders>
          </w:tcPr>
          <w:p w14:paraId="33EDE82F" w14:textId="77777777" w:rsidR="00901612" w:rsidRPr="003E1C31" w:rsidRDefault="00901612" w:rsidP="002F4625">
            <w:pPr>
              <w:pStyle w:val="Style350"/>
              <w:widowControl/>
              <w:jc w:val="center"/>
              <w:rPr>
                <w:rStyle w:val="FontStyle694"/>
                <w:sz w:val="24"/>
                <w:szCs w:val="24"/>
              </w:rPr>
            </w:pPr>
            <w:r w:rsidRPr="003E1C31">
              <w:rPr>
                <w:rStyle w:val="FontStyle694"/>
                <w:sz w:val="24"/>
                <w:szCs w:val="24"/>
              </w:rPr>
              <w:t>Всего</w:t>
            </w:r>
          </w:p>
          <w:p w14:paraId="48F11948" w14:textId="77777777" w:rsidR="00901612" w:rsidRPr="003E1C31" w:rsidRDefault="00901612" w:rsidP="002F4625">
            <w:pPr>
              <w:pStyle w:val="Style350"/>
              <w:widowControl/>
              <w:jc w:val="center"/>
              <w:rPr>
                <w:rStyle w:val="FontStyle694"/>
                <w:sz w:val="24"/>
                <w:szCs w:val="24"/>
              </w:rPr>
            </w:pPr>
            <w:r w:rsidRPr="003E1C31">
              <w:rPr>
                <w:rStyle w:val="FontStyle694"/>
                <w:sz w:val="24"/>
                <w:szCs w:val="24"/>
              </w:rPr>
              <w:t>(в з/ед. и часах)</w:t>
            </w:r>
          </w:p>
        </w:tc>
        <w:tc>
          <w:tcPr>
            <w:tcW w:w="4677" w:type="dxa"/>
            <w:gridSpan w:val="2"/>
            <w:tcBorders>
              <w:top w:val="single" w:sz="6" w:space="0" w:color="auto"/>
              <w:left w:val="single" w:sz="6" w:space="0" w:color="auto"/>
              <w:bottom w:val="single" w:sz="6" w:space="0" w:color="auto"/>
              <w:right w:val="single" w:sz="6" w:space="0" w:color="auto"/>
            </w:tcBorders>
          </w:tcPr>
          <w:p w14:paraId="6463C090" w14:textId="77777777" w:rsidR="00901612" w:rsidRPr="003E1C31" w:rsidRDefault="00901612" w:rsidP="002F4625">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ы</w:t>
            </w:r>
          </w:p>
          <w:p w14:paraId="61DF333F" w14:textId="77777777" w:rsidR="00901612" w:rsidRPr="003E1C31" w:rsidRDefault="00901612" w:rsidP="002F4625">
            <w:pPr>
              <w:pStyle w:val="Style350"/>
              <w:widowControl/>
              <w:jc w:val="center"/>
              <w:rPr>
                <w:rStyle w:val="FontStyle694"/>
                <w:sz w:val="24"/>
                <w:szCs w:val="24"/>
              </w:rPr>
            </w:pPr>
            <w:r>
              <w:rPr>
                <w:rStyle w:val="FontStyle694"/>
                <w:sz w:val="24"/>
                <w:szCs w:val="24"/>
              </w:rPr>
              <w:t xml:space="preserve"> (в часах)</w:t>
            </w:r>
          </w:p>
        </w:tc>
      </w:tr>
      <w:tr w:rsidR="00901612" w:rsidRPr="003E1C31" w14:paraId="4FE4448E" w14:textId="77777777" w:rsidTr="007877CA">
        <w:trPr>
          <w:trHeight w:val="380"/>
          <w:jc w:val="center"/>
        </w:trPr>
        <w:tc>
          <w:tcPr>
            <w:tcW w:w="2827" w:type="dxa"/>
            <w:vMerge/>
            <w:tcBorders>
              <w:left w:val="single" w:sz="6" w:space="0" w:color="auto"/>
              <w:bottom w:val="single" w:sz="6" w:space="0" w:color="auto"/>
              <w:right w:val="single" w:sz="6" w:space="0" w:color="auto"/>
            </w:tcBorders>
          </w:tcPr>
          <w:p w14:paraId="6FEFB50F" w14:textId="77777777" w:rsidR="00901612" w:rsidRPr="003E1C31" w:rsidRDefault="00901612" w:rsidP="002F4625">
            <w:pPr>
              <w:pStyle w:val="Style350"/>
              <w:widowControl/>
              <w:ind w:hanging="6"/>
              <w:jc w:val="center"/>
              <w:rPr>
                <w:rStyle w:val="FontStyle694"/>
                <w:sz w:val="24"/>
                <w:szCs w:val="24"/>
              </w:rPr>
            </w:pPr>
          </w:p>
        </w:tc>
        <w:tc>
          <w:tcPr>
            <w:tcW w:w="2694" w:type="dxa"/>
            <w:vMerge/>
            <w:tcBorders>
              <w:left w:val="single" w:sz="6" w:space="0" w:color="auto"/>
              <w:bottom w:val="single" w:sz="6" w:space="0" w:color="auto"/>
              <w:right w:val="single" w:sz="6" w:space="0" w:color="auto"/>
            </w:tcBorders>
          </w:tcPr>
          <w:p w14:paraId="5A01E826" w14:textId="77777777" w:rsidR="00901612" w:rsidRPr="003E1C31" w:rsidRDefault="00901612" w:rsidP="002F4625">
            <w:pPr>
              <w:pStyle w:val="Style350"/>
              <w:widowControl/>
              <w:jc w:val="center"/>
              <w:rPr>
                <w:rStyle w:val="FontStyle694"/>
                <w:sz w:val="24"/>
                <w:szCs w:val="24"/>
              </w:rPr>
            </w:pPr>
          </w:p>
        </w:tc>
        <w:tc>
          <w:tcPr>
            <w:tcW w:w="2409" w:type="dxa"/>
            <w:tcBorders>
              <w:top w:val="single" w:sz="6" w:space="0" w:color="auto"/>
              <w:left w:val="single" w:sz="6" w:space="0" w:color="auto"/>
              <w:bottom w:val="single" w:sz="6" w:space="0" w:color="auto"/>
              <w:right w:val="single" w:sz="6" w:space="0" w:color="auto"/>
            </w:tcBorders>
          </w:tcPr>
          <w:p w14:paraId="1633E2A2" w14:textId="77777777" w:rsidR="00901612" w:rsidRPr="003E1C31" w:rsidRDefault="00344024" w:rsidP="002F4625">
            <w:pPr>
              <w:pStyle w:val="Style350"/>
              <w:widowControl/>
              <w:jc w:val="center"/>
              <w:rPr>
                <w:rStyle w:val="FontStyle694"/>
                <w:sz w:val="24"/>
                <w:szCs w:val="24"/>
              </w:rPr>
            </w:pPr>
            <w:r>
              <w:rPr>
                <w:rStyle w:val="FontStyle694"/>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5F8A18BF" w14:textId="77777777" w:rsidR="00901612" w:rsidRPr="003E1C31" w:rsidRDefault="00344024" w:rsidP="002F4625">
            <w:pPr>
              <w:pStyle w:val="Style350"/>
              <w:widowControl/>
              <w:jc w:val="center"/>
              <w:rPr>
                <w:rStyle w:val="FontStyle694"/>
                <w:sz w:val="24"/>
                <w:szCs w:val="24"/>
              </w:rPr>
            </w:pPr>
            <w:r>
              <w:rPr>
                <w:rStyle w:val="FontStyle694"/>
                <w:sz w:val="24"/>
                <w:szCs w:val="24"/>
              </w:rPr>
              <w:t>2</w:t>
            </w:r>
          </w:p>
        </w:tc>
      </w:tr>
      <w:tr w:rsidR="002A7BDB" w:rsidRPr="003E1C31" w14:paraId="11B1A9DA" w14:textId="77777777" w:rsidTr="007877CA">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0326EE61" w14:textId="77777777" w:rsidR="002A7BDB" w:rsidRPr="003E1C31" w:rsidRDefault="002A7BDB"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tcPr>
          <w:p w14:paraId="0793BD35" w14:textId="77777777" w:rsidR="002A7BDB" w:rsidRPr="003E1C31" w:rsidRDefault="00344024" w:rsidP="00E82F66">
            <w:pPr>
              <w:pStyle w:val="Style139"/>
              <w:widowControl/>
              <w:jc w:val="center"/>
            </w:pPr>
            <w:r>
              <w:t xml:space="preserve">6 </w:t>
            </w:r>
            <w:proofErr w:type="spellStart"/>
            <w:r>
              <w:t>зач.ед</w:t>
            </w:r>
            <w:proofErr w:type="spellEnd"/>
            <w:r>
              <w:t>., 216</w:t>
            </w:r>
            <w:r w:rsidR="002A7BDB">
              <w:t xml:space="preserve"> час. </w:t>
            </w:r>
          </w:p>
        </w:tc>
        <w:tc>
          <w:tcPr>
            <w:tcW w:w="2409" w:type="dxa"/>
            <w:tcBorders>
              <w:top w:val="single" w:sz="6" w:space="0" w:color="auto"/>
              <w:left w:val="single" w:sz="6" w:space="0" w:color="auto"/>
              <w:bottom w:val="single" w:sz="6" w:space="0" w:color="auto"/>
              <w:right w:val="single" w:sz="6" w:space="0" w:color="auto"/>
            </w:tcBorders>
          </w:tcPr>
          <w:p w14:paraId="49CE560C" w14:textId="77777777" w:rsidR="002A7BDB" w:rsidRPr="003E1C31" w:rsidRDefault="00D80632" w:rsidP="002F4625">
            <w:pPr>
              <w:pStyle w:val="Style139"/>
              <w:widowControl/>
              <w:jc w:val="center"/>
            </w:pPr>
            <w:r>
              <w:t>108</w:t>
            </w:r>
            <w:r w:rsidR="002A7BDB">
              <w:t xml:space="preserve"> час. </w:t>
            </w:r>
          </w:p>
        </w:tc>
        <w:tc>
          <w:tcPr>
            <w:tcW w:w="2268" w:type="dxa"/>
            <w:tcBorders>
              <w:top w:val="single" w:sz="6" w:space="0" w:color="auto"/>
              <w:left w:val="single" w:sz="6" w:space="0" w:color="auto"/>
              <w:bottom w:val="single" w:sz="6" w:space="0" w:color="auto"/>
              <w:right w:val="single" w:sz="6" w:space="0" w:color="auto"/>
            </w:tcBorders>
          </w:tcPr>
          <w:p w14:paraId="0BC7F93F" w14:textId="77777777" w:rsidR="002A7BDB" w:rsidRDefault="00D80632" w:rsidP="002F4625">
            <w:pPr>
              <w:pStyle w:val="Style139"/>
              <w:widowControl/>
              <w:jc w:val="center"/>
            </w:pPr>
            <w:r>
              <w:t>108 час.</w:t>
            </w:r>
          </w:p>
        </w:tc>
      </w:tr>
      <w:tr w:rsidR="002A7BDB" w:rsidRPr="003E1C31" w14:paraId="3D7EBB85" w14:textId="77777777"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67CDBA01" w14:textId="77777777" w:rsidR="002A7BDB" w:rsidRPr="003E1C31" w:rsidRDefault="002A7BDB" w:rsidP="005132CE">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694" w:type="dxa"/>
            <w:tcBorders>
              <w:top w:val="single" w:sz="6" w:space="0" w:color="auto"/>
              <w:left w:val="single" w:sz="6" w:space="0" w:color="auto"/>
              <w:bottom w:val="single" w:sz="6" w:space="0" w:color="auto"/>
              <w:right w:val="single" w:sz="6" w:space="0" w:color="auto"/>
            </w:tcBorders>
          </w:tcPr>
          <w:p w14:paraId="5A659FD7" w14:textId="77777777" w:rsidR="002A7BDB" w:rsidRPr="003E1C31" w:rsidRDefault="007877CA" w:rsidP="005132CE">
            <w:pPr>
              <w:pStyle w:val="Style139"/>
              <w:widowControl/>
              <w:jc w:val="center"/>
            </w:pPr>
            <w:r>
              <w:t>100</w:t>
            </w:r>
          </w:p>
        </w:tc>
        <w:tc>
          <w:tcPr>
            <w:tcW w:w="2409" w:type="dxa"/>
            <w:tcBorders>
              <w:top w:val="single" w:sz="6" w:space="0" w:color="auto"/>
              <w:left w:val="single" w:sz="6" w:space="0" w:color="auto"/>
              <w:bottom w:val="single" w:sz="6" w:space="0" w:color="auto"/>
              <w:right w:val="single" w:sz="6" w:space="0" w:color="auto"/>
            </w:tcBorders>
          </w:tcPr>
          <w:p w14:paraId="07B1CF07" w14:textId="77777777" w:rsidR="002A7BDB" w:rsidRPr="003E1C31" w:rsidRDefault="002A7BDB" w:rsidP="007877CA">
            <w:pPr>
              <w:pStyle w:val="Style139"/>
              <w:widowControl/>
              <w:jc w:val="center"/>
            </w:pPr>
            <w:r>
              <w:t>50</w:t>
            </w:r>
          </w:p>
        </w:tc>
        <w:tc>
          <w:tcPr>
            <w:tcW w:w="2268" w:type="dxa"/>
            <w:tcBorders>
              <w:top w:val="single" w:sz="6" w:space="0" w:color="auto"/>
              <w:left w:val="single" w:sz="6" w:space="0" w:color="auto"/>
              <w:bottom w:val="single" w:sz="6" w:space="0" w:color="auto"/>
              <w:right w:val="single" w:sz="6" w:space="0" w:color="auto"/>
            </w:tcBorders>
          </w:tcPr>
          <w:p w14:paraId="4B6003CD" w14:textId="77777777" w:rsidR="002A7BDB" w:rsidRDefault="007877CA" w:rsidP="005132CE">
            <w:pPr>
              <w:pStyle w:val="Style139"/>
              <w:widowControl/>
              <w:jc w:val="center"/>
            </w:pPr>
            <w:r>
              <w:t>50</w:t>
            </w:r>
          </w:p>
        </w:tc>
      </w:tr>
      <w:tr w:rsidR="002A7BDB" w:rsidRPr="003E1C31" w14:paraId="6D66F67B" w14:textId="77777777"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41ECB44F" w14:textId="77777777" w:rsidR="002A7BDB" w:rsidRPr="003E1C31" w:rsidRDefault="002A7BDB" w:rsidP="005132CE">
            <w:pPr>
              <w:pStyle w:val="Style67"/>
              <w:widowControl/>
              <w:ind w:firstLine="102"/>
              <w:rPr>
                <w:rStyle w:val="FontStyle695"/>
                <w:sz w:val="24"/>
                <w:szCs w:val="24"/>
              </w:rPr>
            </w:pPr>
            <w:r w:rsidRPr="003E1C31">
              <w:rPr>
                <w:rStyle w:val="FontStyle695"/>
                <w:sz w:val="24"/>
                <w:szCs w:val="24"/>
              </w:rPr>
              <w:t>Лекции</w:t>
            </w:r>
          </w:p>
        </w:tc>
        <w:tc>
          <w:tcPr>
            <w:tcW w:w="2694" w:type="dxa"/>
            <w:tcBorders>
              <w:top w:val="single" w:sz="6" w:space="0" w:color="auto"/>
              <w:left w:val="single" w:sz="6" w:space="0" w:color="auto"/>
              <w:bottom w:val="single" w:sz="6" w:space="0" w:color="auto"/>
              <w:right w:val="single" w:sz="6" w:space="0" w:color="auto"/>
            </w:tcBorders>
          </w:tcPr>
          <w:p w14:paraId="30CE101E" w14:textId="77777777" w:rsidR="002A7BDB" w:rsidRPr="00664E20" w:rsidRDefault="007877CA" w:rsidP="007877CA">
            <w:pPr>
              <w:pStyle w:val="Style139"/>
              <w:widowControl/>
              <w:jc w:val="center"/>
            </w:pPr>
            <w:r>
              <w:t>32</w:t>
            </w:r>
          </w:p>
        </w:tc>
        <w:tc>
          <w:tcPr>
            <w:tcW w:w="2409" w:type="dxa"/>
            <w:tcBorders>
              <w:top w:val="single" w:sz="6" w:space="0" w:color="auto"/>
              <w:left w:val="single" w:sz="6" w:space="0" w:color="auto"/>
              <w:bottom w:val="single" w:sz="6" w:space="0" w:color="auto"/>
              <w:right w:val="single" w:sz="6" w:space="0" w:color="auto"/>
            </w:tcBorders>
          </w:tcPr>
          <w:p w14:paraId="6C4D2B6F" w14:textId="77777777" w:rsidR="002A7BDB" w:rsidRPr="00664E20" w:rsidRDefault="002A7BDB" w:rsidP="007877CA">
            <w:pPr>
              <w:pStyle w:val="Style139"/>
              <w:widowControl/>
              <w:jc w:val="center"/>
            </w:pPr>
            <w:r>
              <w:t>16</w:t>
            </w:r>
          </w:p>
        </w:tc>
        <w:tc>
          <w:tcPr>
            <w:tcW w:w="2268" w:type="dxa"/>
            <w:tcBorders>
              <w:top w:val="single" w:sz="6" w:space="0" w:color="auto"/>
              <w:left w:val="single" w:sz="6" w:space="0" w:color="auto"/>
              <w:bottom w:val="single" w:sz="6" w:space="0" w:color="auto"/>
              <w:right w:val="single" w:sz="6" w:space="0" w:color="auto"/>
            </w:tcBorders>
          </w:tcPr>
          <w:p w14:paraId="678827AD" w14:textId="77777777" w:rsidR="002A7BDB" w:rsidRDefault="007877CA" w:rsidP="005132CE">
            <w:pPr>
              <w:pStyle w:val="Style139"/>
              <w:widowControl/>
              <w:jc w:val="center"/>
            </w:pPr>
            <w:r>
              <w:t>16</w:t>
            </w:r>
          </w:p>
        </w:tc>
      </w:tr>
      <w:tr w:rsidR="002A7BDB" w:rsidRPr="003E1C31" w14:paraId="54F04F5C" w14:textId="77777777" w:rsidTr="007877CA">
        <w:trPr>
          <w:trHeight w:val="259"/>
          <w:jc w:val="center"/>
        </w:trPr>
        <w:tc>
          <w:tcPr>
            <w:tcW w:w="2827" w:type="dxa"/>
            <w:tcBorders>
              <w:top w:val="single" w:sz="6" w:space="0" w:color="auto"/>
              <w:left w:val="single" w:sz="6" w:space="0" w:color="auto"/>
              <w:bottom w:val="single" w:sz="6" w:space="0" w:color="auto"/>
              <w:right w:val="single" w:sz="6" w:space="0" w:color="auto"/>
            </w:tcBorders>
          </w:tcPr>
          <w:p w14:paraId="220AB656" w14:textId="77777777" w:rsidR="002A7BDB" w:rsidRPr="003E1C31" w:rsidRDefault="002A7BDB" w:rsidP="005132CE">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694" w:type="dxa"/>
            <w:tcBorders>
              <w:top w:val="single" w:sz="6" w:space="0" w:color="auto"/>
              <w:left w:val="single" w:sz="6" w:space="0" w:color="auto"/>
              <w:bottom w:val="single" w:sz="6" w:space="0" w:color="auto"/>
              <w:right w:val="single" w:sz="6" w:space="0" w:color="auto"/>
            </w:tcBorders>
          </w:tcPr>
          <w:p w14:paraId="1001B938" w14:textId="77777777" w:rsidR="002A7BDB" w:rsidRPr="003E1C31" w:rsidRDefault="00B428C0" w:rsidP="005132CE">
            <w:pPr>
              <w:pStyle w:val="Style139"/>
              <w:widowControl/>
              <w:jc w:val="center"/>
            </w:pPr>
            <w:r>
              <w:t>68</w:t>
            </w:r>
          </w:p>
        </w:tc>
        <w:tc>
          <w:tcPr>
            <w:tcW w:w="2409" w:type="dxa"/>
            <w:tcBorders>
              <w:top w:val="single" w:sz="6" w:space="0" w:color="auto"/>
              <w:left w:val="single" w:sz="6" w:space="0" w:color="auto"/>
              <w:bottom w:val="single" w:sz="6" w:space="0" w:color="auto"/>
              <w:right w:val="single" w:sz="6" w:space="0" w:color="auto"/>
            </w:tcBorders>
          </w:tcPr>
          <w:p w14:paraId="2D2B40C2" w14:textId="77777777" w:rsidR="002A7BDB" w:rsidRPr="003E1C31" w:rsidRDefault="00B428C0" w:rsidP="005132CE">
            <w:pPr>
              <w:pStyle w:val="Style139"/>
              <w:widowControl/>
              <w:jc w:val="center"/>
            </w:pPr>
            <w:r>
              <w:t>34</w:t>
            </w:r>
          </w:p>
        </w:tc>
        <w:tc>
          <w:tcPr>
            <w:tcW w:w="2268" w:type="dxa"/>
            <w:tcBorders>
              <w:top w:val="single" w:sz="6" w:space="0" w:color="auto"/>
              <w:left w:val="single" w:sz="6" w:space="0" w:color="auto"/>
              <w:bottom w:val="single" w:sz="6" w:space="0" w:color="auto"/>
              <w:right w:val="single" w:sz="6" w:space="0" w:color="auto"/>
            </w:tcBorders>
          </w:tcPr>
          <w:p w14:paraId="6F601AC8" w14:textId="77777777" w:rsidR="002A7BDB" w:rsidRDefault="00B428C0" w:rsidP="005132CE">
            <w:pPr>
              <w:pStyle w:val="Style139"/>
              <w:widowControl/>
              <w:jc w:val="center"/>
            </w:pPr>
            <w:r>
              <w:t>34</w:t>
            </w:r>
          </w:p>
        </w:tc>
      </w:tr>
      <w:tr w:rsidR="002A7BDB" w:rsidRPr="003E1C31" w14:paraId="415967F5" w14:textId="77777777" w:rsidTr="007877CA">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22215B0F" w14:textId="77777777" w:rsidR="002A7BDB" w:rsidRPr="003E1C31" w:rsidRDefault="002A7BDB" w:rsidP="005132CE">
            <w:pPr>
              <w:pStyle w:val="Style270"/>
              <w:widowControl/>
              <w:ind w:firstLine="102"/>
              <w:rPr>
                <w:rStyle w:val="FontStyle693"/>
                <w:sz w:val="24"/>
                <w:szCs w:val="24"/>
              </w:rPr>
            </w:pPr>
            <w:r w:rsidRPr="003E1C31">
              <w:rPr>
                <w:rStyle w:val="FontStyle693"/>
                <w:sz w:val="24"/>
                <w:szCs w:val="24"/>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tcPr>
          <w:p w14:paraId="74AF11BB" w14:textId="77777777" w:rsidR="002A7BDB" w:rsidRPr="003E1C31" w:rsidRDefault="00B428C0" w:rsidP="005132CE">
            <w:pPr>
              <w:pStyle w:val="Style139"/>
              <w:widowControl/>
              <w:jc w:val="center"/>
            </w:pPr>
            <w:r>
              <w:t>116</w:t>
            </w:r>
          </w:p>
        </w:tc>
        <w:tc>
          <w:tcPr>
            <w:tcW w:w="2409" w:type="dxa"/>
            <w:tcBorders>
              <w:top w:val="single" w:sz="6" w:space="0" w:color="auto"/>
              <w:left w:val="single" w:sz="6" w:space="0" w:color="auto"/>
              <w:bottom w:val="single" w:sz="6" w:space="0" w:color="auto"/>
              <w:right w:val="single" w:sz="6" w:space="0" w:color="auto"/>
            </w:tcBorders>
          </w:tcPr>
          <w:p w14:paraId="7B48377A" w14:textId="77777777" w:rsidR="002A7BDB" w:rsidRPr="003E1C31" w:rsidRDefault="00B428C0" w:rsidP="005132CE">
            <w:pPr>
              <w:pStyle w:val="Style139"/>
              <w:widowControl/>
              <w:jc w:val="center"/>
            </w:pPr>
            <w:r>
              <w:t>58</w:t>
            </w:r>
          </w:p>
        </w:tc>
        <w:tc>
          <w:tcPr>
            <w:tcW w:w="2268" w:type="dxa"/>
            <w:tcBorders>
              <w:top w:val="single" w:sz="6" w:space="0" w:color="auto"/>
              <w:left w:val="single" w:sz="6" w:space="0" w:color="auto"/>
              <w:bottom w:val="single" w:sz="6" w:space="0" w:color="auto"/>
              <w:right w:val="single" w:sz="6" w:space="0" w:color="auto"/>
            </w:tcBorders>
          </w:tcPr>
          <w:p w14:paraId="1C854FF7" w14:textId="77777777" w:rsidR="002A7BDB" w:rsidRDefault="00B428C0" w:rsidP="005132CE">
            <w:pPr>
              <w:pStyle w:val="Style139"/>
              <w:widowControl/>
              <w:jc w:val="center"/>
            </w:pPr>
            <w:r>
              <w:t>58</w:t>
            </w:r>
          </w:p>
        </w:tc>
      </w:tr>
      <w:tr w:rsidR="002A7BDB" w:rsidRPr="003E1C31" w14:paraId="302C73E2" w14:textId="77777777"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1DF608CF" w14:textId="77777777" w:rsidR="002A7BDB" w:rsidRPr="00FD3F1C" w:rsidRDefault="002A7BDB" w:rsidP="002F4625">
            <w:pPr>
              <w:pStyle w:val="Style67"/>
              <w:widowControl/>
              <w:ind w:firstLine="102"/>
              <w:rPr>
                <w:rStyle w:val="FontStyle695"/>
                <w:i w:val="0"/>
                <w:sz w:val="24"/>
                <w:szCs w:val="24"/>
              </w:rPr>
            </w:pPr>
            <w:r>
              <w:rPr>
                <w:rStyle w:val="FontStyle695"/>
                <w:sz w:val="24"/>
                <w:szCs w:val="24"/>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tcPr>
          <w:p w14:paraId="02BCA8C5" w14:textId="77777777" w:rsidR="002A7BDB" w:rsidRPr="00FD3F1C" w:rsidRDefault="002A7BDB" w:rsidP="002F4625">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1AA3508E" w14:textId="77777777" w:rsidR="002A7BDB" w:rsidRPr="003E1C31" w:rsidRDefault="008E3B7A" w:rsidP="008E3B7A">
            <w:pPr>
              <w:pStyle w:val="Style139"/>
              <w:widowControl/>
              <w:jc w:val="center"/>
            </w:pPr>
            <w:r>
              <w:t xml:space="preserve">контрольная работа </w:t>
            </w:r>
          </w:p>
        </w:tc>
        <w:tc>
          <w:tcPr>
            <w:tcW w:w="2268" w:type="dxa"/>
            <w:tcBorders>
              <w:top w:val="single" w:sz="6" w:space="0" w:color="auto"/>
              <w:left w:val="single" w:sz="6" w:space="0" w:color="auto"/>
              <w:bottom w:val="single" w:sz="6" w:space="0" w:color="auto"/>
              <w:right w:val="single" w:sz="6" w:space="0" w:color="auto"/>
            </w:tcBorders>
          </w:tcPr>
          <w:p w14:paraId="065619E7" w14:textId="77777777" w:rsidR="002A7BDB" w:rsidRDefault="008E3B7A" w:rsidP="002F4625">
            <w:pPr>
              <w:pStyle w:val="Style139"/>
              <w:widowControl/>
              <w:jc w:val="center"/>
            </w:pPr>
            <w:r>
              <w:t>контрольная работа</w:t>
            </w:r>
          </w:p>
        </w:tc>
      </w:tr>
      <w:tr w:rsidR="002A7BDB" w:rsidRPr="003E1C31" w14:paraId="3735F7AB" w14:textId="77777777" w:rsidTr="007877CA">
        <w:trPr>
          <w:trHeight w:val="290"/>
          <w:jc w:val="center"/>
        </w:trPr>
        <w:tc>
          <w:tcPr>
            <w:tcW w:w="2827" w:type="dxa"/>
            <w:tcBorders>
              <w:top w:val="single" w:sz="6" w:space="0" w:color="auto"/>
              <w:left w:val="single" w:sz="6" w:space="0" w:color="auto"/>
              <w:bottom w:val="single" w:sz="6" w:space="0" w:color="auto"/>
              <w:right w:val="single" w:sz="6" w:space="0" w:color="auto"/>
            </w:tcBorders>
          </w:tcPr>
          <w:p w14:paraId="34666B16" w14:textId="77777777" w:rsidR="002A7BDB" w:rsidRPr="003E1C31" w:rsidRDefault="002A7BDB" w:rsidP="002F4625">
            <w:pPr>
              <w:pStyle w:val="Style387"/>
              <w:widowControl/>
              <w:ind w:firstLine="102"/>
              <w:rPr>
                <w:rStyle w:val="FontStyle681"/>
              </w:rPr>
            </w:pPr>
            <w:r w:rsidRPr="003E1C31">
              <w:rPr>
                <w:rStyle w:val="FontStyle681"/>
              </w:rPr>
              <w:t>Вид промежуточной аттестации</w:t>
            </w:r>
          </w:p>
        </w:tc>
        <w:tc>
          <w:tcPr>
            <w:tcW w:w="2694" w:type="dxa"/>
            <w:tcBorders>
              <w:top w:val="single" w:sz="6" w:space="0" w:color="auto"/>
              <w:left w:val="single" w:sz="6" w:space="0" w:color="auto"/>
              <w:bottom w:val="single" w:sz="6" w:space="0" w:color="auto"/>
              <w:right w:val="single" w:sz="6" w:space="0" w:color="auto"/>
            </w:tcBorders>
          </w:tcPr>
          <w:p w14:paraId="5826F77E" w14:textId="77777777" w:rsidR="002A7BDB" w:rsidRPr="003E1C31" w:rsidRDefault="002A7BDB" w:rsidP="002F4625">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69F18812" w14:textId="77777777" w:rsidR="002A7BDB" w:rsidRPr="003E1C31" w:rsidRDefault="00151ED0" w:rsidP="008E3B7A">
            <w:pPr>
              <w:pStyle w:val="Style139"/>
              <w:widowControl/>
              <w:jc w:val="center"/>
            </w:pPr>
            <w:r>
              <w:t>зачет</w:t>
            </w:r>
            <w:r w:rsidR="002A7BDB">
              <w:t xml:space="preserve"> </w:t>
            </w:r>
          </w:p>
        </w:tc>
        <w:tc>
          <w:tcPr>
            <w:tcW w:w="2268" w:type="dxa"/>
            <w:tcBorders>
              <w:top w:val="single" w:sz="6" w:space="0" w:color="auto"/>
              <w:left w:val="single" w:sz="6" w:space="0" w:color="auto"/>
              <w:bottom w:val="single" w:sz="6" w:space="0" w:color="auto"/>
              <w:right w:val="single" w:sz="6" w:space="0" w:color="auto"/>
            </w:tcBorders>
          </w:tcPr>
          <w:p w14:paraId="71FDF892" w14:textId="77777777" w:rsidR="002A7BDB" w:rsidRDefault="008E3B7A" w:rsidP="002F4625">
            <w:pPr>
              <w:pStyle w:val="Style139"/>
              <w:widowControl/>
              <w:jc w:val="center"/>
            </w:pPr>
            <w:r>
              <w:t>экзамен</w:t>
            </w:r>
          </w:p>
        </w:tc>
      </w:tr>
    </w:tbl>
    <w:p w14:paraId="2C6B3410" w14:textId="77777777" w:rsidR="006C10B6" w:rsidRDefault="006C10B6" w:rsidP="00305277">
      <w:pPr>
        <w:pStyle w:val="a5"/>
        <w:jc w:val="both"/>
        <w:rPr>
          <w:snapToGrid w:val="0"/>
          <w:sz w:val="28"/>
          <w:szCs w:val="28"/>
        </w:rPr>
      </w:pPr>
    </w:p>
    <w:bookmarkStart w:id="12" w:name="_Toc392184069" w:displacedByCustomXml="next"/>
    <w:bookmarkStart w:id="13" w:name="_Toc517078006" w:displacedByCustomXml="next"/>
    <w:bookmarkStart w:id="14" w:name="_Toc517100029" w:displacedByCustomXml="next"/>
    <w:sdt>
      <w:sdtPr>
        <w:id w:val="1760101205"/>
        <w:lock w:val="sdtContentLocked"/>
        <w:placeholder>
          <w:docPart w:val="DefaultPlaceholder_1082065158"/>
        </w:placeholder>
        <w:group/>
      </w:sdtPr>
      <w:sdtEndPr/>
      <w:sdtContent>
        <w:p w14:paraId="27B91498" w14:textId="77777777" w:rsidR="009C620E" w:rsidRPr="009C620E" w:rsidRDefault="009C620E" w:rsidP="009C620E">
          <w:pPr>
            <w:pStyle w:val="1"/>
            <w:tabs>
              <w:tab w:val="clear" w:pos="365"/>
            </w:tabs>
            <w:spacing w:line="240" w:lineRule="auto"/>
            <w:ind w:left="426" w:hanging="426"/>
            <w:jc w:val="both"/>
          </w:pPr>
          <w:r>
            <w:t>3</w:t>
          </w:r>
          <w:r w:rsidRPr="009C620E">
            <w:t>. Учебно-тематический план</w:t>
          </w:r>
        </w:p>
        <w:bookmarkEnd w:id="12" w:displacedByCustomXml="next"/>
        <w:bookmarkEnd w:id="13" w:displacedByCustomXml="next"/>
        <w:bookmarkEnd w:id="14" w:displacedByCustomXml="next"/>
      </w:sdtContent>
    </w:sdt>
    <w:p w14:paraId="0257C957" w14:textId="77777777" w:rsidR="004B1C66" w:rsidRPr="004B1C66" w:rsidRDefault="004B1C66" w:rsidP="001362F9">
      <w:pPr>
        <w:suppressAutoHyphens/>
        <w:spacing w:line="360" w:lineRule="auto"/>
        <w:jc w:val="center"/>
        <w:rPr>
          <w:b/>
          <w:i/>
          <w:sz w:val="20"/>
          <w:szCs w:val="20"/>
        </w:rPr>
      </w:pPr>
    </w:p>
    <w:p w14:paraId="7CD3B1F8" w14:textId="77777777" w:rsidR="001362F9" w:rsidRDefault="001362F9" w:rsidP="001362F9">
      <w:pPr>
        <w:suppressAutoHyphens/>
        <w:spacing w:line="360" w:lineRule="auto"/>
        <w:jc w:val="center"/>
        <w:rPr>
          <w:b/>
          <w:i/>
          <w:sz w:val="32"/>
          <w:szCs w:val="32"/>
        </w:rPr>
      </w:pPr>
      <w:r>
        <w:rPr>
          <w:b/>
          <w:i/>
          <w:sz w:val="32"/>
          <w:szCs w:val="32"/>
        </w:rPr>
        <w:t>Очная форма обучения</w:t>
      </w:r>
    </w:p>
    <w:p w14:paraId="605F6D1B" w14:textId="77777777" w:rsidR="001362F9" w:rsidRDefault="006E1608" w:rsidP="001362F9">
      <w:pPr>
        <w:pStyle w:val="a5"/>
        <w:ind w:firstLine="709"/>
        <w:jc w:val="right"/>
        <w:rPr>
          <w:snapToGrid w:val="0"/>
          <w:sz w:val="28"/>
          <w:szCs w:val="28"/>
        </w:rPr>
      </w:pPr>
      <w:r>
        <w:rPr>
          <w:snapToGrid w:val="0"/>
          <w:sz w:val="28"/>
          <w:szCs w:val="28"/>
        </w:rPr>
        <w:t>Таблица 2</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
        <w:gridCol w:w="1718"/>
        <w:gridCol w:w="657"/>
        <w:gridCol w:w="770"/>
        <w:gridCol w:w="498"/>
        <w:gridCol w:w="1233"/>
        <w:gridCol w:w="1362"/>
        <w:gridCol w:w="1624"/>
        <w:gridCol w:w="1545"/>
      </w:tblGrid>
      <w:tr w:rsidR="00CA6646" w14:paraId="4323FC84" w14:textId="77777777" w:rsidTr="00CA6646">
        <w:tc>
          <w:tcPr>
            <w:tcW w:w="267" w:type="pct"/>
            <w:vMerge w:val="restart"/>
            <w:tcBorders>
              <w:top w:val="single" w:sz="4" w:space="0" w:color="auto"/>
              <w:left w:val="single" w:sz="4" w:space="0" w:color="auto"/>
              <w:bottom w:val="single" w:sz="4" w:space="0" w:color="auto"/>
              <w:right w:val="single" w:sz="4" w:space="0" w:color="auto"/>
            </w:tcBorders>
            <w:hideMark/>
          </w:tcPr>
          <w:p w14:paraId="47E998DF" w14:textId="77777777" w:rsidR="00CA6646" w:rsidRDefault="00CA6646">
            <w:pPr>
              <w:suppressAutoHyphens/>
              <w:spacing w:line="276" w:lineRule="auto"/>
              <w:jc w:val="center"/>
              <w:rPr>
                <w:color w:val="000000"/>
                <w:lang w:eastAsia="en-US"/>
              </w:rPr>
            </w:pPr>
            <w:r>
              <w:rPr>
                <w:color w:val="000000"/>
                <w:lang w:eastAsia="en-US"/>
              </w:rPr>
              <w:t>№</w:t>
            </w:r>
          </w:p>
          <w:p w14:paraId="679A8AB6" w14:textId="77777777" w:rsidR="00CA6646" w:rsidRDefault="00CA6646">
            <w:pPr>
              <w:suppressAutoHyphens/>
              <w:spacing w:line="276" w:lineRule="auto"/>
              <w:jc w:val="center"/>
              <w:rPr>
                <w:color w:val="000000"/>
                <w:lang w:eastAsia="en-US"/>
              </w:rPr>
            </w:pPr>
            <w:r>
              <w:rPr>
                <w:color w:val="000000"/>
                <w:lang w:eastAsia="en-US"/>
              </w:rPr>
              <w:t>п/п</w:t>
            </w:r>
          </w:p>
        </w:tc>
        <w:tc>
          <w:tcPr>
            <w:tcW w:w="760" w:type="pct"/>
            <w:vMerge w:val="restart"/>
            <w:tcBorders>
              <w:top w:val="single" w:sz="4" w:space="0" w:color="auto"/>
              <w:left w:val="single" w:sz="4" w:space="0" w:color="auto"/>
              <w:bottom w:val="single" w:sz="4" w:space="0" w:color="auto"/>
              <w:right w:val="single" w:sz="4" w:space="0" w:color="auto"/>
            </w:tcBorders>
          </w:tcPr>
          <w:p w14:paraId="2EC850F1" w14:textId="77777777" w:rsidR="00CA6646" w:rsidRDefault="00CA6646">
            <w:pPr>
              <w:suppressAutoHyphens/>
              <w:spacing w:line="276" w:lineRule="auto"/>
              <w:jc w:val="center"/>
              <w:rPr>
                <w:color w:val="000000"/>
                <w:lang w:eastAsia="en-US"/>
              </w:rPr>
            </w:pPr>
          </w:p>
          <w:p w14:paraId="55D60BCF" w14:textId="77777777" w:rsidR="00CA6646" w:rsidRDefault="00CA6646">
            <w:pPr>
              <w:suppressAutoHyphens/>
              <w:spacing w:line="276" w:lineRule="auto"/>
              <w:jc w:val="center"/>
              <w:rPr>
                <w:b/>
                <w:color w:val="000000"/>
                <w:lang w:eastAsia="en-US"/>
              </w:rPr>
            </w:pPr>
            <w:r>
              <w:rPr>
                <w:b/>
                <w:color w:val="000000"/>
                <w:lang w:eastAsia="en-US"/>
              </w:rPr>
              <w:t>Наименование тем (разделов) дисциплины</w:t>
            </w:r>
          </w:p>
        </w:tc>
        <w:tc>
          <w:tcPr>
            <w:tcW w:w="3310" w:type="pct"/>
            <w:gridSpan w:val="6"/>
            <w:tcBorders>
              <w:top w:val="single" w:sz="4" w:space="0" w:color="auto"/>
              <w:left w:val="single" w:sz="4" w:space="0" w:color="auto"/>
              <w:bottom w:val="single" w:sz="4" w:space="0" w:color="auto"/>
              <w:right w:val="single" w:sz="4" w:space="0" w:color="auto"/>
            </w:tcBorders>
            <w:hideMark/>
          </w:tcPr>
          <w:p w14:paraId="0F8FF15F" w14:textId="77777777" w:rsidR="00CA6646" w:rsidRDefault="00CA6646">
            <w:pPr>
              <w:suppressAutoHyphens/>
              <w:spacing w:line="276" w:lineRule="auto"/>
              <w:jc w:val="center"/>
              <w:rPr>
                <w:b/>
                <w:color w:val="000000"/>
                <w:lang w:eastAsia="en-US"/>
              </w:rPr>
            </w:pPr>
            <w:r>
              <w:rPr>
                <w:b/>
                <w:color w:val="000000"/>
                <w:lang w:eastAsia="en-US"/>
              </w:rPr>
              <w:t>Трудоёмкость в часах</w:t>
            </w:r>
          </w:p>
        </w:tc>
        <w:tc>
          <w:tcPr>
            <w:tcW w:w="663" w:type="pct"/>
            <w:vMerge w:val="restart"/>
            <w:tcBorders>
              <w:top w:val="single" w:sz="4" w:space="0" w:color="auto"/>
              <w:left w:val="single" w:sz="4" w:space="0" w:color="auto"/>
              <w:bottom w:val="single" w:sz="4" w:space="0" w:color="auto"/>
              <w:right w:val="single" w:sz="4" w:space="0" w:color="auto"/>
            </w:tcBorders>
            <w:hideMark/>
          </w:tcPr>
          <w:p w14:paraId="202B95F1" w14:textId="77777777" w:rsidR="00CA6646" w:rsidRDefault="00CA6646">
            <w:pPr>
              <w:suppressAutoHyphens/>
              <w:spacing w:line="276" w:lineRule="auto"/>
              <w:jc w:val="center"/>
              <w:rPr>
                <w:b/>
                <w:color w:val="000000"/>
                <w:lang w:eastAsia="en-US"/>
              </w:rPr>
            </w:pPr>
            <w:r>
              <w:rPr>
                <w:b/>
                <w:color w:val="000000"/>
                <w:lang w:eastAsia="en-US"/>
              </w:rPr>
              <w:t>Формы текущего контроля успеваемости</w:t>
            </w:r>
          </w:p>
        </w:tc>
      </w:tr>
      <w:tr w:rsidR="00CA6646" w14:paraId="22AB81F5" w14:textId="77777777" w:rsidTr="00CA6646">
        <w:tc>
          <w:tcPr>
            <w:tcW w:w="0" w:type="auto"/>
            <w:vMerge/>
            <w:tcBorders>
              <w:top w:val="single" w:sz="4" w:space="0" w:color="auto"/>
              <w:left w:val="single" w:sz="4" w:space="0" w:color="auto"/>
              <w:bottom w:val="single" w:sz="4" w:space="0" w:color="auto"/>
              <w:right w:val="single" w:sz="4" w:space="0" w:color="auto"/>
            </w:tcBorders>
            <w:vAlign w:val="center"/>
            <w:hideMark/>
          </w:tcPr>
          <w:p w14:paraId="569B361C" w14:textId="77777777" w:rsidR="00CA6646" w:rsidRDefault="00CA6646">
            <w:pPr>
              <w:spacing w:line="276" w:lineRule="auto"/>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A811" w14:textId="77777777" w:rsidR="00CA6646" w:rsidRDefault="00CA6646">
            <w:pPr>
              <w:spacing w:line="276" w:lineRule="auto"/>
              <w:rPr>
                <w:b/>
                <w:color w:val="000000"/>
                <w:lang w:eastAsia="en-US"/>
              </w:rPr>
            </w:pPr>
          </w:p>
        </w:tc>
        <w:tc>
          <w:tcPr>
            <w:tcW w:w="443" w:type="pct"/>
            <w:vMerge w:val="restart"/>
            <w:tcBorders>
              <w:top w:val="single" w:sz="4" w:space="0" w:color="auto"/>
              <w:left w:val="single" w:sz="4" w:space="0" w:color="auto"/>
              <w:bottom w:val="single" w:sz="4" w:space="0" w:color="auto"/>
              <w:right w:val="single" w:sz="4" w:space="0" w:color="auto"/>
            </w:tcBorders>
            <w:hideMark/>
          </w:tcPr>
          <w:p w14:paraId="58774A1F" w14:textId="77777777" w:rsidR="00CA6646" w:rsidRDefault="00CA6646">
            <w:pPr>
              <w:suppressAutoHyphens/>
              <w:spacing w:line="276" w:lineRule="auto"/>
              <w:jc w:val="center"/>
              <w:rPr>
                <w:b/>
                <w:color w:val="000000"/>
                <w:lang w:eastAsia="en-US"/>
              </w:rPr>
            </w:pPr>
            <w:r>
              <w:rPr>
                <w:b/>
                <w:color w:val="000000"/>
                <w:lang w:eastAsia="en-US"/>
              </w:rPr>
              <w:t xml:space="preserve">Всего </w:t>
            </w:r>
          </w:p>
        </w:tc>
        <w:tc>
          <w:tcPr>
            <w:tcW w:w="2175" w:type="pct"/>
            <w:gridSpan w:val="4"/>
            <w:tcBorders>
              <w:top w:val="single" w:sz="4" w:space="0" w:color="auto"/>
              <w:left w:val="single" w:sz="4" w:space="0" w:color="auto"/>
              <w:bottom w:val="single" w:sz="4" w:space="0" w:color="auto"/>
              <w:right w:val="single" w:sz="4" w:space="0" w:color="auto"/>
            </w:tcBorders>
            <w:hideMark/>
          </w:tcPr>
          <w:p w14:paraId="73637F12" w14:textId="77777777" w:rsidR="00CA6646" w:rsidRDefault="00CA6646">
            <w:pPr>
              <w:suppressAutoHyphens/>
              <w:spacing w:line="276" w:lineRule="auto"/>
              <w:jc w:val="center"/>
              <w:rPr>
                <w:b/>
                <w:color w:val="000000"/>
                <w:lang w:eastAsia="en-US"/>
              </w:rPr>
            </w:pPr>
            <w:r>
              <w:rPr>
                <w:b/>
                <w:color w:val="000000"/>
                <w:lang w:eastAsia="en-US"/>
              </w:rPr>
              <w:t>Аудиторная работа</w:t>
            </w:r>
          </w:p>
        </w:tc>
        <w:tc>
          <w:tcPr>
            <w:tcW w:w="692" w:type="pct"/>
            <w:vMerge w:val="restart"/>
            <w:tcBorders>
              <w:top w:val="single" w:sz="4" w:space="0" w:color="auto"/>
              <w:left w:val="single" w:sz="4" w:space="0" w:color="auto"/>
              <w:bottom w:val="single" w:sz="4" w:space="0" w:color="auto"/>
              <w:right w:val="single" w:sz="4" w:space="0" w:color="auto"/>
            </w:tcBorders>
            <w:hideMark/>
          </w:tcPr>
          <w:p w14:paraId="4B0EC063" w14:textId="77777777" w:rsidR="00CA6646" w:rsidRDefault="00CA6646">
            <w:pPr>
              <w:suppressAutoHyphens/>
              <w:spacing w:line="276" w:lineRule="auto"/>
              <w:jc w:val="center"/>
              <w:rPr>
                <w:b/>
                <w:color w:val="000000"/>
                <w:lang w:eastAsia="en-US"/>
              </w:rPr>
            </w:pPr>
            <w:r>
              <w:rPr>
                <w:b/>
                <w:color w:val="000000"/>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70B5" w14:textId="77777777" w:rsidR="00CA6646" w:rsidRDefault="00CA6646">
            <w:pPr>
              <w:spacing w:line="276" w:lineRule="auto"/>
              <w:rPr>
                <w:b/>
                <w:color w:val="000000"/>
                <w:lang w:eastAsia="en-US"/>
              </w:rPr>
            </w:pPr>
          </w:p>
        </w:tc>
      </w:tr>
      <w:tr w:rsidR="00CA6646" w14:paraId="662D8268" w14:textId="77777777" w:rsidTr="00CA6646">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5624E" w14:textId="77777777" w:rsidR="00CA6646" w:rsidRDefault="00CA6646">
            <w:pPr>
              <w:spacing w:line="276" w:lineRule="auto"/>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91D0E" w14:textId="77777777" w:rsidR="00CA6646" w:rsidRDefault="00CA6646">
            <w:pPr>
              <w:spacing w:line="276" w:lineRule="auto"/>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C904E" w14:textId="77777777" w:rsidR="00CA6646" w:rsidRDefault="00CA6646">
            <w:pPr>
              <w:spacing w:line="276" w:lineRule="auto"/>
              <w:rPr>
                <w:b/>
                <w:color w:val="000000"/>
                <w:lang w:eastAsia="en-US"/>
              </w:rPr>
            </w:pPr>
          </w:p>
        </w:tc>
        <w:tc>
          <w:tcPr>
            <w:tcW w:w="509" w:type="pct"/>
            <w:tcBorders>
              <w:top w:val="single" w:sz="4" w:space="0" w:color="auto"/>
              <w:left w:val="single" w:sz="4" w:space="0" w:color="auto"/>
              <w:bottom w:val="single" w:sz="4" w:space="0" w:color="auto"/>
              <w:right w:val="single" w:sz="4" w:space="0" w:color="auto"/>
            </w:tcBorders>
            <w:hideMark/>
          </w:tcPr>
          <w:p w14:paraId="0C58E1AC" w14:textId="77777777" w:rsidR="00CA6646" w:rsidRDefault="00CA6646">
            <w:pPr>
              <w:suppressAutoHyphens/>
              <w:spacing w:line="276" w:lineRule="auto"/>
              <w:jc w:val="center"/>
              <w:rPr>
                <w:color w:val="000000"/>
                <w:lang w:eastAsia="en-US"/>
              </w:rPr>
            </w:pPr>
            <w:r>
              <w:rPr>
                <w:color w:val="000000"/>
                <w:lang w:eastAsia="en-US"/>
              </w:rPr>
              <w:t xml:space="preserve">Общая, в </w:t>
            </w:r>
            <w:proofErr w:type="gramStart"/>
            <w:r>
              <w:rPr>
                <w:color w:val="000000"/>
                <w:lang w:eastAsia="en-US"/>
              </w:rPr>
              <w:t>т.ч.</w:t>
            </w:r>
            <w:proofErr w:type="gramEnd"/>
            <w:r>
              <w:rPr>
                <w:color w:val="000000"/>
                <w:lang w:eastAsia="en-US"/>
              </w:rPr>
              <w:t>:</w:t>
            </w:r>
          </w:p>
        </w:tc>
        <w:tc>
          <w:tcPr>
            <w:tcW w:w="373" w:type="pct"/>
            <w:tcBorders>
              <w:top w:val="single" w:sz="4" w:space="0" w:color="auto"/>
              <w:left w:val="single" w:sz="4" w:space="0" w:color="auto"/>
              <w:bottom w:val="single" w:sz="4" w:space="0" w:color="auto"/>
              <w:right w:val="single" w:sz="4" w:space="0" w:color="auto"/>
            </w:tcBorders>
            <w:hideMark/>
          </w:tcPr>
          <w:p w14:paraId="48D63516" w14:textId="77777777" w:rsidR="00CA6646" w:rsidRDefault="00CA6646">
            <w:pPr>
              <w:suppressAutoHyphens/>
              <w:spacing w:line="276" w:lineRule="auto"/>
              <w:jc w:val="center"/>
              <w:rPr>
                <w:color w:val="000000"/>
                <w:lang w:eastAsia="en-US"/>
              </w:rPr>
            </w:pPr>
            <w:r>
              <w:rPr>
                <w:color w:val="000000"/>
                <w:lang w:eastAsia="en-US"/>
              </w:rPr>
              <w:t>Лек</w:t>
            </w:r>
          </w:p>
          <w:p w14:paraId="5CBF7045" w14:textId="77777777" w:rsidR="00CA6646" w:rsidRDefault="00CA6646">
            <w:pPr>
              <w:suppressAutoHyphens/>
              <w:spacing w:line="276" w:lineRule="auto"/>
              <w:jc w:val="center"/>
              <w:rPr>
                <w:color w:val="000000"/>
                <w:lang w:eastAsia="en-US"/>
              </w:rPr>
            </w:pPr>
            <w:proofErr w:type="spellStart"/>
            <w:r>
              <w:rPr>
                <w:color w:val="000000"/>
                <w:lang w:eastAsia="en-US"/>
              </w:rPr>
              <w:t>ции</w:t>
            </w:r>
            <w:proofErr w:type="spellEnd"/>
          </w:p>
        </w:tc>
        <w:tc>
          <w:tcPr>
            <w:tcW w:w="647" w:type="pct"/>
            <w:tcBorders>
              <w:top w:val="single" w:sz="4" w:space="0" w:color="auto"/>
              <w:left w:val="single" w:sz="4" w:space="0" w:color="auto"/>
              <w:bottom w:val="single" w:sz="4" w:space="0" w:color="auto"/>
              <w:right w:val="single" w:sz="4" w:space="0" w:color="auto"/>
            </w:tcBorders>
            <w:hideMark/>
          </w:tcPr>
          <w:p w14:paraId="3742FAC2" w14:textId="77777777" w:rsidR="00CA6646" w:rsidRDefault="00CA6646">
            <w:pPr>
              <w:suppressAutoHyphens/>
              <w:spacing w:line="276" w:lineRule="auto"/>
              <w:jc w:val="center"/>
              <w:rPr>
                <w:color w:val="000000"/>
                <w:lang w:eastAsia="en-US"/>
              </w:rPr>
            </w:pPr>
            <w:r>
              <w:rPr>
                <w:color w:val="000000"/>
                <w:lang w:eastAsia="en-US"/>
              </w:rPr>
              <w:t>Семинары, практические занятия</w:t>
            </w:r>
          </w:p>
        </w:tc>
        <w:tc>
          <w:tcPr>
            <w:tcW w:w="646" w:type="pct"/>
            <w:tcBorders>
              <w:top w:val="single" w:sz="4" w:space="0" w:color="auto"/>
              <w:left w:val="single" w:sz="4" w:space="0" w:color="auto"/>
              <w:bottom w:val="single" w:sz="4" w:space="0" w:color="auto"/>
              <w:right w:val="single" w:sz="4" w:space="0" w:color="auto"/>
            </w:tcBorders>
            <w:hideMark/>
          </w:tcPr>
          <w:p w14:paraId="1F9AA957" w14:textId="77777777" w:rsidR="00CA6646" w:rsidRDefault="00CA6646">
            <w:pPr>
              <w:suppressAutoHyphens/>
              <w:spacing w:line="276" w:lineRule="auto"/>
              <w:jc w:val="center"/>
              <w:rPr>
                <w:color w:val="000000"/>
                <w:lang w:eastAsia="en-US"/>
              </w:rPr>
            </w:pPr>
            <w:r>
              <w:rPr>
                <w:color w:val="000000"/>
                <w:lang w:eastAsia="en-US"/>
              </w:rPr>
              <w:t>Занятия в интерактивных формах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1F50" w14:textId="77777777" w:rsidR="00CA6646" w:rsidRDefault="00CA6646">
            <w:pPr>
              <w:spacing w:line="276" w:lineRule="auto"/>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F616" w14:textId="77777777" w:rsidR="00CA6646" w:rsidRDefault="00CA6646">
            <w:pPr>
              <w:spacing w:line="276" w:lineRule="auto"/>
              <w:rPr>
                <w:b/>
                <w:color w:val="000000"/>
                <w:lang w:eastAsia="en-US"/>
              </w:rPr>
            </w:pPr>
          </w:p>
        </w:tc>
      </w:tr>
      <w:tr w:rsidR="00CA6646" w14:paraId="7F967430" w14:textId="77777777" w:rsidTr="00CA6646">
        <w:trPr>
          <w:trHeight w:val="463"/>
        </w:trPr>
        <w:tc>
          <w:tcPr>
            <w:tcW w:w="5000" w:type="pct"/>
            <w:gridSpan w:val="9"/>
            <w:tcBorders>
              <w:top w:val="single" w:sz="4" w:space="0" w:color="auto"/>
              <w:left w:val="single" w:sz="4" w:space="0" w:color="auto"/>
              <w:bottom w:val="single" w:sz="4" w:space="0" w:color="auto"/>
              <w:right w:val="single" w:sz="4" w:space="0" w:color="auto"/>
            </w:tcBorders>
            <w:hideMark/>
          </w:tcPr>
          <w:p w14:paraId="7AF0B681" w14:textId="77777777" w:rsidR="00CA6646" w:rsidRDefault="00CA6646">
            <w:pPr>
              <w:suppressAutoHyphens/>
              <w:spacing w:line="276" w:lineRule="auto"/>
              <w:jc w:val="center"/>
              <w:rPr>
                <w:b/>
                <w:i/>
                <w:color w:val="000000"/>
                <w:lang w:eastAsia="en-US"/>
              </w:rPr>
            </w:pPr>
            <w:r>
              <w:rPr>
                <w:b/>
                <w:i/>
                <w:color w:val="000000"/>
                <w:lang w:eastAsia="en-US"/>
              </w:rPr>
              <w:lastRenderedPageBreak/>
              <w:t>Раздел 1. Математический анализ</w:t>
            </w:r>
          </w:p>
        </w:tc>
      </w:tr>
      <w:tr w:rsidR="00CA6646" w14:paraId="7DDB2861" w14:textId="77777777" w:rsidTr="00CA6646">
        <w:trPr>
          <w:trHeight w:val="862"/>
        </w:trPr>
        <w:tc>
          <w:tcPr>
            <w:tcW w:w="267" w:type="pct"/>
            <w:tcBorders>
              <w:top w:val="single" w:sz="4" w:space="0" w:color="auto"/>
              <w:left w:val="single" w:sz="4" w:space="0" w:color="auto"/>
              <w:bottom w:val="single" w:sz="4" w:space="0" w:color="auto"/>
              <w:right w:val="single" w:sz="4" w:space="0" w:color="auto"/>
            </w:tcBorders>
            <w:hideMark/>
          </w:tcPr>
          <w:p w14:paraId="49F4430F" w14:textId="77777777" w:rsidR="00CA6646" w:rsidRDefault="00CA6646">
            <w:pPr>
              <w:suppressAutoHyphens/>
              <w:spacing w:line="276" w:lineRule="auto"/>
              <w:jc w:val="center"/>
              <w:rPr>
                <w:lang w:eastAsia="en-US"/>
              </w:rPr>
            </w:pPr>
            <w:r>
              <w:rPr>
                <w:lang w:eastAsia="en-US"/>
              </w:rPr>
              <w:t>1</w:t>
            </w:r>
          </w:p>
        </w:tc>
        <w:tc>
          <w:tcPr>
            <w:tcW w:w="760" w:type="pct"/>
            <w:tcBorders>
              <w:top w:val="single" w:sz="4" w:space="0" w:color="auto"/>
              <w:left w:val="single" w:sz="4" w:space="0" w:color="auto"/>
              <w:bottom w:val="single" w:sz="4" w:space="0" w:color="auto"/>
              <w:right w:val="single" w:sz="4" w:space="0" w:color="auto"/>
            </w:tcBorders>
            <w:hideMark/>
          </w:tcPr>
          <w:p w14:paraId="3ABD6666" w14:textId="77777777" w:rsidR="00CA6646" w:rsidRDefault="00CA6646">
            <w:pPr>
              <w:pStyle w:val="a7"/>
              <w:suppressAutoHyphens/>
              <w:adjustRightInd w:val="0"/>
              <w:spacing w:line="240" w:lineRule="auto"/>
              <w:ind w:left="0" w:firstLine="0"/>
              <w:jc w:val="left"/>
              <w:rPr>
                <w:sz w:val="24"/>
                <w:szCs w:val="24"/>
                <w:lang w:eastAsia="en-US"/>
              </w:rPr>
            </w:pPr>
            <w:r>
              <w:rPr>
                <w:sz w:val="24"/>
                <w:szCs w:val="24"/>
                <w:lang w:eastAsia="en-US"/>
              </w:rPr>
              <w:t xml:space="preserve">Числовые множества и </w:t>
            </w:r>
          </w:p>
          <w:p w14:paraId="0F0E29A1" w14:textId="77777777" w:rsidR="00CA6646" w:rsidRDefault="00CA6646">
            <w:pPr>
              <w:pStyle w:val="a7"/>
              <w:suppressAutoHyphens/>
              <w:adjustRightInd w:val="0"/>
              <w:spacing w:line="240" w:lineRule="auto"/>
              <w:ind w:left="0" w:firstLine="0"/>
              <w:jc w:val="left"/>
              <w:rPr>
                <w:sz w:val="24"/>
                <w:szCs w:val="24"/>
                <w:lang w:eastAsia="en-US"/>
              </w:rPr>
            </w:pPr>
            <w:r>
              <w:rPr>
                <w:sz w:val="24"/>
                <w:szCs w:val="24"/>
                <w:lang w:eastAsia="en-US"/>
              </w:rPr>
              <w:t>функции</w:t>
            </w:r>
          </w:p>
        </w:tc>
        <w:tc>
          <w:tcPr>
            <w:tcW w:w="443" w:type="pct"/>
            <w:tcBorders>
              <w:top w:val="single" w:sz="4" w:space="0" w:color="auto"/>
              <w:left w:val="single" w:sz="4" w:space="0" w:color="auto"/>
              <w:bottom w:val="single" w:sz="4" w:space="0" w:color="auto"/>
              <w:right w:val="single" w:sz="4" w:space="0" w:color="auto"/>
            </w:tcBorders>
            <w:hideMark/>
          </w:tcPr>
          <w:p w14:paraId="2D5FBF69" w14:textId="77777777" w:rsidR="00CA6646" w:rsidRDefault="00CA6646">
            <w:pPr>
              <w:spacing w:line="276" w:lineRule="auto"/>
              <w:jc w:val="center"/>
              <w:rPr>
                <w:lang w:val="en-US" w:eastAsia="en-US"/>
              </w:rPr>
            </w:pPr>
            <w:r>
              <w:rPr>
                <w:lang w:eastAsia="en-US"/>
              </w:rPr>
              <w:t>9</w:t>
            </w:r>
          </w:p>
        </w:tc>
        <w:tc>
          <w:tcPr>
            <w:tcW w:w="509" w:type="pct"/>
            <w:tcBorders>
              <w:top w:val="single" w:sz="4" w:space="0" w:color="auto"/>
              <w:left w:val="single" w:sz="4" w:space="0" w:color="auto"/>
              <w:bottom w:val="single" w:sz="4" w:space="0" w:color="auto"/>
              <w:right w:val="single" w:sz="4" w:space="0" w:color="auto"/>
            </w:tcBorders>
            <w:hideMark/>
          </w:tcPr>
          <w:p w14:paraId="4D3EE248" w14:textId="77777777" w:rsidR="00CA6646" w:rsidRDefault="00CA6646">
            <w:pPr>
              <w:suppressAutoHyphens/>
              <w:spacing w:line="276" w:lineRule="auto"/>
              <w:jc w:val="center"/>
              <w:rPr>
                <w:lang w:eastAsia="en-US"/>
              </w:rPr>
            </w:pPr>
            <w:r>
              <w:rPr>
                <w:lang w:eastAsia="en-US"/>
              </w:rPr>
              <w:t>4</w:t>
            </w:r>
          </w:p>
        </w:tc>
        <w:tc>
          <w:tcPr>
            <w:tcW w:w="373" w:type="pct"/>
            <w:tcBorders>
              <w:top w:val="single" w:sz="4" w:space="0" w:color="auto"/>
              <w:left w:val="single" w:sz="4" w:space="0" w:color="auto"/>
              <w:bottom w:val="single" w:sz="4" w:space="0" w:color="auto"/>
              <w:right w:val="single" w:sz="4" w:space="0" w:color="auto"/>
            </w:tcBorders>
            <w:hideMark/>
          </w:tcPr>
          <w:p w14:paraId="007BB469" w14:textId="77777777" w:rsidR="00CA6646" w:rsidRDefault="00CA6646">
            <w:pPr>
              <w:suppressAutoHyphens/>
              <w:spacing w:line="276" w:lineRule="auto"/>
              <w:jc w:val="center"/>
              <w:rPr>
                <w:lang w:val="en-US"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24C4C1DD" w14:textId="77777777" w:rsidR="00CA6646" w:rsidRDefault="00CA6646">
            <w:pPr>
              <w:suppressAutoHyphens/>
              <w:spacing w:line="276" w:lineRule="auto"/>
              <w:jc w:val="center"/>
              <w:rPr>
                <w:lang w:val="en-US" w:eastAsia="en-US"/>
              </w:rPr>
            </w:pPr>
            <w:r>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14:paraId="2B4E0B16" w14:textId="77777777" w:rsidR="00CA6646" w:rsidRDefault="00CA6646">
            <w:pPr>
              <w:suppressAutoHyphens/>
              <w:spacing w:line="276" w:lineRule="auto"/>
              <w:jc w:val="center"/>
              <w:rPr>
                <w:lang w:val="en-US" w:eastAsia="en-US"/>
              </w:rPr>
            </w:pPr>
            <w:r>
              <w:rPr>
                <w:lang w:eastAsia="en-US"/>
              </w:rPr>
              <w:t>2</w:t>
            </w:r>
          </w:p>
        </w:tc>
        <w:tc>
          <w:tcPr>
            <w:tcW w:w="692" w:type="pct"/>
            <w:tcBorders>
              <w:top w:val="single" w:sz="4" w:space="0" w:color="auto"/>
              <w:left w:val="single" w:sz="4" w:space="0" w:color="auto"/>
              <w:bottom w:val="single" w:sz="4" w:space="0" w:color="auto"/>
              <w:right w:val="single" w:sz="4" w:space="0" w:color="auto"/>
            </w:tcBorders>
            <w:hideMark/>
          </w:tcPr>
          <w:p w14:paraId="6C0C1B20" w14:textId="77777777" w:rsidR="00CA6646" w:rsidRDefault="00CA6646">
            <w:pPr>
              <w:suppressAutoHyphens/>
              <w:spacing w:line="276" w:lineRule="auto"/>
              <w:jc w:val="center"/>
              <w:rPr>
                <w:lang w:eastAsia="en-US"/>
              </w:rPr>
            </w:pPr>
            <w:r>
              <w:rPr>
                <w:lang w:eastAsia="en-US"/>
              </w:rPr>
              <w:t>5</w:t>
            </w:r>
          </w:p>
        </w:tc>
        <w:tc>
          <w:tcPr>
            <w:tcW w:w="663" w:type="pct"/>
            <w:vMerge w:val="restart"/>
            <w:tcBorders>
              <w:top w:val="single" w:sz="4" w:space="0" w:color="auto"/>
              <w:left w:val="single" w:sz="4" w:space="0" w:color="auto"/>
              <w:bottom w:val="single" w:sz="4" w:space="0" w:color="auto"/>
              <w:right w:val="single" w:sz="4" w:space="0" w:color="auto"/>
            </w:tcBorders>
            <w:hideMark/>
          </w:tcPr>
          <w:p w14:paraId="277991CD" w14:textId="77777777" w:rsidR="00CA6646" w:rsidRDefault="00CA6646">
            <w:pPr>
              <w:suppressAutoHyphens/>
              <w:spacing w:line="276" w:lineRule="auto"/>
              <w:rPr>
                <w:lang w:eastAsia="en-US"/>
              </w:rPr>
            </w:pPr>
            <w:r>
              <w:rPr>
                <w:lang w:eastAsia="en-US"/>
              </w:rPr>
              <w:t xml:space="preserve">Самостоятельные работы. Участие в решении задач на практических занятиях. Собеседования по домашним заданиям. </w:t>
            </w:r>
          </w:p>
        </w:tc>
      </w:tr>
      <w:tr w:rsidR="00CA6646" w14:paraId="6AC98139" w14:textId="77777777" w:rsidTr="00CA6646">
        <w:tc>
          <w:tcPr>
            <w:tcW w:w="267" w:type="pct"/>
            <w:tcBorders>
              <w:top w:val="single" w:sz="4" w:space="0" w:color="auto"/>
              <w:left w:val="single" w:sz="4" w:space="0" w:color="auto"/>
              <w:bottom w:val="single" w:sz="4" w:space="0" w:color="auto"/>
              <w:right w:val="single" w:sz="4" w:space="0" w:color="auto"/>
            </w:tcBorders>
            <w:hideMark/>
          </w:tcPr>
          <w:p w14:paraId="5BA9194F" w14:textId="77777777" w:rsidR="00CA6646" w:rsidRDefault="00CA6646">
            <w:pPr>
              <w:suppressAutoHyphens/>
              <w:spacing w:line="276" w:lineRule="auto"/>
              <w:jc w:val="center"/>
              <w:rPr>
                <w:lang w:eastAsia="en-US"/>
              </w:rPr>
            </w:pPr>
            <w:r>
              <w:rPr>
                <w:lang w:eastAsia="en-US"/>
              </w:rPr>
              <w:t>2</w:t>
            </w:r>
          </w:p>
        </w:tc>
        <w:tc>
          <w:tcPr>
            <w:tcW w:w="760" w:type="pct"/>
            <w:tcBorders>
              <w:top w:val="single" w:sz="4" w:space="0" w:color="auto"/>
              <w:left w:val="single" w:sz="4" w:space="0" w:color="auto"/>
              <w:bottom w:val="single" w:sz="4" w:space="0" w:color="auto"/>
              <w:right w:val="single" w:sz="4" w:space="0" w:color="auto"/>
            </w:tcBorders>
            <w:hideMark/>
          </w:tcPr>
          <w:p w14:paraId="013CC026" w14:textId="77777777" w:rsidR="00CA6646" w:rsidRDefault="00CA6646">
            <w:pPr>
              <w:pStyle w:val="a7"/>
              <w:suppressAutoHyphens/>
              <w:adjustRightInd w:val="0"/>
              <w:spacing w:line="240" w:lineRule="auto"/>
              <w:ind w:left="0" w:firstLine="0"/>
              <w:jc w:val="left"/>
              <w:rPr>
                <w:sz w:val="24"/>
                <w:szCs w:val="24"/>
                <w:lang w:eastAsia="en-US"/>
              </w:rPr>
            </w:pPr>
            <w:r>
              <w:rPr>
                <w:sz w:val="24"/>
                <w:szCs w:val="24"/>
                <w:lang w:eastAsia="en-US"/>
              </w:rPr>
              <w:t xml:space="preserve">Предел и непрерывность </w:t>
            </w:r>
          </w:p>
        </w:tc>
        <w:tc>
          <w:tcPr>
            <w:tcW w:w="443" w:type="pct"/>
            <w:tcBorders>
              <w:top w:val="single" w:sz="4" w:space="0" w:color="auto"/>
              <w:left w:val="single" w:sz="4" w:space="0" w:color="auto"/>
              <w:bottom w:val="single" w:sz="4" w:space="0" w:color="auto"/>
              <w:right w:val="single" w:sz="4" w:space="0" w:color="auto"/>
            </w:tcBorders>
            <w:hideMark/>
          </w:tcPr>
          <w:p w14:paraId="12A41A1F" w14:textId="77777777" w:rsidR="00CA6646" w:rsidRDefault="00CA6646">
            <w:pPr>
              <w:spacing w:line="276" w:lineRule="auto"/>
              <w:jc w:val="center"/>
              <w:rPr>
                <w:lang w:val="en-US" w:eastAsia="en-US"/>
              </w:rPr>
            </w:pPr>
            <w:r>
              <w:rPr>
                <w:lang w:eastAsia="en-US"/>
              </w:rPr>
              <w:t>17</w:t>
            </w:r>
          </w:p>
        </w:tc>
        <w:tc>
          <w:tcPr>
            <w:tcW w:w="509" w:type="pct"/>
            <w:tcBorders>
              <w:top w:val="single" w:sz="4" w:space="0" w:color="auto"/>
              <w:left w:val="single" w:sz="4" w:space="0" w:color="auto"/>
              <w:bottom w:val="single" w:sz="4" w:space="0" w:color="auto"/>
              <w:right w:val="single" w:sz="4" w:space="0" w:color="auto"/>
            </w:tcBorders>
            <w:hideMark/>
          </w:tcPr>
          <w:p w14:paraId="3C8AC019" w14:textId="77777777" w:rsidR="00CA6646" w:rsidRDefault="00CA6646">
            <w:pPr>
              <w:suppressAutoHyphens/>
              <w:spacing w:line="276" w:lineRule="auto"/>
              <w:jc w:val="center"/>
              <w:rPr>
                <w:lang w:eastAsia="en-US"/>
              </w:rPr>
            </w:pPr>
            <w:r>
              <w:rPr>
                <w:lang w:eastAsia="en-US"/>
              </w:rPr>
              <w:t>8</w:t>
            </w:r>
          </w:p>
        </w:tc>
        <w:tc>
          <w:tcPr>
            <w:tcW w:w="373" w:type="pct"/>
            <w:tcBorders>
              <w:top w:val="single" w:sz="4" w:space="0" w:color="auto"/>
              <w:left w:val="single" w:sz="4" w:space="0" w:color="auto"/>
              <w:bottom w:val="single" w:sz="4" w:space="0" w:color="auto"/>
              <w:right w:val="single" w:sz="4" w:space="0" w:color="auto"/>
            </w:tcBorders>
            <w:hideMark/>
          </w:tcPr>
          <w:p w14:paraId="31F86433" w14:textId="77777777" w:rsidR="00CA6646" w:rsidRDefault="00CA6646">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2128C3E8" w14:textId="77777777" w:rsidR="00CA6646" w:rsidRDefault="00CA6646">
            <w:pPr>
              <w:suppressAutoHyphens/>
              <w:spacing w:line="276" w:lineRule="auto"/>
              <w:jc w:val="center"/>
              <w:rPr>
                <w:lang w:val="en-US" w:eastAsia="en-US"/>
              </w:rPr>
            </w:pPr>
            <w:r>
              <w:rPr>
                <w:lang w:eastAsia="en-US"/>
              </w:rPr>
              <w:t>6</w:t>
            </w:r>
          </w:p>
        </w:tc>
        <w:tc>
          <w:tcPr>
            <w:tcW w:w="646" w:type="pct"/>
            <w:tcBorders>
              <w:top w:val="single" w:sz="4" w:space="0" w:color="auto"/>
              <w:left w:val="single" w:sz="4" w:space="0" w:color="auto"/>
              <w:bottom w:val="single" w:sz="4" w:space="0" w:color="auto"/>
              <w:right w:val="single" w:sz="4" w:space="0" w:color="auto"/>
            </w:tcBorders>
            <w:hideMark/>
          </w:tcPr>
          <w:p w14:paraId="33F06AC8" w14:textId="77777777" w:rsidR="00CA6646" w:rsidRDefault="00CA6646">
            <w:pPr>
              <w:suppressAutoHyphens/>
              <w:spacing w:line="276" w:lineRule="auto"/>
              <w:jc w:val="center"/>
              <w:rPr>
                <w:lang w:eastAsia="en-US"/>
              </w:rPr>
            </w:pPr>
            <w:r>
              <w:rPr>
                <w:lang w:eastAsia="en-US"/>
              </w:rPr>
              <w:t>4</w:t>
            </w:r>
          </w:p>
        </w:tc>
        <w:tc>
          <w:tcPr>
            <w:tcW w:w="692" w:type="pct"/>
            <w:tcBorders>
              <w:top w:val="single" w:sz="4" w:space="0" w:color="auto"/>
              <w:left w:val="single" w:sz="4" w:space="0" w:color="auto"/>
              <w:bottom w:val="single" w:sz="4" w:space="0" w:color="auto"/>
              <w:right w:val="single" w:sz="4" w:space="0" w:color="auto"/>
            </w:tcBorders>
            <w:hideMark/>
          </w:tcPr>
          <w:p w14:paraId="293D49C8" w14:textId="77777777" w:rsidR="00CA6646" w:rsidRDefault="00CA6646">
            <w:pPr>
              <w:suppressAutoHyphens/>
              <w:spacing w:line="276" w:lineRule="auto"/>
              <w:jc w:val="center"/>
              <w:rPr>
                <w:lang w:eastAsia="en-US"/>
              </w:rPr>
            </w:pPr>
            <w:r>
              <w:rPr>
                <w:lang w:eastAsia="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4504E" w14:textId="77777777" w:rsidR="00CA6646" w:rsidRDefault="00CA6646">
            <w:pPr>
              <w:spacing w:line="276" w:lineRule="auto"/>
              <w:rPr>
                <w:lang w:eastAsia="en-US"/>
              </w:rPr>
            </w:pPr>
          </w:p>
        </w:tc>
      </w:tr>
      <w:tr w:rsidR="00CA6646" w14:paraId="56F65D0C" w14:textId="77777777" w:rsidTr="00CA6646">
        <w:tc>
          <w:tcPr>
            <w:tcW w:w="267" w:type="pct"/>
            <w:tcBorders>
              <w:top w:val="single" w:sz="4" w:space="0" w:color="auto"/>
              <w:left w:val="single" w:sz="4" w:space="0" w:color="auto"/>
              <w:bottom w:val="single" w:sz="4" w:space="0" w:color="auto"/>
              <w:right w:val="single" w:sz="4" w:space="0" w:color="auto"/>
            </w:tcBorders>
            <w:hideMark/>
          </w:tcPr>
          <w:p w14:paraId="4F6F4D16" w14:textId="77777777" w:rsidR="00CA6646" w:rsidRDefault="00CA6646">
            <w:pPr>
              <w:suppressAutoHyphens/>
              <w:spacing w:line="276" w:lineRule="auto"/>
              <w:jc w:val="center"/>
              <w:rPr>
                <w:lang w:eastAsia="en-US"/>
              </w:rPr>
            </w:pPr>
            <w:r>
              <w:rPr>
                <w:lang w:eastAsia="en-US"/>
              </w:rPr>
              <w:t>3</w:t>
            </w:r>
          </w:p>
        </w:tc>
        <w:tc>
          <w:tcPr>
            <w:tcW w:w="760" w:type="pct"/>
            <w:tcBorders>
              <w:top w:val="single" w:sz="4" w:space="0" w:color="auto"/>
              <w:left w:val="single" w:sz="4" w:space="0" w:color="auto"/>
              <w:bottom w:val="single" w:sz="4" w:space="0" w:color="auto"/>
              <w:right w:val="single" w:sz="4" w:space="0" w:color="auto"/>
            </w:tcBorders>
            <w:hideMark/>
          </w:tcPr>
          <w:p w14:paraId="7BED15B0" w14:textId="77777777" w:rsidR="00CA6646" w:rsidRDefault="00CA6646">
            <w:pPr>
              <w:suppressAutoHyphens/>
              <w:adjustRightInd w:val="0"/>
              <w:spacing w:line="276" w:lineRule="auto"/>
              <w:rPr>
                <w:lang w:eastAsia="en-US"/>
              </w:rPr>
            </w:pPr>
            <w:r>
              <w:rPr>
                <w:lang w:eastAsia="en-US"/>
              </w:rPr>
              <w:t xml:space="preserve">Дифференциальное </w:t>
            </w:r>
            <w:proofErr w:type="gramStart"/>
            <w:r>
              <w:rPr>
                <w:lang w:eastAsia="en-US"/>
              </w:rPr>
              <w:t>исчисление  функций</w:t>
            </w:r>
            <w:proofErr w:type="gramEnd"/>
            <w:r>
              <w:rPr>
                <w:lang w:eastAsia="en-US"/>
              </w:rPr>
              <w:t xml:space="preserve"> одной переменной</w:t>
            </w:r>
          </w:p>
        </w:tc>
        <w:tc>
          <w:tcPr>
            <w:tcW w:w="443" w:type="pct"/>
            <w:tcBorders>
              <w:top w:val="single" w:sz="4" w:space="0" w:color="auto"/>
              <w:left w:val="single" w:sz="4" w:space="0" w:color="auto"/>
              <w:bottom w:val="single" w:sz="4" w:space="0" w:color="auto"/>
              <w:right w:val="single" w:sz="4" w:space="0" w:color="auto"/>
            </w:tcBorders>
            <w:hideMark/>
          </w:tcPr>
          <w:p w14:paraId="5165F2D4" w14:textId="77777777" w:rsidR="00CA6646" w:rsidRDefault="00CA6646">
            <w:pPr>
              <w:suppressAutoHyphens/>
              <w:spacing w:line="276" w:lineRule="auto"/>
              <w:jc w:val="center"/>
              <w:rPr>
                <w:lang w:eastAsia="en-US"/>
              </w:rPr>
            </w:pPr>
            <w:r>
              <w:rPr>
                <w:lang w:eastAsia="en-US"/>
              </w:rPr>
              <w:t>23</w:t>
            </w:r>
          </w:p>
        </w:tc>
        <w:tc>
          <w:tcPr>
            <w:tcW w:w="509" w:type="pct"/>
            <w:tcBorders>
              <w:top w:val="single" w:sz="4" w:space="0" w:color="auto"/>
              <w:left w:val="single" w:sz="4" w:space="0" w:color="auto"/>
              <w:bottom w:val="single" w:sz="4" w:space="0" w:color="auto"/>
              <w:right w:val="single" w:sz="4" w:space="0" w:color="auto"/>
            </w:tcBorders>
            <w:hideMark/>
          </w:tcPr>
          <w:p w14:paraId="4F218C73" w14:textId="77777777" w:rsidR="00CA6646" w:rsidRDefault="00CA6646">
            <w:pPr>
              <w:suppressAutoHyphens/>
              <w:spacing w:line="276" w:lineRule="auto"/>
              <w:rPr>
                <w:lang w:val="en-US" w:eastAsia="en-US"/>
              </w:rPr>
            </w:pPr>
            <w:r>
              <w:rPr>
                <w:lang w:eastAsia="en-US"/>
              </w:rPr>
              <w:t xml:space="preserve">   12</w:t>
            </w:r>
            <w:r>
              <w:rPr>
                <w:lang w:val="en-US" w:eastAsia="en-US"/>
              </w:rPr>
              <w:t xml:space="preserve"> </w:t>
            </w:r>
          </w:p>
        </w:tc>
        <w:tc>
          <w:tcPr>
            <w:tcW w:w="373" w:type="pct"/>
            <w:tcBorders>
              <w:top w:val="single" w:sz="4" w:space="0" w:color="auto"/>
              <w:left w:val="single" w:sz="4" w:space="0" w:color="auto"/>
              <w:bottom w:val="single" w:sz="4" w:space="0" w:color="auto"/>
              <w:right w:val="single" w:sz="4" w:space="0" w:color="auto"/>
            </w:tcBorders>
            <w:hideMark/>
          </w:tcPr>
          <w:p w14:paraId="55160506" w14:textId="77777777" w:rsidR="00CA6646" w:rsidRDefault="00CA6646">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14:paraId="48CB8A93" w14:textId="77777777" w:rsidR="00CA6646" w:rsidRDefault="00CA6646">
            <w:pPr>
              <w:suppressAutoHyphens/>
              <w:spacing w:line="276" w:lineRule="auto"/>
              <w:jc w:val="center"/>
              <w:rPr>
                <w:lang w:val="en-US" w:eastAsia="en-US"/>
              </w:rPr>
            </w:pPr>
            <w:r>
              <w:rPr>
                <w:lang w:eastAsia="en-US"/>
              </w:rPr>
              <w:t>8</w:t>
            </w:r>
          </w:p>
        </w:tc>
        <w:tc>
          <w:tcPr>
            <w:tcW w:w="646" w:type="pct"/>
            <w:tcBorders>
              <w:top w:val="single" w:sz="4" w:space="0" w:color="auto"/>
              <w:left w:val="single" w:sz="4" w:space="0" w:color="auto"/>
              <w:bottom w:val="single" w:sz="4" w:space="0" w:color="auto"/>
              <w:right w:val="single" w:sz="4" w:space="0" w:color="auto"/>
            </w:tcBorders>
            <w:hideMark/>
          </w:tcPr>
          <w:p w14:paraId="4390099C" w14:textId="77777777" w:rsidR="00CA6646" w:rsidRDefault="00CA6646">
            <w:pPr>
              <w:suppressAutoHyphens/>
              <w:spacing w:line="276" w:lineRule="auto"/>
              <w:jc w:val="center"/>
              <w:rPr>
                <w:lang w:val="en-US" w:eastAsia="en-US"/>
              </w:rPr>
            </w:pPr>
            <w:r>
              <w:rPr>
                <w:lang w:eastAsia="en-US"/>
              </w:rPr>
              <w:t>6</w:t>
            </w:r>
          </w:p>
        </w:tc>
        <w:tc>
          <w:tcPr>
            <w:tcW w:w="692" w:type="pct"/>
            <w:tcBorders>
              <w:top w:val="single" w:sz="4" w:space="0" w:color="auto"/>
              <w:left w:val="single" w:sz="4" w:space="0" w:color="auto"/>
              <w:bottom w:val="single" w:sz="4" w:space="0" w:color="auto"/>
              <w:right w:val="single" w:sz="4" w:space="0" w:color="auto"/>
            </w:tcBorders>
            <w:hideMark/>
          </w:tcPr>
          <w:p w14:paraId="07CD8835" w14:textId="77777777" w:rsidR="00CA6646" w:rsidRDefault="00CA6646">
            <w:pPr>
              <w:suppressAutoHyphens/>
              <w:spacing w:line="276" w:lineRule="auto"/>
              <w:jc w:val="center"/>
              <w:rPr>
                <w:lang w:eastAsia="en-US"/>
              </w:rPr>
            </w:pPr>
            <w:r>
              <w:rPr>
                <w:lang w:eastAsia="en-US"/>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F0742" w14:textId="77777777" w:rsidR="00CA6646" w:rsidRDefault="00CA6646">
            <w:pPr>
              <w:spacing w:line="276" w:lineRule="auto"/>
              <w:rPr>
                <w:lang w:eastAsia="en-US"/>
              </w:rPr>
            </w:pPr>
          </w:p>
        </w:tc>
      </w:tr>
      <w:tr w:rsidR="00CA6646" w14:paraId="6DE137B1" w14:textId="77777777" w:rsidTr="00CA6646">
        <w:trPr>
          <w:trHeight w:val="1154"/>
        </w:trPr>
        <w:tc>
          <w:tcPr>
            <w:tcW w:w="267" w:type="pct"/>
            <w:tcBorders>
              <w:top w:val="single" w:sz="4" w:space="0" w:color="auto"/>
              <w:left w:val="single" w:sz="4" w:space="0" w:color="auto"/>
              <w:bottom w:val="single" w:sz="4" w:space="0" w:color="auto"/>
              <w:right w:val="single" w:sz="4" w:space="0" w:color="auto"/>
            </w:tcBorders>
            <w:hideMark/>
          </w:tcPr>
          <w:p w14:paraId="445C68C1" w14:textId="77777777" w:rsidR="00CA6646" w:rsidRDefault="00CA6646">
            <w:pPr>
              <w:suppressAutoHyphens/>
              <w:spacing w:before="120" w:after="120" w:line="276" w:lineRule="auto"/>
              <w:jc w:val="center"/>
              <w:rPr>
                <w:lang w:eastAsia="en-US"/>
              </w:rPr>
            </w:pPr>
            <w:r>
              <w:rPr>
                <w:lang w:eastAsia="en-US"/>
              </w:rPr>
              <w:t>4</w:t>
            </w:r>
          </w:p>
        </w:tc>
        <w:tc>
          <w:tcPr>
            <w:tcW w:w="760" w:type="pct"/>
            <w:tcBorders>
              <w:top w:val="single" w:sz="4" w:space="0" w:color="auto"/>
              <w:left w:val="single" w:sz="4" w:space="0" w:color="auto"/>
              <w:bottom w:val="single" w:sz="4" w:space="0" w:color="auto"/>
              <w:right w:val="single" w:sz="4" w:space="0" w:color="auto"/>
            </w:tcBorders>
            <w:hideMark/>
          </w:tcPr>
          <w:p w14:paraId="282B9453" w14:textId="77777777" w:rsidR="00CA6646" w:rsidRDefault="00CA6646">
            <w:pPr>
              <w:pStyle w:val="a7"/>
              <w:tabs>
                <w:tab w:val="center" w:pos="8222"/>
                <w:tab w:val="center" w:pos="8505"/>
                <w:tab w:val="right" w:pos="9356"/>
              </w:tabs>
              <w:suppressAutoHyphens/>
              <w:spacing w:line="240" w:lineRule="auto"/>
              <w:ind w:left="0" w:firstLine="0"/>
              <w:jc w:val="left"/>
              <w:rPr>
                <w:sz w:val="24"/>
                <w:szCs w:val="24"/>
                <w:lang w:eastAsia="en-US"/>
              </w:rPr>
            </w:pPr>
            <w:r>
              <w:rPr>
                <w:sz w:val="24"/>
                <w:szCs w:val="24"/>
                <w:lang w:eastAsia="en-US"/>
              </w:rPr>
              <w:t>Интегральное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hideMark/>
          </w:tcPr>
          <w:p w14:paraId="2AE5F052" w14:textId="77777777" w:rsidR="00CA6646" w:rsidRDefault="00CA6646">
            <w:pPr>
              <w:suppressAutoHyphens/>
              <w:spacing w:line="276" w:lineRule="auto"/>
              <w:jc w:val="center"/>
              <w:rPr>
                <w:lang w:val="en-US" w:eastAsia="en-US"/>
              </w:rPr>
            </w:pPr>
            <w:r>
              <w:rPr>
                <w:lang w:eastAsia="en-US"/>
              </w:rPr>
              <w:t>27</w:t>
            </w:r>
          </w:p>
        </w:tc>
        <w:tc>
          <w:tcPr>
            <w:tcW w:w="509" w:type="pct"/>
            <w:tcBorders>
              <w:top w:val="single" w:sz="4" w:space="0" w:color="auto"/>
              <w:left w:val="single" w:sz="4" w:space="0" w:color="auto"/>
              <w:bottom w:val="single" w:sz="4" w:space="0" w:color="auto"/>
              <w:right w:val="single" w:sz="4" w:space="0" w:color="auto"/>
            </w:tcBorders>
            <w:hideMark/>
          </w:tcPr>
          <w:p w14:paraId="52414E28" w14:textId="77777777" w:rsidR="00CA6646" w:rsidRDefault="00CA6646">
            <w:pPr>
              <w:suppressAutoHyphens/>
              <w:spacing w:line="276" w:lineRule="auto"/>
              <w:jc w:val="center"/>
              <w:rPr>
                <w:lang w:val="en-US" w:eastAsia="en-US"/>
              </w:rPr>
            </w:pPr>
            <w:r>
              <w:rPr>
                <w:lang w:eastAsia="en-US"/>
              </w:rPr>
              <w:t>14</w:t>
            </w:r>
          </w:p>
        </w:tc>
        <w:tc>
          <w:tcPr>
            <w:tcW w:w="373" w:type="pct"/>
            <w:tcBorders>
              <w:top w:val="single" w:sz="4" w:space="0" w:color="auto"/>
              <w:left w:val="single" w:sz="4" w:space="0" w:color="auto"/>
              <w:bottom w:val="single" w:sz="4" w:space="0" w:color="auto"/>
              <w:right w:val="single" w:sz="4" w:space="0" w:color="auto"/>
            </w:tcBorders>
            <w:hideMark/>
          </w:tcPr>
          <w:p w14:paraId="2E60429A" w14:textId="77777777" w:rsidR="00CA6646" w:rsidRDefault="00CA6646">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14:paraId="3DE7E144" w14:textId="77777777" w:rsidR="00CA6646" w:rsidRDefault="00CA6646">
            <w:pPr>
              <w:suppressAutoHyphens/>
              <w:spacing w:line="276" w:lineRule="auto"/>
              <w:jc w:val="center"/>
              <w:rPr>
                <w:lang w:eastAsia="en-US"/>
              </w:rPr>
            </w:pPr>
            <w:r>
              <w:rPr>
                <w:lang w:eastAsia="en-US"/>
              </w:rPr>
              <w:t>10</w:t>
            </w:r>
          </w:p>
        </w:tc>
        <w:tc>
          <w:tcPr>
            <w:tcW w:w="646" w:type="pct"/>
            <w:tcBorders>
              <w:top w:val="single" w:sz="4" w:space="0" w:color="auto"/>
              <w:left w:val="single" w:sz="4" w:space="0" w:color="auto"/>
              <w:bottom w:val="single" w:sz="4" w:space="0" w:color="auto"/>
              <w:right w:val="single" w:sz="4" w:space="0" w:color="auto"/>
            </w:tcBorders>
            <w:hideMark/>
          </w:tcPr>
          <w:p w14:paraId="03B9C6F2" w14:textId="77777777" w:rsidR="00CA6646" w:rsidRDefault="00CA6646">
            <w:pPr>
              <w:suppressAutoHyphens/>
              <w:spacing w:line="276" w:lineRule="auto"/>
              <w:jc w:val="center"/>
              <w:rPr>
                <w:lang w:eastAsia="en-US"/>
              </w:rPr>
            </w:pPr>
            <w:r>
              <w:rPr>
                <w:lang w:eastAsia="en-US"/>
              </w:rPr>
              <w:t>7</w:t>
            </w:r>
          </w:p>
        </w:tc>
        <w:tc>
          <w:tcPr>
            <w:tcW w:w="692" w:type="pct"/>
            <w:tcBorders>
              <w:top w:val="single" w:sz="4" w:space="0" w:color="auto"/>
              <w:left w:val="single" w:sz="4" w:space="0" w:color="auto"/>
              <w:bottom w:val="single" w:sz="4" w:space="0" w:color="auto"/>
              <w:right w:val="single" w:sz="4" w:space="0" w:color="auto"/>
            </w:tcBorders>
            <w:hideMark/>
          </w:tcPr>
          <w:p w14:paraId="0911F235" w14:textId="77777777" w:rsidR="00CA6646" w:rsidRDefault="00CA6646">
            <w:pPr>
              <w:suppressAutoHyphens/>
              <w:spacing w:line="276" w:lineRule="auto"/>
              <w:jc w:val="center"/>
              <w:rPr>
                <w:lang w:eastAsia="en-US"/>
              </w:rPr>
            </w:pPr>
            <w:r>
              <w:rPr>
                <w:lang w:eastAsia="en-US"/>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88E3" w14:textId="77777777" w:rsidR="00CA6646" w:rsidRDefault="00CA6646">
            <w:pPr>
              <w:spacing w:line="276" w:lineRule="auto"/>
              <w:rPr>
                <w:lang w:eastAsia="en-US"/>
              </w:rPr>
            </w:pPr>
          </w:p>
        </w:tc>
      </w:tr>
      <w:tr w:rsidR="00CA6646" w14:paraId="4B64F15A" w14:textId="77777777" w:rsidTr="00CA6646">
        <w:tc>
          <w:tcPr>
            <w:tcW w:w="267" w:type="pct"/>
            <w:tcBorders>
              <w:top w:val="single" w:sz="4" w:space="0" w:color="auto"/>
              <w:left w:val="single" w:sz="4" w:space="0" w:color="auto"/>
              <w:bottom w:val="single" w:sz="4" w:space="0" w:color="auto"/>
              <w:right w:val="single" w:sz="4" w:space="0" w:color="auto"/>
            </w:tcBorders>
            <w:hideMark/>
          </w:tcPr>
          <w:p w14:paraId="74226939" w14:textId="77777777" w:rsidR="00CA6646" w:rsidRDefault="00CA6646">
            <w:pPr>
              <w:suppressAutoHyphens/>
              <w:spacing w:before="120" w:after="120" w:line="276" w:lineRule="auto"/>
              <w:jc w:val="center"/>
              <w:rPr>
                <w:lang w:eastAsia="en-US"/>
              </w:rPr>
            </w:pPr>
            <w:r>
              <w:rPr>
                <w:lang w:eastAsia="en-US"/>
              </w:rPr>
              <w:t>5</w:t>
            </w:r>
          </w:p>
        </w:tc>
        <w:tc>
          <w:tcPr>
            <w:tcW w:w="760" w:type="pct"/>
            <w:tcBorders>
              <w:top w:val="single" w:sz="4" w:space="0" w:color="auto"/>
              <w:left w:val="single" w:sz="4" w:space="0" w:color="auto"/>
              <w:bottom w:val="single" w:sz="4" w:space="0" w:color="auto"/>
              <w:right w:val="single" w:sz="4" w:space="0" w:color="auto"/>
            </w:tcBorders>
            <w:hideMark/>
          </w:tcPr>
          <w:p w14:paraId="672BAD82" w14:textId="77777777" w:rsidR="00CA6646" w:rsidRDefault="00CA6646">
            <w:pPr>
              <w:tabs>
                <w:tab w:val="center" w:pos="8222"/>
                <w:tab w:val="center" w:pos="8505"/>
                <w:tab w:val="right" w:pos="9356"/>
              </w:tabs>
              <w:suppressAutoHyphens/>
              <w:spacing w:line="276" w:lineRule="auto"/>
              <w:rPr>
                <w:lang w:eastAsia="en-US"/>
              </w:rPr>
            </w:pPr>
            <w:r>
              <w:rPr>
                <w:lang w:eastAsia="en-US"/>
              </w:rPr>
              <w:t>Функции нескольких переменных</w:t>
            </w:r>
          </w:p>
        </w:tc>
        <w:tc>
          <w:tcPr>
            <w:tcW w:w="443" w:type="pct"/>
            <w:tcBorders>
              <w:top w:val="single" w:sz="4" w:space="0" w:color="auto"/>
              <w:left w:val="single" w:sz="4" w:space="0" w:color="auto"/>
              <w:bottom w:val="single" w:sz="4" w:space="0" w:color="auto"/>
              <w:right w:val="single" w:sz="4" w:space="0" w:color="auto"/>
            </w:tcBorders>
            <w:hideMark/>
          </w:tcPr>
          <w:p w14:paraId="11AC5388" w14:textId="77777777" w:rsidR="00CA6646" w:rsidRDefault="00CA6646">
            <w:pPr>
              <w:suppressAutoHyphens/>
              <w:spacing w:line="276" w:lineRule="auto"/>
              <w:jc w:val="center"/>
              <w:rPr>
                <w:lang w:eastAsia="en-US"/>
              </w:rPr>
            </w:pPr>
            <w:r>
              <w:rPr>
                <w:lang w:eastAsia="en-US"/>
              </w:rPr>
              <w:t>19</w:t>
            </w:r>
          </w:p>
        </w:tc>
        <w:tc>
          <w:tcPr>
            <w:tcW w:w="509" w:type="pct"/>
            <w:tcBorders>
              <w:top w:val="single" w:sz="4" w:space="0" w:color="auto"/>
              <w:left w:val="single" w:sz="4" w:space="0" w:color="auto"/>
              <w:bottom w:val="single" w:sz="4" w:space="0" w:color="auto"/>
              <w:right w:val="single" w:sz="4" w:space="0" w:color="auto"/>
            </w:tcBorders>
            <w:hideMark/>
          </w:tcPr>
          <w:p w14:paraId="1B0D5330" w14:textId="77777777" w:rsidR="00CA6646" w:rsidRDefault="00CA6646">
            <w:pPr>
              <w:suppressAutoHyphens/>
              <w:spacing w:line="276" w:lineRule="auto"/>
              <w:jc w:val="center"/>
              <w:rPr>
                <w:lang w:val="en-US" w:eastAsia="en-US"/>
              </w:rPr>
            </w:pPr>
            <w:r>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14:paraId="693D168D" w14:textId="77777777" w:rsidR="00CA6646" w:rsidRDefault="00CA6646">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67970F50" w14:textId="77777777" w:rsidR="00CA6646" w:rsidRDefault="00CA6646">
            <w:pPr>
              <w:suppressAutoHyphens/>
              <w:spacing w:line="276" w:lineRule="auto"/>
              <w:jc w:val="center"/>
              <w:rPr>
                <w:lang w:val="en-US"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14:paraId="29336614" w14:textId="77777777" w:rsidR="00CA6646" w:rsidRDefault="00CA6646">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33DFC3F7" w14:textId="77777777" w:rsidR="00CA6646" w:rsidRDefault="00CA6646">
            <w:pPr>
              <w:suppressAutoHyphens/>
              <w:spacing w:line="276" w:lineRule="auto"/>
              <w:jc w:val="center"/>
              <w:rPr>
                <w:color w:val="FF0000"/>
                <w:lang w:eastAsia="en-US"/>
              </w:rPr>
            </w:pPr>
            <w:r>
              <w:rPr>
                <w:lang w:eastAsia="en-US"/>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DA523" w14:textId="77777777" w:rsidR="00CA6646" w:rsidRDefault="00CA6646">
            <w:pPr>
              <w:spacing w:line="276" w:lineRule="auto"/>
              <w:rPr>
                <w:lang w:eastAsia="en-US"/>
              </w:rPr>
            </w:pPr>
          </w:p>
        </w:tc>
      </w:tr>
      <w:tr w:rsidR="00CA6646" w14:paraId="6E1276FB" w14:textId="77777777" w:rsidTr="00CA6646">
        <w:tc>
          <w:tcPr>
            <w:tcW w:w="267" w:type="pct"/>
            <w:tcBorders>
              <w:top w:val="single" w:sz="4" w:space="0" w:color="auto"/>
              <w:left w:val="single" w:sz="4" w:space="0" w:color="auto"/>
              <w:bottom w:val="single" w:sz="4" w:space="0" w:color="auto"/>
              <w:right w:val="single" w:sz="4" w:space="0" w:color="auto"/>
            </w:tcBorders>
            <w:hideMark/>
          </w:tcPr>
          <w:p w14:paraId="7A8BE807" w14:textId="77777777" w:rsidR="00CA6646" w:rsidRDefault="00CA6646">
            <w:pPr>
              <w:suppressAutoHyphens/>
              <w:spacing w:line="276" w:lineRule="auto"/>
              <w:jc w:val="center"/>
              <w:rPr>
                <w:lang w:eastAsia="en-US"/>
              </w:rPr>
            </w:pPr>
            <w:r>
              <w:rPr>
                <w:lang w:eastAsia="en-US"/>
              </w:rPr>
              <w:t>6</w:t>
            </w:r>
          </w:p>
        </w:tc>
        <w:tc>
          <w:tcPr>
            <w:tcW w:w="760" w:type="pct"/>
            <w:tcBorders>
              <w:top w:val="single" w:sz="4" w:space="0" w:color="auto"/>
              <w:left w:val="single" w:sz="4" w:space="0" w:color="auto"/>
              <w:bottom w:val="single" w:sz="4" w:space="0" w:color="auto"/>
              <w:right w:val="single" w:sz="4" w:space="0" w:color="auto"/>
            </w:tcBorders>
            <w:hideMark/>
          </w:tcPr>
          <w:p w14:paraId="645148AE" w14:textId="77777777" w:rsidR="00CA6646" w:rsidRDefault="00CA6646">
            <w:pPr>
              <w:tabs>
                <w:tab w:val="left" w:pos="900"/>
                <w:tab w:val="right" w:pos="9356"/>
              </w:tabs>
              <w:suppressAutoHyphens/>
              <w:spacing w:line="276" w:lineRule="auto"/>
              <w:rPr>
                <w:lang w:eastAsia="en-US"/>
              </w:rPr>
            </w:pPr>
            <w:r>
              <w:rPr>
                <w:lang w:eastAsia="en-US"/>
              </w:rPr>
              <w:t>Дифференциальные уравнения</w:t>
            </w:r>
          </w:p>
        </w:tc>
        <w:tc>
          <w:tcPr>
            <w:tcW w:w="443" w:type="pct"/>
            <w:tcBorders>
              <w:top w:val="single" w:sz="4" w:space="0" w:color="auto"/>
              <w:left w:val="single" w:sz="4" w:space="0" w:color="auto"/>
              <w:bottom w:val="single" w:sz="4" w:space="0" w:color="auto"/>
              <w:right w:val="single" w:sz="4" w:space="0" w:color="auto"/>
            </w:tcBorders>
            <w:hideMark/>
          </w:tcPr>
          <w:p w14:paraId="1D5E2A08" w14:textId="77777777" w:rsidR="00CA6646" w:rsidRDefault="00CA6646">
            <w:pPr>
              <w:suppressAutoHyphens/>
              <w:spacing w:line="276" w:lineRule="auto"/>
              <w:jc w:val="center"/>
              <w:rPr>
                <w:lang w:eastAsia="en-US"/>
              </w:rPr>
            </w:pPr>
            <w:r>
              <w:rPr>
                <w:lang w:eastAsia="en-US"/>
              </w:rPr>
              <w:t>13</w:t>
            </w:r>
          </w:p>
        </w:tc>
        <w:tc>
          <w:tcPr>
            <w:tcW w:w="509" w:type="pct"/>
            <w:tcBorders>
              <w:top w:val="single" w:sz="4" w:space="0" w:color="auto"/>
              <w:left w:val="single" w:sz="4" w:space="0" w:color="auto"/>
              <w:bottom w:val="single" w:sz="4" w:space="0" w:color="auto"/>
              <w:right w:val="single" w:sz="4" w:space="0" w:color="auto"/>
            </w:tcBorders>
            <w:hideMark/>
          </w:tcPr>
          <w:p w14:paraId="407F412F" w14:textId="77777777" w:rsidR="00CA6646" w:rsidRDefault="00CA6646">
            <w:pPr>
              <w:suppressAutoHyphens/>
              <w:spacing w:line="276" w:lineRule="auto"/>
              <w:jc w:val="center"/>
              <w:rPr>
                <w:lang w:val="en-US" w:eastAsia="en-US"/>
              </w:rPr>
            </w:pPr>
            <w:r>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14:paraId="6CF47E77" w14:textId="77777777" w:rsidR="00CA6646" w:rsidRDefault="00CA6646">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7AA485A0" w14:textId="77777777" w:rsidR="00CA6646" w:rsidRDefault="00CA6646">
            <w:pPr>
              <w:suppressAutoHyphens/>
              <w:spacing w:line="276" w:lineRule="auto"/>
              <w:jc w:val="center"/>
              <w:rPr>
                <w:lang w:val="en-US"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14:paraId="14A748A2" w14:textId="77777777" w:rsidR="00CA6646" w:rsidRDefault="00CA6646">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709A2BEA" w14:textId="77777777" w:rsidR="00CA6646" w:rsidRDefault="00CA6646">
            <w:pPr>
              <w:suppressAutoHyphens/>
              <w:spacing w:line="276" w:lineRule="auto"/>
              <w:jc w:val="center"/>
              <w:rPr>
                <w:lang w:eastAsia="en-US"/>
              </w:rPr>
            </w:pPr>
            <w:r>
              <w:rPr>
                <w:lang w:eastAsia="en-US"/>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3B1A2" w14:textId="77777777" w:rsidR="00CA6646" w:rsidRDefault="00CA6646">
            <w:pPr>
              <w:spacing w:line="276" w:lineRule="auto"/>
              <w:rPr>
                <w:lang w:eastAsia="en-US"/>
              </w:rPr>
            </w:pPr>
          </w:p>
        </w:tc>
      </w:tr>
      <w:tr w:rsidR="00CA6646" w14:paraId="1372A471" w14:textId="77777777" w:rsidTr="00CA6646">
        <w:tc>
          <w:tcPr>
            <w:tcW w:w="5000" w:type="pct"/>
            <w:gridSpan w:val="9"/>
            <w:tcBorders>
              <w:top w:val="single" w:sz="4" w:space="0" w:color="auto"/>
              <w:left w:val="single" w:sz="4" w:space="0" w:color="auto"/>
              <w:bottom w:val="single" w:sz="4" w:space="0" w:color="auto"/>
              <w:right w:val="single" w:sz="4" w:space="0" w:color="auto"/>
            </w:tcBorders>
            <w:hideMark/>
          </w:tcPr>
          <w:p w14:paraId="556B60EF" w14:textId="77777777" w:rsidR="00CA6646" w:rsidRDefault="00CA6646">
            <w:pPr>
              <w:suppressAutoHyphens/>
              <w:spacing w:line="276" w:lineRule="auto"/>
              <w:rPr>
                <w:b/>
                <w:i/>
                <w:lang w:eastAsia="en-US"/>
              </w:rPr>
            </w:pPr>
            <w:r>
              <w:rPr>
                <w:b/>
                <w:i/>
                <w:lang w:eastAsia="en-US"/>
              </w:rPr>
              <w:t>Раздел 2. Линейная алгебра</w:t>
            </w:r>
          </w:p>
        </w:tc>
      </w:tr>
      <w:tr w:rsidR="00CA6646" w14:paraId="182D22AE" w14:textId="77777777" w:rsidTr="00CA6646">
        <w:tc>
          <w:tcPr>
            <w:tcW w:w="267" w:type="pct"/>
            <w:tcBorders>
              <w:top w:val="single" w:sz="4" w:space="0" w:color="auto"/>
              <w:left w:val="single" w:sz="4" w:space="0" w:color="auto"/>
              <w:bottom w:val="single" w:sz="4" w:space="0" w:color="auto"/>
              <w:right w:val="single" w:sz="4" w:space="0" w:color="auto"/>
            </w:tcBorders>
            <w:hideMark/>
          </w:tcPr>
          <w:p w14:paraId="301B40F1" w14:textId="77777777" w:rsidR="00CA6646" w:rsidRDefault="00CA6646">
            <w:pPr>
              <w:suppressAutoHyphens/>
              <w:spacing w:line="276" w:lineRule="auto"/>
              <w:ind w:right="-105"/>
              <w:rPr>
                <w:lang w:eastAsia="en-US"/>
              </w:rPr>
            </w:pPr>
            <w:r>
              <w:rPr>
                <w:lang w:eastAsia="en-US"/>
              </w:rPr>
              <w:t xml:space="preserve"> 7</w:t>
            </w:r>
          </w:p>
        </w:tc>
        <w:tc>
          <w:tcPr>
            <w:tcW w:w="760" w:type="pct"/>
            <w:tcBorders>
              <w:top w:val="single" w:sz="4" w:space="0" w:color="auto"/>
              <w:left w:val="single" w:sz="4" w:space="0" w:color="auto"/>
              <w:bottom w:val="single" w:sz="4" w:space="0" w:color="auto"/>
              <w:right w:val="single" w:sz="4" w:space="0" w:color="auto"/>
            </w:tcBorders>
            <w:hideMark/>
          </w:tcPr>
          <w:p w14:paraId="209738BE" w14:textId="77777777" w:rsidR="00CA6646" w:rsidRDefault="00CA6646">
            <w:pPr>
              <w:tabs>
                <w:tab w:val="center" w:pos="8222"/>
                <w:tab w:val="center" w:pos="8505"/>
                <w:tab w:val="right" w:pos="9356"/>
              </w:tabs>
              <w:suppressAutoHyphens/>
              <w:spacing w:line="276" w:lineRule="auto"/>
              <w:rPr>
                <w:lang w:eastAsia="en-US"/>
              </w:rPr>
            </w:pPr>
            <w:r>
              <w:rPr>
                <w:lang w:eastAsia="en-US"/>
              </w:rPr>
              <w:t xml:space="preserve">Векторы и матрицы  </w:t>
            </w:r>
          </w:p>
        </w:tc>
        <w:tc>
          <w:tcPr>
            <w:tcW w:w="443" w:type="pct"/>
            <w:tcBorders>
              <w:top w:val="single" w:sz="4" w:space="0" w:color="auto"/>
              <w:left w:val="single" w:sz="4" w:space="0" w:color="auto"/>
              <w:bottom w:val="single" w:sz="4" w:space="0" w:color="auto"/>
              <w:right w:val="single" w:sz="4" w:space="0" w:color="auto"/>
            </w:tcBorders>
            <w:hideMark/>
          </w:tcPr>
          <w:p w14:paraId="646886AC" w14:textId="77777777" w:rsidR="00CA6646" w:rsidRDefault="00CA6646">
            <w:pPr>
              <w:suppressAutoHyphens/>
              <w:spacing w:line="276" w:lineRule="auto"/>
              <w:jc w:val="center"/>
              <w:rPr>
                <w:lang w:eastAsia="en-US"/>
              </w:rPr>
            </w:pPr>
            <w:r>
              <w:rPr>
                <w:lang w:eastAsia="en-US"/>
              </w:rPr>
              <w:t>24</w:t>
            </w:r>
          </w:p>
        </w:tc>
        <w:tc>
          <w:tcPr>
            <w:tcW w:w="509" w:type="pct"/>
            <w:tcBorders>
              <w:top w:val="single" w:sz="4" w:space="0" w:color="auto"/>
              <w:left w:val="single" w:sz="4" w:space="0" w:color="auto"/>
              <w:bottom w:val="single" w:sz="4" w:space="0" w:color="auto"/>
              <w:right w:val="single" w:sz="4" w:space="0" w:color="auto"/>
            </w:tcBorders>
            <w:hideMark/>
          </w:tcPr>
          <w:p w14:paraId="1903506D" w14:textId="77777777" w:rsidR="00CA6646" w:rsidRDefault="00CA6646">
            <w:pPr>
              <w:suppressAutoHyphens/>
              <w:spacing w:line="276" w:lineRule="auto"/>
              <w:jc w:val="center"/>
              <w:rPr>
                <w:lang w:eastAsia="en-US"/>
              </w:rPr>
            </w:pPr>
            <w:r>
              <w:rPr>
                <w:lang w:eastAsia="en-US"/>
              </w:rPr>
              <w:t>12</w:t>
            </w:r>
          </w:p>
        </w:tc>
        <w:tc>
          <w:tcPr>
            <w:tcW w:w="373" w:type="pct"/>
            <w:tcBorders>
              <w:top w:val="single" w:sz="4" w:space="0" w:color="auto"/>
              <w:left w:val="single" w:sz="4" w:space="0" w:color="auto"/>
              <w:bottom w:val="single" w:sz="4" w:space="0" w:color="auto"/>
              <w:right w:val="single" w:sz="4" w:space="0" w:color="auto"/>
            </w:tcBorders>
            <w:hideMark/>
          </w:tcPr>
          <w:p w14:paraId="2F311434" w14:textId="77777777" w:rsidR="00CA6646" w:rsidRDefault="00CA6646">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14:paraId="08E0E7FC" w14:textId="77777777" w:rsidR="00CA6646" w:rsidRDefault="00CA6646">
            <w:pPr>
              <w:suppressAutoHyphens/>
              <w:spacing w:line="276" w:lineRule="auto"/>
              <w:jc w:val="center"/>
              <w:rPr>
                <w:lang w:eastAsia="en-US"/>
              </w:rPr>
            </w:pPr>
            <w:r>
              <w:rPr>
                <w:lang w:eastAsia="en-US"/>
              </w:rPr>
              <w:t>8</w:t>
            </w:r>
          </w:p>
        </w:tc>
        <w:tc>
          <w:tcPr>
            <w:tcW w:w="646" w:type="pct"/>
            <w:tcBorders>
              <w:top w:val="single" w:sz="4" w:space="0" w:color="auto"/>
              <w:left w:val="single" w:sz="4" w:space="0" w:color="auto"/>
              <w:bottom w:val="single" w:sz="4" w:space="0" w:color="auto"/>
              <w:right w:val="single" w:sz="4" w:space="0" w:color="auto"/>
            </w:tcBorders>
            <w:hideMark/>
          </w:tcPr>
          <w:p w14:paraId="373060E6" w14:textId="77777777" w:rsidR="00CA6646" w:rsidRDefault="00CA6646">
            <w:pPr>
              <w:suppressAutoHyphens/>
              <w:spacing w:line="276" w:lineRule="auto"/>
              <w:jc w:val="center"/>
              <w:rPr>
                <w:lang w:eastAsia="en-US"/>
              </w:rPr>
            </w:pPr>
            <w:r>
              <w:rPr>
                <w:lang w:eastAsia="en-US"/>
              </w:rPr>
              <w:t>6</w:t>
            </w:r>
          </w:p>
        </w:tc>
        <w:tc>
          <w:tcPr>
            <w:tcW w:w="692" w:type="pct"/>
            <w:tcBorders>
              <w:top w:val="single" w:sz="4" w:space="0" w:color="auto"/>
              <w:left w:val="single" w:sz="4" w:space="0" w:color="auto"/>
              <w:bottom w:val="single" w:sz="4" w:space="0" w:color="auto"/>
              <w:right w:val="single" w:sz="4" w:space="0" w:color="auto"/>
            </w:tcBorders>
            <w:hideMark/>
          </w:tcPr>
          <w:p w14:paraId="560233CA" w14:textId="77777777" w:rsidR="00CA6646" w:rsidRDefault="00CA6646">
            <w:pPr>
              <w:suppressAutoHyphens/>
              <w:spacing w:line="276" w:lineRule="auto"/>
              <w:jc w:val="center"/>
              <w:rPr>
                <w:lang w:eastAsia="en-US"/>
              </w:rPr>
            </w:pPr>
            <w:r>
              <w:rPr>
                <w:lang w:eastAsia="en-US"/>
              </w:rPr>
              <w:t>12</w:t>
            </w:r>
          </w:p>
        </w:tc>
        <w:tc>
          <w:tcPr>
            <w:tcW w:w="663" w:type="pct"/>
            <w:vMerge w:val="restart"/>
            <w:tcBorders>
              <w:top w:val="single" w:sz="4" w:space="0" w:color="auto"/>
              <w:left w:val="single" w:sz="4" w:space="0" w:color="auto"/>
              <w:bottom w:val="single" w:sz="4" w:space="0" w:color="auto"/>
              <w:right w:val="single" w:sz="4" w:space="0" w:color="auto"/>
            </w:tcBorders>
            <w:hideMark/>
          </w:tcPr>
          <w:p w14:paraId="2D89BD3A" w14:textId="77777777" w:rsidR="00CA6646" w:rsidRDefault="00CA6646">
            <w:pPr>
              <w:suppressAutoHyphens/>
              <w:spacing w:line="276" w:lineRule="auto"/>
              <w:rPr>
                <w:lang w:eastAsia="en-US"/>
              </w:rPr>
            </w:pPr>
            <w:r>
              <w:rPr>
                <w:lang w:eastAsia="en-US"/>
              </w:rPr>
              <w:t xml:space="preserve">Самостоятельные работы. Участие в решении задач на практических занятиях. Собеседования по домашним заданиям. </w:t>
            </w:r>
          </w:p>
        </w:tc>
      </w:tr>
      <w:tr w:rsidR="00CA6646" w14:paraId="0490800F" w14:textId="77777777" w:rsidTr="00CA6646">
        <w:tc>
          <w:tcPr>
            <w:tcW w:w="267" w:type="pct"/>
            <w:tcBorders>
              <w:top w:val="single" w:sz="4" w:space="0" w:color="auto"/>
              <w:left w:val="single" w:sz="4" w:space="0" w:color="auto"/>
              <w:bottom w:val="single" w:sz="4" w:space="0" w:color="auto"/>
              <w:right w:val="single" w:sz="4" w:space="0" w:color="auto"/>
            </w:tcBorders>
            <w:hideMark/>
          </w:tcPr>
          <w:p w14:paraId="16982110" w14:textId="77777777" w:rsidR="00CA6646" w:rsidRDefault="00CA6646">
            <w:pPr>
              <w:suppressAutoHyphens/>
              <w:spacing w:line="276" w:lineRule="auto"/>
              <w:jc w:val="center"/>
              <w:rPr>
                <w:lang w:eastAsia="en-US"/>
              </w:rPr>
            </w:pPr>
            <w:r>
              <w:rPr>
                <w:lang w:eastAsia="en-US"/>
              </w:rPr>
              <w:t>8</w:t>
            </w:r>
          </w:p>
        </w:tc>
        <w:tc>
          <w:tcPr>
            <w:tcW w:w="760" w:type="pct"/>
            <w:tcBorders>
              <w:top w:val="single" w:sz="4" w:space="0" w:color="auto"/>
              <w:left w:val="single" w:sz="4" w:space="0" w:color="auto"/>
              <w:bottom w:val="single" w:sz="4" w:space="0" w:color="auto"/>
              <w:right w:val="single" w:sz="4" w:space="0" w:color="auto"/>
            </w:tcBorders>
            <w:hideMark/>
          </w:tcPr>
          <w:p w14:paraId="653930F6" w14:textId="77777777" w:rsidR="00CA6646" w:rsidRDefault="00CA6646">
            <w:pPr>
              <w:tabs>
                <w:tab w:val="center" w:pos="8222"/>
                <w:tab w:val="center" w:pos="8505"/>
                <w:tab w:val="right" w:pos="9356"/>
              </w:tabs>
              <w:suppressAutoHyphens/>
              <w:spacing w:line="276" w:lineRule="auto"/>
              <w:rPr>
                <w:lang w:eastAsia="en-US"/>
              </w:rPr>
            </w:pPr>
            <w:r>
              <w:rPr>
                <w:lang w:eastAsia="en-US"/>
              </w:rPr>
              <w:t xml:space="preserve">Системы линейных </w:t>
            </w:r>
          </w:p>
          <w:p w14:paraId="5E183883" w14:textId="77777777" w:rsidR="00CA6646" w:rsidRDefault="00CA6646">
            <w:pPr>
              <w:tabs>
                <w:tab w:val="center" w:pos="8222"/>
                <w:tab w:val="center" w:pos="8505"/>
                <w:tab w:val="right" w:pos="9356"/>
              </w:tabs>
              <w:suppressAutoHyphens/>
              <w:spacing w:line="276" w:lineRule="auto"/>
              <w:rPr>
                <w:lang w:eastAsia="en-US"/>
              </w:rPr>
            </w:pPr>
            <w:r>
              <w:rPr>
                <w:lang w:eastAsia="en-US"/>
              </w:rPr>
              <w:t>уравнений и неравенств</w:t>
            </w:r>
          </w:p>
        </w:tc>
        <w:tc>
          <w:tcPr>
            <w:tcW w:w="443" w:type="pct"/>
            <w:tcBorders>
              <w:top w:val="single" w:sz="4" w:space="0" w:color="auto"/>
              <w:left w:val="single" w:sz="4" w:space="0" w:color="auto"/>
              <w:bottom w:val="single" w:sz="4" w:space="0" w:color="auto"/>
              <w:right w:val="single" w:sz="4" w:space="0" w:color="auto"/>
            </w:tcBorders>
            <w:hideMark/>
          </w:tcPr>
          <w:p w14:paraId="623CF00D" w14:textId="77777777" w:rsidR="00CA6646" w:rsidRDefault="00CA6646">
            <w:pPr>
              <w:suppressAutoHyphens/>
              <w:spacing w:line="276" w:lineRule="auto"/>
              <w:jc w:val="center"/>
              <w:rPr>
                <w:lang w:eastAsia="en-US"/>
              </w:rPr>
            </w:pPr>
            <w:r>
              <w:rPr>
                <w:lang w:eastAsia="en-US"/>
              </w:rPr>
              <w:t>26</w:t>
            </w:r>
          </w:p>
        </w:tc>
        <w:tc>
          <w:tcPr>
            <w:tcW w:w="509" w:type="pct"/>
            <w:tcBorders>
              <w:top w:val="single" w:sz="4" w:space="0" w:color="auto"/>
              <w:left w:val="single" w:sz="4" w:space="0" w:color="auto"/>
              <w:bottom w:val="single" w:sz="4" w:space="0" w:color="auto"/>
              <w:right w:val="single" w:sz="4" w:space="0" w:color="auto"/>
            </w:tcBorders>
            <w:hideMark/>
          </w:tcPr>
          <w:p w14:paraId="56D2033B" w14:textId="77777777" w:rsidR="00CA6646" w:rsidRDefault="00CA6646">
            <w:pPr>
              <w:suppressAutoHyphens/>
              <w:spacing w:line="276" w:lineRule="auto"/>
              <w:jc w:val="center"/>
              <w:rPr>
                <w:lang w:eastAsia="en-US"/>
              </w:rPr>
            </w:pPr>
            <w:r>
              <w:rPr>
                <w:lang w:eastAsia="en-US"/>
              </w:rPr>
              <w:t>14</w:t>
            </w:r>
          </w:p>
        </w:tc>
        <w:tc>
          <w:tcPr>
            <w:tcW w:w="373" w:type="pct"/>
            <w:tcBorders>
              <w:top w:val="single" w:sz="4" w:space="0" w:color="auto"/>
              <w:left w:val="single" w:sz="4" w:space="0" w:color="auto"/>
              <w:bottom w:val="single" w:sz="4" w:space="0" w:color="auto"/>
              <w:right w:val="single" w:sz="4" w:space="0" w:color="auto"/>
            </w:tcBorders>
            <w:hideMark/>
          </w:tcPr>
          <w:p w14:paraId="51D2C679" w14:textId="77777777" w:rsidR="00CA6646" w:rsidRDefault="00CA6646">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14:paraId="1E14FA35" w14:textId="77777777" w:rsidR="00CA6646" w:rsidRDefault="00CA6646">
            <w:pPr>
              <w:suppressAutoHyphens/>
              <w:spacing w:line="276" w:lineRule="auto"/>
              <w:jc w:val="center"/>
              <w:rPr>
                <w:lang w:eastAsia="en-US"/>
              </w:rPr>
            </w:pPr>
            <w:r>
              <w:rPr>
                <w:lang w:eastAsia="en-US"/>
              </w:rPr>
              <w:t>10</w:t>
            </w:r>
          </w:p>
        </w:tc>
        <w:tc>
          <w:tcPr>
            <w:tcW w:w="646" w:type="pct"/>
            <w:tcBorders>
              <w:top w:val="single" w:sz="4" w:space="0" w:color="auto"/>
              <w:left w:val="single" w:sz="4" w:space="0" w:color="auto"/>
              <w:bottom w:val="single" w:sz="4" w:space="0" w:color="auto"/>
              <w:right w:val="single" w:sz="4" w:space="0" w:color="auto"/>
            </w:tcBorders>
            <w:hideMark/>
          </w:tcPr>
          <w:p w14:paraId="25CF8C76" w14:textId="77777777" w:rsidR="00CA6646" w:rsidRDefault="00CA6646">
            <w:pPr>
              <w:suppressAutoHyphens/>
              <w:spacing w:line="276" w:lineRule="auto"/>
              <w:jc w:val="center"/>
              <w:rPr>
                <w:lang w:eastAsia="en-US"/>
              </w:rPr>
            </w:pPr>
            <w:r>
              <w:rPr>
                <w:lang w:eastAsia="en-US"/>
              </w:rPr>
              <w:t>7</w:t>
            </w:r>
          </w:p>
        </w:tc>
        <w:tc>
          <w:tcPr>
            <w:tcW w:w="692" w:type="pct"/>
            <w:tcBorders>
              <w:top w:val="single" w:sz="4" w:space="0" w:color="auto"/>
              <w:left w:val="single" w:sz="4" w:space="0" w:color="auto"/>
              <w:bottom w:val="single" w:sz="4" w:space="0" w:color="auto"/>
              <w:right w:val="single" w:sz="4" w:space="0" w:color="auto"/>
            </w:tcBorders>
            <w:hideMark/>
          </w:tcPr>
          <w:p w14:paraId="264C501A" w14:textId="77777777" w:rsidR="00CA6646" w:rsidRDefault="00CA6646">
            <w:pPr>
              <w:suppressAutoHyphens/>
              <w:spacing w:line="276" w:lineRule="auto"/>
              <w:jc w:val="center"/>
              <w:rPr>
                <w:lang w:eastAsia="en-US"/>
              </w:rPr>
            </w:pPr>
            <w:r>
              <w:rPr>
                <w:lang w:eastAsia="en-US"/>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C8FD" w14:textId="77777777" w:rsidR="00CA6646" w:rsidRDefault="00CA6646">
            <w:pPr>
              <w:spacing w:line="276" w:lineRule="auto"/>
              <w:rPr>
                <w:lang w:eastAsia="en-US"/>
              </w:rPr>
            </w:pPr>
          </w:p>
        </w:tc>
      </w:tr>
      <w:tr w:rsidR="00CA6646" w14:paraId="0696B569" w14:textId="77777777" w:rsidTr="00CA6646">
        <w:tc>
          <w:tcPr>
            <w:tcW w:w="267" w:type="pct"/>
            <w:tcBorders>
              <w:top w:val="single" w:sz="4" w:space="0" w:color="auto"/>
              <w:left w:val="single" w:sz="4" w:space="0" w:color="auto"/>
              <w:bottom w:val="single" w:sz="4" w:space="0" w:color="auto"/>
              <w:right w:val="single" w:sz="4" w:space="0" w:color="auto"/>
            </w:tcBorders>
            <w:hideMark/>
          </w:tcPr>
          <w:p w14:paraId="368D7360" w14:textId="77777777" w:rsidR="00CA6646" w:rsidRDefault="00CA6646">
            <w:pPr>
              <w:suppressAutoHyphens/>
              <w:spacing w:line="276" w:lineRule="auto"/>
              <w:jc w:val="center"/>
              <w:rPr>
                <w:lang w:eastAsia="en-US"/>
              </w:rPr>
            </w:pPr>
            <w:r>
              <w:rPr>
                <w:lang w:eastAsia="en-US"/>
              </w:rPr>
              <w:t>9</w:t>
            </w:r>
          </w:p>
        </w:tc>
        <w:tc>
          <w:tcPr>
            <w:tcW w:w="760" w:type="pct"/>
            <w:tcBorders>
              <w:top w:val="single" w:sz="4" w:space="0" w:color="auto"/>
              <w:left w:val="single" w:sz="4" w:space="0" w:color="auto"/>
              <w:bottom w:val="single" w:sz="4" w:space="0" w:color="auto"/>
              <w:right w:val="single" w:sz="4" w:space="0" w:color="auto"/>
            </w:tcBorders>
            <w:hideMark/>
          </w:tcPr>
          <w:p w14:paraId="6B8FFEFE" w14:textId="77777777" w:rsidR="00CA6646" w:rsidRDefault="00CA6646">
            <w:pPr>
              <w:tabs>
                <w:tab w:val="center" w:pos="8222"/>
                <w:tab w:val="center" w:pos="8505"/>
                <w:tab w:val="right" w:pos="9356"/>
              </w:tabs>
              <w:suppressAutoHyphens/>
              <w:spacing w:line="276" w:lineRule="auto"/>
              <w:rPr>
                <w:lang w:eastAsia="en-US"/>
              </w:rPr>
            </w:pPr>
            <w:r>
              <w:rPr>
                <w:lang w:eastAsia="en-US"/>
              </w:rPr>
              <w:t>Линейное пространство</w:t>
            </w:r>
          </w:p>
        </w:tc>
        <w:tc>
          <w:tcPr>
            <w:tcW w:w="443" w:type="pct"/>
            <w:tcBorders>
              <w:top w:val="single" w:sz="4" w:space="0" w:color="auto"/>
              <w:left w:val="single" w:sz="4" w:space="0" w:color="auto"/>
              <w:bottom w:val="single" w:sz="4" w:space="0" w:color="auto"/>
              <w:right w:val="single" w:sz="4" w:space="0" w:color="auto"/>
            </w:tcBorders>
            <w:hideMark/>
          </w:tcPr>
          <w:p w14:paraId="0E363D4E" w14:textId="77777777" w:rsidR="00CA6646" w:rsidRDefault="00CA6646">
            <w:pPr>
              <w:suppressAutoHyphens/>
              <w:spacing w:line="276" w:lineRule="auto"/>
              <w:jc w:val="center"/>
              <w:rPr>
                <w:lang w:eastAsia="en-US"/>
              </w:rPr>
            </w:pPr>
            <w:r>
              <w:rPr>
                <w:lang w:eastAsia="en-US"/>
              </w:rPr>
              <w:t>14</w:t>
            </w:r>
          </w:p>
        </w:tc>
        <w:tc>
          <w:tcPr>
            <w:tcW w:w="509" w:type="pct"/>
            <w:tcBorders>
              <w:top w:val="single" w:sz="4" w:space="0" w:color="auto"/>
              <w:left w:val="single" w:sz="4" w:space="0" w:color="auto"/>
              <w:bottom w:val="single" w:sz="4" w:space="0" w:color="auto"/>
              <w:right w:val="single" w:sz="4" w:space="0" w:color="auto"/>
            </w:tcBorders>
            <w:hideMark/>
          </w:tcPr>
          <w:p w14:paraId="51DA8385" w14:textId="77777777" w:rsidR="00CA6646" w:rsidRDefault="00CA6646">
            <w:pPr>
              <w:suppressAutoHyphens/>
              <w:spacing w:line="276" w:lineRule="auto"/>
              <w:jc w:val="center"/>
              <w:rPr>
                <w:lang w:eastAsia="en-US"/>
              </w:rPr>
            </w:pPr>
            <w:r>
              <w:rPr>
                <w:lang w:eastAsia="en-US"/>
              </w:rPr>
              <w:t>4</w:t>
            </w:r>
          </w:p>
        </w:tc>
        <w:tc>
          <w:tcPr>
            <w:tcW w:w="373" w:type="pct"/>
            <w:tcBorders>
              <w:top w:val="single" w:sz="4" w:space="0" w:color="auto"/>
              <w:left w:val="single" w:sz="4" w:space="0" w:color="auto"/>
              <w:bottom w:val="single" w:sz="4" w:space="0" w:color="auto"/>
              <w:right w:val="single" w:sz="4" w:space="0" w:color="auto"/>
            </w:tcBorders>
            <w:hideMark/>
          </w:tcPr>
          <w:p w14:paraId="46F46945" w14:textId="77777777" w:rsidR="00CA6646" w:rsidRDefault="00CA6646">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297761BF" w14:textId="77777777" w:rsidR="00CA6646" w:rsidRDefault="00CA6646">
            <w:pPr>
              <w:suppressAutoHyphens/>
              <w:spacing w:line="276" w:lineRule="auto"/>
              <w:jc w:val="center"/>
              <w:rPr>
                <w:lang w:eastAsia="en-US"/>
              </w:rPr>
            </w:pPr>
            <w:r>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14:paraId="63EDA285" w14:textId="77777777" w:rsidR="00CA6646" w:rsidRDefault="00CA6646">
            <w:pPr>
              <w:suppressAutoHyphens/>
              <w:spacing w:line="276" w:lineRule="auto"/>
              <w:jc w:val="center"/>
              <w:rPr>
                <w:lang w:eastAsia="en-US"/>
              </w:rPr>
            </w:pPr>
            <w:r>
              <w:rPr>
                <w:lang w:eastAsia="en-US"/>
              </w:rPr>
              <w:t>2</w:t>
            </w:r>
          </w:p>
        </w:tc>
        <w:tc>
          <w:tcPr>
            <w:tcW w:w="692" w:type="pct"/>
            <w:tcBorders>
              <w:top w:val="single" w:sz="4" w:space="0" w:color="auto"/>
              <w:left w:val="single" w:sz="4" w:space="0" w:color="auto"/>
              <w:bottom w:val="single" w:sz="4" w:space="0" w:color="auto"/>
              <w:right w:val="single" w:sz="4" w:space="0" w:color="auto"/>
            </w:tcBorders>
            <w:hideMark/>
          </w:tcPr>
          <w:p w14:paraId="2E80A2C2" w14:textId="77777777" w:rsidR="00CA6646" w:rsidRDefault="00CA6646">
            <w:pPr>
              <w:suppressAutoHyphens/>
              <w:spacing w:line="276" w:lineRule="auto"/>
              <w:jc w:val="center"/>
              <w:rPr>
                <w:lang w:eastAsia="en-US"/>
              </w:rPr>
            </w:pPr>
            <w:r>
              <w:rPr>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A92C" w14:textId="77777777" w:rsidR="00CA6646" w:rsidRDefault="00CA6646">
            <w:pPr>
              <w:spacing w:line="276" w:lineRule="auto"/>
              <w:rPr>
                <w:lang w:eastAsia="en-US"/>
              </w:rPr>
            </w:pPr>
          </w:p>
        </w:tc>
      </w:tr>
      <w:tr w:rsidR="00CA6646" w14:paraId="4FFB6FD8" w14:textId="77777777" w:rsidTr="00CA6646">
        <w:tc>
          <w:tcPr>
            <w:tcW w:w="267" w:type="pct"/>
            <w:tcBorders>
              <w:top w:val="single" w:sz="4" w:space="0" w:color="auto"/>
              <w:left w:val="single" w:sz="4" w:space="0" w:color="auto"/>
              <w:bottom w:val="single" w:sz="4" w:space="0" w:color="auto"/>
              <w:right w:val="single" w:sz="4" w:space="0" w:color="auto"/>
            </w:tcBorders>
            <w:hideMark/>
          </w:tcPr>
          <w:p w14:paraId="5EBA2801" w14:textId="77777777" w:rsidR="00CA6646" w:rsidRDefault="00CA6646">
            <w:pPr>
              <w:suppressAutoHyphens/>
              <w:spacing w:line="276" w:lineRule="auto"/>
              <w:jc w:val="center"/>
              <w:rPr>
                <w:lang w:eastAsia="en-US"/>
              </w:rPr>
            </w:pPr>
            <w:r>
              <w:rPr>
                <w:lang w:eastAsia="en-US"/>
              </w:rPr>
              <w:t>10</w:t>
            </w:r>
          </w:p>
        </w:tc>
        <w:tc>
          <w:tcPr>
            <w:tcW w:w="760" w:type="pct"/>
            <w:tcBorders>
              <w:top w:val="single" w:sz="4" w:space="0" w:color="auto"/>
              <w:left w:val="single" w:sz="4" w:space="0" w:color="auto"/>
              <w:bottom w:val="single" w:sz="4" w:space="0" w:color="auto"/>
              <w:right w:val="single" w:sz="4" w:space="0" w:color="auto"/>
            </w:tcBorders>
            <w:hideMark/>
          </w:tcPr>
          <w:p w14:paraId="269D844F" w14:textId="77777777" w:rsidR="00CA6646" w:rsidRDefault="00CA6646">
            <w:pPr>
              <w:tabs>
                <w:tab w:val="center" w:pos="8222"/>
                <w:tab w:val="center" w:pos="8505"/>
                <w:tab w:val="right" w:pos="9356"/>
              </w:tabs>
              <w:suppressAutoHyphens/>
              <w:spacing w:line="276" w:lineRule="auto"/>
              <w:rPr>
                <w:lang w:eastAsia="en-US"/>
              </w:rPr>
            </w:pPr>
            <w:r>
              <w:rPr>
                <w:lang w:eastAsia="en-US"/>
              </w:rPr>
              <w:t xml:space="preserve">Линейные </w:t>
            </w:r>
          </w:p>
          <w:p w14:paraId="03E98B4B" w14:textId="77777777" w:rsidR="00CA6646" w:rsidRDefault="00CA6646">
            <w:pPr>
              <w:tabs>
                <w:tab w:val="center" w:pos="8222"/>
                <w:tab w:val="center" w:pos="8505"/>
                <w:tab w:val="right" w:pos="9356"/>
              </w:tabs>
              <w:suppressAutoHyphens/>
              <w:spacing w:line="276" w:lineRule="auto"/>
              <w:rPr>
                <w:lang w:eastAsia="en-US"/>
              </w:rPr>
            </w:pPr>
            <w:r>
              <w:rPr>
                <w:lang w:eastAsia="en-US"/>
              </w:rPr>
              <w:t xml:space="preserve">преобразования и </w:t>
            </w:r>
          </w:p>
          <w:p w14:paraId="31915F64" w14:textId="77777777" w:rsidR="00CA6646" w:rsidRDefault="00CA6646">
            <w:pPr>
              <w:tabs>
                <w:tab w:val="center" w:pos="8222"/>
                <w:tab w:val="center" w:pos="8505"/>
                <w:tab w:val="right" w:pos="9356"/>
              </w:tabs>
              <w:suppressAutoHyphens/>
              <w:spacing w:line="276" w:lineRule="auto"/>
              <w:rPr>
                <w:lang w:eastAsia="en-US"/>
              </w:rPr>
            </w:pPr>
            <w:r>
              <w:rPr>
                <w:lang w:eastAsia="en-US"/>
              </w:rPr>
              <w:t>квадратичные формы</w:t>
            </w:r>
          </w:p>
        </w:tc>
        <w:tc>
          <w:tcPr>
            <w:tcW w:w="443" w:type="pct"/>
            <w:tcBorders>
              <w:top w:val="single" w:sz="4" w:space="0" w:color="auto"/>
              <w:left w:val="single" w:sz="4" w:space="0" w:color="auto"/>
              <w:bottom w:val="single" w:sz="4" w:space="0" w:color="auto"/>
              <w:right w:val="single" w:sz="4" w:space="0" w:color="auto"/>
            </w:tcBorders>
            <w:hideMark/>
          </w:tcPr>
          <w:p w14:paraId="31053A13" w14:textId="77777777" w:rsidR="00CA6646" w:rsidRDefault="00CA6646">
            <w:pPr>
              <w:suppressAutoHyphens/>
              <w:spacing w:line="276" w:lineRule="auto"/>
              <w:jc w:val="center"/>
              <w:rPr>
                <w:lang w:eastAsia="en-US"/>
              </w:rPr>
            </w:pPr>
            <w:r>
              <w:rPr>
                <w:lang w:eastAsia="en-US"/>
              </w:rPr>
              <w:t>16</w:t>
            </w:r>
          </w:p>
        </w:tc>
        <w:tc>
          <w:tcPr>
            <w:tcW w:w="509" w:type="pct"/>
            <w:tcBorders>
              <w:top w:val="single" w:sz="4" w:space="0" w:color="auto"/>
              <w:left w:val="single" w:sz="4" w:space="0" w:color="auto"/>
              <w:bottom w:val="single" w:sz="4" w:space="0" w:color="auto"/>
              <w:right w:val="single" w:sz="4" w:space="0" w:color="auto"/>
            </w:tcBorders>
            <w:hideMark/>
          </w:tcPr>
          <w:p w14:paraId="3091ADF7" w14:textId="77777777" w:rsidR="00CA6646" w:rsidRDefault="00CA6646">
            <w:pPr>
              <w:suppressAutoHyphens/>
              <w:spacing w:line="276" w:lineRule="auto"/>
              <w:jc w:val="center"/>
              <w:rPr>
                <w:lang w:eastAsia="en-US"/>
              </w:rPr>
            </w:pPr>
            <w:r>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14:paraId="5FCBA602" w14:textId="77777777" w:rsidR="00CA6646" w:rsidRDefault="00CA6646">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22AC8D4B" w14:textId="77777777" w:rsidR="00CA6646" w:rsidRDefault="00CA6646">
            <w:pPr>
              <w:suppressAutoHyphens/>
              <w:spacing w:line="276" w:lineRule="auto"/>
              <w:jc w:val="center"/>
              <w:rPr>
                <w:lang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14:paraId="50B545AB" w14:textId="77777777" w:rsidR="00CA6646" w:rsidRDefault="00CA6646">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553E9FA4" w14:textId="77777777" w:rsidR="00CA6646" w:rsidRDefault="00CA6646">
            <w:pPr>
              <w:suppressAutoHyphens/>
              <w:spacing w:line="276" w:lineRule="auto"/>
              <w:jc w:val="center"/>
              <w:rPr>
                <w:lang w:eastAsia="en-US"/>
              </w:rPr>
            </w:pPr>
            <w:r>
              <w:rPr>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F2D58" w14:textId="77777777" w:rsidR="00CA6646" w:rsidRDefault="00CA6646">
            <w:pPr>
              <w:spacing w:line="276" w:lineRule="auto"/>
              <w:rPr>
                <w:lang w:eastAsia="en-US"/>
              </w:rPr>
            </w:pPr>
          </w:p>
        </w:tc>
      </w:tr>
      <w:tr w:rsidR="00CA6646" w14:paraId="30EBE032" w14:textId="77777777" w:rsidTr="00CA6646">
        <w:tc>
          <w:tcPr>
            <w:tcW w:w="267" w:type="pct"/>
            <w:tcBorders>
              <w:top w:val="single" w:sz="4" w:space="0" w:color="auto"/>
              <w:left w:val="single" w:sz="4" w:space="0" w:color="auto"/>
              <w:bottom w:val="single" w:sz="4" w:space="0" w:color="auto"/>
              <w:right w:val="single" w:sz="4" w:space="0" w:color="auto"/>
            </w:tcBorders>
            <w:hideMark/>
          </w:tcPr>
          <w:p w14:paraId="7BFE9A5D" w14:textId="77777777" w:rsidR="00CA6646" w:rsidRDefault="00CA6646">
            <w:pPr>
              <w:suppressAutoHyphens/>
              <w:spacing w:line="276" w:lineRule="auto"/>
              <w:jc w:val="center"/>
              <w:rPr>
                <w:lang w:eastAsia="en-US"/>
              </w:rPr>
            </w:pPr>
            <w:r>
              <w:rPr>
                <w:lang w:eastAsia="en-US"/>
              </w:rPr>
              <w:t>11</w:t>
            </w:r>
          </w:p>
        </w:tc>
        <w:tc>
          <w:tcPr>
            <w:tcW w:w="760" w:type="pct"/>
            <w:tcBorders>
              <w:top w:val="single" w:sz="4" w:space="0" w:color="auto"/>
              <w:left w:val="single" w:sz="4" w:space="0" w:color="auto"/>
              <w:bottom w:val="single" w:sz="4" w:space="0" w:color="auto"/>
              <w:right w:val="single" w:sz="4" w:space="0" w:color="auto"/>
            </w:tcBorders>
            <w:hideMark/>
          </w:tcPr>
          <w:p w14:paraId="7174ED60" w14:textId="77777777" w:rsidR="00CA6646" w:rsidRDefault="00CA6646">
            <w:pPr>
              <w:tabs>
                <w:tab w:val="center" w:pos="8222"/>
                <w:tab w:val="center" w:pos="8505"/>
                <w:tab w:val="right" w:pos="9356"/>
              </w:tabs>
              <w:suppressAutoHyphens/>
              <w:spacing w:line="276" w:lineRule="auto"/>
              <w:rPr>
                <w:lang w:eastAsia="en-US"/>
              </w:rPr>
            </w:pPr>
            <w:r>
              <w:rPr>
                <w:lang w:eastAsia="en-US"/>
              </w:rPr>
              <w:t xml:space="preserve">Линейное </w:t>
            </w:r>
          </w:p>
          <w:p w14:paraId="2DC36500" w14:textId="77777777" w:rsidR="00CA6646" w:rsidRDefault="00CA6646">
            <w:pPr>
              <w:tabs>
                <w:tab w:val="center" w:pos="8222"/>
                <w:tab w:val="center" w:pos="8505"/>
                <w:tab w:val="right" w:pos="9356"/>
              </w:tabs>
              <w:suppressAutoHyphens/>
              <w:spacing w:line="276" w:lineRule="auto"/>
              <w:rPr>
                <w:lang w:eastAsia="en-US"/>
              </w:rPr>
            </w:pPr>
            <w:r>
              <w:rPr>
                <w:lang w:eastAsia="en-US"/>
              </w:rPr>
              <w:t>программирование</w:t>
            </w:r>
          </w:p>
        </w:tc>
        <w:tc>
          <w:tcPr>
            <w:tcW w:w="443" w:type="pct"/>
            <w:tcBorders>
              <w:top w:val="single" w:sz="4" w:space="0" w:color="auto"/>
              <w:left w:val="single" w:sz="4" w:space="0" w:color="auto"/>
              <w:bottom w:val="single" w:sz="4" w:space="0" w:color="auto"/>
              <w:right w:val="single" w:sz="4" w:space="0" w:color="auto"/>
            </w:tcBorders>
            <w:hideMark/>
          </w:tcPr>
          <w:p w14:paraId="3C0684D8" w14:textId="77777777" w:rsidR="00CA6646" w:rsidRDefault="00CA6646">
            <w:pPr>
              <w:suppressAutoHyphens/>
              <w:spacing w:line="276" w:lineRule="auto"/>
              <w:jc w:val="center"/>
              <w:rPr>
                <w:lang w:eastAsia="en-US"/>
              </w:rPr>
            </w:pPr>
            <w:r>
              <w:rPr>
                <w:lang w:eastAsia="en-US"/>
              </w:rPr>
              <w:t>28</w:t>
            </w:r>
          </w:p>
        </w:tc>
        <w:tc>
          <w:tcPr>
            <w:tcW w:w="509" w:type="pct"/>
            <w:tcBorders>
              <w:top w:val="single" w:sz="4" w:space="0" w:color="auto"/>
              <w:left w:val="single" w:sz="4" w:space="0" w:color="auto"/>
              <w:bottom w:val="single" w:sz="4" w:space="0" w:color="auto"/>
              <w:right w:val="single" w:sz="4" w:space="0" w:color="auto"/>
            </w:tcBorders>
            <w:hideMark/>
          </w:tcPr>
          <w:p w14:paraId="6123361F" w14:textId="77777777" w:rsidR="00CA6646" w:rsidRDefault="00CA6646">
            <w:pPr>
              <w:suppressAutoHyphens/>
              <w:spacing w:line="276" w:lineRule="auto"/>
              <w:jc w:val="center"/>
              <w:rPr>
                <w:lang w:eastAsia="en-US"/>
              </w:rPr>
            </w:pPr>
            <w:r>
              <w:rPr>
                <w:lang w:eastAsia="en-US"/>
              </w:rPr>
              <w:t>14</w:t>
            </w:r>
          </w:p>
        </w:tc>
        <w:tc>
          <w:tcPr>
            <w:tcW w:w="373" w:type="pct"/>
            <w:tcBorders>
              <w:top w:val="single" w:sz="4" w:space="0" w:color="auto"/>
              <w:left w:val="single" w:sz="4" w:space="0" w:color="auto"/>
              <w:bottom w:val="single" w:sz="4" w:space="0" w:color="auto"/>
              <w:right w:val="single" w:sz="4" w:space="0" w:color="auto"/>
            </w:tcBorders>
            <w:hideMark/>
          </w:tcPr>
          <w:p w14:paraId="1EE0336F" w14:textId="77777777" w:rsidR="00CA6646" w:rsidRDefault="00CA6646">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14:paraId="1A21D995" w14:textId="77777777" w:rsidR="00CA6646" w:rsidRDefault="00CA6646">
            <w:pPr>
              <w:suppressAutoHyphens/>
              <w:spacing w:line="276" w:lineRule="auto"/>
              <w:jc w:val="center"/>
              <w:rPr>
                <w:lang w:eastAsia="en-US"/>
              </w:rPr>
            </w:pPr>
            <w:r>
              <w:rPr>
                <w:lang w:eastAsia="en-US"/>
              </w:rPr>
              <w:t>10</w:t>
            </w:r>
          </w:p>
        </w:tc>
        <w:tc>
          <w:tcPr>
            <w:tcW w:w="646" w:type="pct"/>
            <w:tcBorders>
              <w:top w:val="single" w:sz="4" w:space="0" w:color="auto"/>
              <w:left w:val="single" w:sz="4" w:space="0" w:color="auto"/>
              <w:bottom w:val="single" w:sz="4" w:space="0" w:color="auto"/>
              <w:right w:val="single" w:sz="4" w:space="0" w:color="auto"/>
            </w:tcBorders>
            <w:hideMark/>
          </w:tcPr>
          <w:p w14:paraId="1FA4DBB5" w14:textId="77777777" w:rsidR="00CA6646" w:rsidRDefault="00CA6646">
            <w:pPr>
              <w:suppressAutoHyphens/>
              <w:spacing w:line="276" w:lineRule="auto"/>
              <w:jc w:val="center"/>
              <w:rPr>
                <w:lang w:eastAsia="en-US"/>
              </w:rPr>
            </w:pPr>
            <w:r>
              <w:rPr>
                <w:lang w:eastAsia="en-US"/>
              </w:rPr>
              <w:t>7</w:t>
            </w:r>
          </w:p>
        </w:tc>
        <w:tc>
          <w:tcPr>
            <w:tcW w:w="692" w:type="pct"/>
            <w:tcBorders>
              <w:top w:val="single" w:sz="4" w:space="0" w:color="auto"/>
              <w:left w:val="single" w:sz="4" w:space="0" w:color="auto"/>
              <w:bottom w:val="single" w:sz="4" w:space="0" w:color="auto"/>
              <w:right w:val="single" w:sz="4" w:space="0" w:color="auto"/>
            </w:tcBorders>
            <w:hideMark/>
          </w:tcPr>
          <w:p w14:paraId="128D7989" w14:textId="77777777" w:rsidR="00CA6646" w:rsidRDefault="00CA6646">
            <w:pPr>
              <w:suppressAutoHyphens/>
              <w:spacing w:line="276" w:lineRule="auto"/>
              <w:jc w:val="center"/>
              <w:rPr>
                <w:lang w:eastAsia="en-US"/>
              </w:rPr>
            </w:pPr>
            <w:r>
              <w:rPr>
                <w:lang w:eastAsia="en-US"/>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C3AE2" w14:textId="77777777" w:rsidR="00CA6646" w:rsidRDefault="00CA6646">
            <w:pPr>
              <w:spacing w:line="276" w:lineRule="auto"/>
              <w:rPr>
                <w:lang w:eastAsia="en-US"/>
              </w:rPr>
            </w:pPr>
          </w:p>
        </w:tc>
      </w:tr>
      <w:tr w:rsidR="00CA6646" w14:paraId="798E90C0" w14:textId="77777777" w:rsidTr="00CA6646">
        <w:tc>
          <w:tcPr>
            <w:tcW w:w="1026" w:type="pct"/>
            <w:gridSpan w:val="2"/>
            <w:tcBorders>
              <w:top w:val="single" w:sz="4" w:space="0" w:color="auto"/>
              <w:left w:val="single" w:sz="4" w:space="0" w:color="auto"/>
              <w:bottom w:val="single" w:sz="4" w:space="0" w:color="auto"/>
              <w:right w:val="single" w:sz="4" w:space="0" w:color="auto"/>
            </w:tcBorders>
            <w:hideMark/>
          </w:tcPr>
          <w:p w14:paraId="6404ADD0" w14:textId="77777777" w:rsidR="00CA6646" w:rsidRDefault="00CA6646">
            <w:pPr>
              <w:pStyle w:val="2"/>
              <w:tabs>
                <w:tab w:val="right" w:pos="9356"/>
              </w:tabs>
              <w:suppressAutoHyphens/>
              <w:spacing w:line="240" w:lineRule="auto"/>
              <w:ind w:left="0"/>
              <w:rPr>
                <w:b w:val="0"/>
                <w:i w:val="0"/>
                <w:sz w:val="24"/>
                <w:szCs w:val="24"/>
              </w:rPr>
            </w:pPr>
            <w:r>
              <w:rPr>
                <w:b w:val="0"/>
                <w:i w:val="0"/>
                <w:sz w:val="22"/>
                <w:szCs w:val="22"/>
              </w:rPr>
              <w:t>В целом по дисциплине</w:t>
            </w:r>
          </w:p>
        </w:tc>
        <w:tc>
          <w:tcPr>
            <w:tcW w:w="443" w:type="pct"/>
            <w:tcBorders>
              <w:top w:val="single" w:sz="4" w:space="0" w:color="auto"/>
              <w:left w:val="single" w:sz="4" w:space="0" w:color="auto"/>
              <w:bottom w:val="single" w:sz="4" w:space="0" w:color="auto"/>
              <w:right w:val="single" w:sz="4" w:space="0" w:color="auto"/>
            </w:tcBorders>
            <w:hideMark/>
          </w:tcPr>
          <w:p w14:paraId="228CE1A0" w14:textId="77777777" w:rsidR="00CA6646" w:rsidRDefault="00CA6646">
            <w:pPr>
              <w:suppressAutoHyphens/>
              <w:spacing w:line="276" w:lineRule="auto"/>
              <w:jc w:val="center"/>
              <w:rPr>
                <w:lang w:val="en-US" w:eastAsia="en-US"/>
              </w:rPr>
            </w:pPr>
            <w:r>
              <w:rPr>
                <w:lang w:eastAsia="en-US"/>
              </w:rPr>
              <w:t>216</w:t>
            </w:r>
          </w:p>
        </w:tc>
        <w:tc>
          <w:tcPr>
            <w:tcW w:w="509" w:type="pct"/>
            <w:tcBorders>
              <w:top w:val="single" w:sz="4" w:space="0" w:color="auto"/>
              <w:left w:val="single" w:sz="4" w:space="0" w:color="auto"/>
              <w:bottom w:val="single" w:sz="4" w:space="0" w:color="auto"/>
              <w:right w:val="single" w:sz="4" w:space="0" w:color="auto"/>
            </w:tcBorders>
            <w:hideMark/>
          </w:tcPr>
          <w:p w14:paraId="11B88188" w14:textId="77777777" w:rsidR="00CA6646" w:rsidRDefault="00CA6646">
            <w:pPr>
              <w:suppressAutoHyphens/>
              <w:spacing w:line="276" w:lineRule="auto"/>
              <w:jc w:val="center"/>
              <w:rPr>
                <w:lang w:eastAsia="en-US"/>
              </w:rPr>
            </w:pPr>
            <w:r>
              <w:rPr>
                <w:lang w:eastAsia="en-US"/>
              </w:rPr>
              <w:t>100</w:t>
            </w:r>
          </w:p>
        </w:tc>
        <w:tc>
          <w:tcPr>
            <w:tcW w:w="373" w:type="pct"/>
            <w:tcBorders>
              <w:top w:val="single" w:sz="4" w:space="0" w:color="auto"/>
              <w:left w:val="single" w:sz="4" w:space="0" w:color="auto"/>
              <w:bottom w:val="single" w:sz="4" w:space="0" w:color="auto"/>
              <w:right w:val="single" w:sz="4" w:space="0" w:color="auto"/>
            </w:tcBorders>
            <w:hideMark/>
          </w:tcPr>
          <w:p w14:paraId="6E4E000A" w14:textId="77777777" w:rsidR="00CA6646" w:rsidRDefault="00CA6646">
            <w:pPr>
              <w:suppressAutoHyphens/>
              <w:spacing w:line="276" w:lineRule="auto"/>
              <w:jc w:val="center"/>
              <w:rPr>
                <w:lang w:eastAsia="en-US"/>
              </w:rPr>
            </w:pPr>
            <w:r>
              <w:rPr>
                <w:lang w:eastAsia="en-US"/>
              </w:rPr>
              <w:t>32</w:t>
            </w:r>
          </w:p>
        </w:tc>
        <w:tc>
          <w:tcPr>
            <w:tcW w:w="647" w:type="pct"/>
            <w:tcBorders>
              <w:top w:val="single" w:sz="4" w:space="0" w:color="auto"/>
              <w:left w:val="single" w:sz="4" w:space="0" w:color="auto"/>
              <w:bottom w:val="single" w:sz="4" w:space="0" w:color="auto"/>
              <w:right w:val="single" w:sz="4" w:space="0" w:color="auto"/>
            </w:tcBorders>
            <w:hideMark/>
          </w:tcPr>
          <w:p w14:paraId="41648455" w14:textId="77777777" w:rsidR="00CA6646" w:rsidRDefault="00CA6646">
            <w:pPr>
              <w:suppressAutoHyphens/>
              <w:spacing w:line="276" w:lineRule="auto"/>
              <w:jc w:val="center"/>
              <w:rPr>
                <w:lang w:eastAsia="en-US"/>
              </w:rPr>
            </w:pPr>
            <w:r>
              <w:rPr>
                <w:lang w:eastAsia="en-US"/>
              </w:rPr>
              <w:t>68</w:t>
            </w:r>
          </w:p>
        </w:tc>
        <w:tc>
          <w:tcPr>
            <w:tcW w:w="646" w:type="pct"/>
            <w:tcBorders>
              <w:top w:val="single" w:sz="4" w:space="0" w:color="auto"/>
              <w:left w:val="single" w:sz="4" w:space="0" w:color="auto"/>
              <w:bottom w:val="single" w:sz="4" w:space="0" w:color="auto"/>
              <w:right w:val="single" w:sz="4" w:space="0" w:color="auto"/>
            </w:tcBorders>
            <w:hideMark/>
          </w:tcPr>
          <w:p w14:paraId="48357EBB" w14:textId="77777777" w:rsidR="00CA6646" w:rsidRDefault="00CA6646">
            <w:pPr>
              <w:suppressAutoHyphens/>
              <w:spacing w:line="276" w:lineRule="auto"/>
              <w:jc w:val="center"/>
              <w:rPr>
                <w:lang w:eastAsia="en-US"/>
              </w:rPr>
            </w:pPr>
            <w:r>
              <w:rPr>
                <w:lang w:eastAsia="en-US"/>
              </w:rPr>
              <w:t>50</w:t>
            </w:r>
          </w:p>
        </w:tc>
        <w:tc>
          <w:tcPr>
            <w:tcW w:w="692" w:type="pct"/>
            <w:tcBorders>
              <w:top w:val="single" w:sz="4" w:space="0" w:color="auto"/>
              <w:left w:val="single" w:sz="4" w:space="0" w:color="auto"/>
              <w:bottom w:val="single" w:sz="4" w:space="0" w:color="auto"/>
              <w:right w:val="single" w:sz="4" w:space="0" w:color="auto"/>
            </w:tcBorders>
            <w:hideMark/>
          </w:tcPr>
          <w:p w14:paraId="474B9B35" w14:textId="77777777" w:rsidR="00CA6646" w:rsidRDefault="00CA6646">
            <w:pPr>
              <w:suppressAutoHyphens/>
              <w:spacing w:line="276" w:lineRule="auto"/>
              <w:jc w:val="center"/>
              <w:rPr>
                <w:lang w:eastAsia="en-US"/>
              </w:rPr>
            </w:pPr>
            <w:r>
              <w:rPr>
                <w:lang w:eastAsia="en-US"/>
              </w:rPr>
              <w:t>116</w:t>
            </w:r>
          </w:p>
        </w:tc>
        <w:tc>
          <w:tcPr>
            <w:tcW w:w="663" w:type="pct"/>
            <w:tcBorders>
              <w:top w:val="single" w:sz="4" w:space="0" w:color="auto"/>
              <w:left w:val="single" w:sz="4" w:space="0" w:color="auto"/>
              <w:bottom w:val="single" w:sz="4" w:space="0" w:color="auto"/>
              <w:right w:val="single" w:sz="4" w:space="0" w:color="auto"/>
            </w:tcBorders>
            <w:hideMark/>
          </w:tcPr>
          <w:p w14:paraId="3A8E20D6" w14:textId="77777777" w:rsidR="00CA6646" w:rsidRDefault="00CA6646">
            <w:pPr>
              <w:suppressAutoHyphens/>
              <w:spacing w:line="276" w:lineRule="auto"/>
              <w:jc w:val="center"/>
              <w:rPr>
                <w:lang w:eastAsia="en-US"/>
              </w:rPr>
            </w:pPr>
            <w:r>
              <w:rPr>
                <w:lang w:eastAsia="en-US"/>
              </w:rPr>
              <w:t>Две контрольные работы</w:t>
            </w:r>
          </w:p>
        </w:tc>
      </w:tr>
      <w:tr w:rsidR="00CA6646" w14:paraId="05642D0D" w14:textId="77777777" w:rsidTr="00CA6646">
        <w:tc>
          <w:tcPr>
            <w:tcW w:w="1026" w:type="pct"/>
            <w:gridSpan w:val="2"/>
            <w:tcBorders>
              <w:top w:val="single" w:sz="4" w:space="0" w:color="auto"/>
              <w:left w:val="single" w:sz="4" w:space="0" w:color="auto"/>
              <w:bottom w:val="single" w:sz="4" w:space="0" w:color="auto"/>
              <w:right w:val="single" w:sz="4" w:space="0" w:color="auto"/>
            </w:tcBorders>
            <w:hideMark/>
          </w:tcPr>
          <w:p w14:paraId="6D53FBE0" w14:textId="77777777" w:rsidR="00CA6646" w:rsidRDefault="00CA6646">
            <w:pPr>
              <w:pStyle w:val="2"/>
              <w:tabs>
                <w:tab w:val="right" w:pos="9356"/>
              </w:tabs>
              <w:suppressAutoHyphens/>
              <w:spacing w:line="240" w:lineRule="auto"/>
              <w:ind w:left="0"/>
              <w:rPr>
                <w:b w:val="0"/>
                <w:i w:val="0"/>
                <w:sz w:val="24"/>
                <w:szCs w:val="24"/>
              </w:rPr>
            </w:pPr>
            <w:r>
              <w:rPr>
                <w:b w:val="0"/>
                <w:i w:val="0"/>
                <w:sz w:val="22"/>
                <w:szCs w:val="22"/>
              </w:rPr>
              <w:t>Итого в %</w:t>
            </w:r>
          </w:p>
        </w:tc>
        <w:tc>
          <w:tcPr>
            <w:tcW w:w="443" w:type="pct"/>
            <w:tcBorders>
              <w:top w:val="single" w:sz="4" w:space="0" w:color="auto"/>
              <w:left w:val="single" w:sz="4" w:space="0" w:color="auto"/>
              <w:bottom w:val="single" w:sz="4" w:space="0" w:color="auto"/>
              <w:right w:val="single" w:sz="4" w:space="0" w:color="auto"/>
            </w:tcBorders>
          </w:tcPr>
          <w:p w14:paraId="49F2B064" w14:textId="77777777" w:rsidR="00CA6646" w:rsidRDefault="00CA6646">
            <w:pPr>
              <w:suppressAutoHyphens/>
              <w:spacing w:line="276" w:lineRule="auto"/>
              <w:jc w:val="center"/>
              <w:rPr>
                <w:b/>
                <w:lang w:eastAsia="en-US"/>
              </w:rPr>
            </w:pPr>
          </w:p>
        </w:tc>
        <w:tc>
          <w:tcPr>
            <w:tcW w:w="509" w:type="pct"/>
            <w:tcBorders>
              <w:top w:val="single" w:sz="4" w:space="0" w:color="auto"/>
              <w:left w:val="single" w:sz="4" w:space="0" w:color="auto"/>
              <w:bottom w:val="single" w:sz="4" w:space="0" w:color="auto"/>
              <w:right w:val="single" w:sz="4" w:space="0" w:color="auto"/>
            </w:tcBorders>
          </w:tcPr>
          <w:p w14:paraId="7E65DB71" w14:textId="77777777" w:rsidR="00CA6646" w:rsidRDefault="00CA6646">
            <w:pPr>
              <w:suppressAutoHyphens/>
              <w:spacing w:line="276" w:lineRule="auto"/>
              <w:jc w:val="center"/>
              <w:rPr>
                <w:b/>
                <w:lang w:eastAsia="en-US"/>
              </w:rPr>
            </w:pPr>
          </w:p>
        </w:tc>
        <w:tc>
          <w:tcPr>
            <w:tcW w:w="373" w:type="pct"/>
            <w:tcBorders>
              <w:top w:val="single" w:sz="4" w:space="0" w:color="auto"/>
              <w:left w:val="single" w:sz="4" w:space="0" w:color="auto"/>
              <w:bottom w:val="single" w:sz="4" w:space="0" w:color="auto"/>
              <w:right w:val="single" w:sz="4" w:space="0" w:color="auto"/>
            </w:tcBorders>
          </w:tcPr>
          <w:p w14:paraId="24A08C91" w14:textId="77777777" w:rsidR="00CA6646" w:rsidRDefault="00CA6646">
            <w:pPr>
              <w:suppressAutoHyphens/>
              <w:spacing w:line="276" w:lineRule="auto"/>
              <w:jc w:val="center"/>
              <w:rPr>
                <w:b/>
                <w:lang w:eastAsia="en-US"/>
              </w:rPr>
            </w:pPr>
          </w:p>
        </w:tc>
        <w:tc>
          <w:tcPr>
            <w:tcW w:w="647" w:type="pct"/>
            <w:tcBorders>
              <w:top w:val="single" w:sz="4" w:space="0" w:color="auto"/>
              <w:left w:val="single" w:sz="4" w:space="0" w:color="auto"/>
              <w:bottom w:val="single" w:sz="4" w:space="0" w:color="auto"/>
              <w:right w:val="single" w:sz="4" w:space="0" w:color="auto"/>
            </w:tcBorders>
          </w:tcPr>
          <w:p w14:paraId="3E3D5CBC" w14:textId="77777777" w:rsidR="00CA6646" w:rsidRDefault="00CA6646">
            <w:pPr>
              <w:suppressAutoHyphens/>
              <w:spacing w:line="276" w:lineRule="auto"/>
              <w:jc w:val="center"/>
              <w:rPr>
                <w:b/>
                <w:lang w:eastAsia="en-US"/>
              </w:rPr>
            </w:pPr>
          </w:p>
        </w:tc>
        <w:tc>
          <w:tcPr>
            <w:tcW w:w="646" w:type="pct"/>
            <w:tcBorders>
              <w:top w:val="single" w:sz="4" w:space="0" w:color="auto"/>
              <w:left w:val="single" w:sz="4" w:space="0" w:color="auto"/>
              <w:bottom w:val="single" w:sz="4" w:space="0" w:color="auto"/>
              <w:right w:val="single" w:sz="4" w:space="0" w:color="auto"/>
            </w:tcBorders>
            <w:hideMark/>
          </w:tcPr>
          <w:p w14:paraId="531B6BC4" w14:textId="77777777" w:rsidR="00CA6646" w:rsidRDefault="00CA6646">
            <w:pPr>
              <w:suppressAutoHyphens/>
              <w:spacing w:line="276" w:lineRule="auto"/>
              <w:jc w:val="center"/>
              <w:rPr>
                <w:lang w:eastAsia="en-US"/>
              </w:rPr>
            </w:pPr>
            <w:r>
              <w:rPr>
                <w:lang w:eastAsia="en-US"/>
              </w:rPr>
              <w:t>50%</w:t>
            </w:r>
          </w:p>
        </w:tc>
        <w:tc>
          <w:tcPr>
            <w:tcW w:w="692" w:type="pct"/>
            <w:tcBorders>
              <w:top w:val="single" w:sz="4" w:space="0" w:color="auto"/>
              <w:left w:val="single" w:sz="4" w:space="0" w:color="auto"/>
              <w:bottom w:val="single" w:sz="4" w:space="0" w:color="auto"/>
              <w:right w:val="single" w:sz="4" w:space="0" w:color="auto"/>
            </w:tcBorders>
          </w:tcPr>
          <w:p w14:paraId="5E022561" w14:textId="77777777" w:rsidR="00CA6646" w:rsidRDefault="00CA6646">
            <w:pPr>
              <w:suppressAutoHyphens/>
              <w:spacing w:line="276" w:lineRule="auto"/>
              <w:jc w:val="center"/>
              <w:rPr>
                <w:b/>
                <w:lang w:eastAsia="en-US"/>
              </w:rPr>
            </w:pPr>
          </w:p>
        </w:tc>
        <w:tc>
          <w:tcPr>
            <w:tcW w:w="663" w:type="pct"/>
            <w:tcBorders>
              <w:top w:val="single" w:sz="4" w:space="0" w:color="auto"/>
              <w:left w:val="single" w:sz="4" w:space="0" w:color="auto"/>
              <w:bottom w:val="single" w:sz="4" w:space="0" w:color="auto"/>
              <w:right w:val="single" w:sz="4" w:space="0" w:color="auto"/>
            </w:tcBorders>
          </w:tcPr>
          <w:p w14:paraId="1360D8A7" w14:textId="77777777" w:rsidR="00CA6646" w:rsidRDefault="00CA6646">
            <w:pPr>
              <w:suppressAutoHyphens/>
              <w:spacing w:line="276" w:lineRule="auto"/>
              <w:jc w:val="center"/>
              <w:rPr>
                <w:lang w:eastAsia="en-US"/>
              </w:rPr>
            </w:pPr>
          </w:p>
        </w:tc>
      </w:tr>
    </w:tbl>
    <w:bookmarkStart w:id="15" w:name="_Toc423892381" w:displacedByCustomXml="next"/>
    <w:bookmarkStart w:id="16" w:name="_Toc517100030" w:displacedByCustomXml="next"/>
    <w:sdt>
      <w:sdtPr>
        <w:id w:val="-131483329"/>
        <w:lock w:val="sdtContentLocked"/>
        <w:placeholder>
          <w:docPart w:val="DefaultPlaceholder_1082065158"/>
        </w:placeholder>
        <w:group/>
      </w:sdtPr>
      <w:sdtEndPr/>
      <w:sdtContent>
        <w:p w14:paraId="6F210FE8" w14:textId="77777777" w:rsidR="006E771F" w:rsidRDefault="009C620E" w:rsidP="008C047D">
          <w:pPr>
            <w:pStyle w:val="1"/>
            <w:tabs>
              <w:tab w:val="clear" w:pos="365"/>
            </w:tabs>
            <w:spacing w:line="240" w:lineRule="auto"/>
            <w:ind w:left="426" w:hanging="426"/>
            <w:jc w:val="both"/>
          </w:pPr>
          <w:r>
            <w:t>4</w:t>
          </w:r>
          <w:r w:rsidR="006E771F">
            <w:t xml:space="preserve">. </w:t>
          </w:r>
          <w:bookmarkEnd w:id="15"/>
          <w:r w:rsidR="00834E1D" w:rsidRPr="00834E1D">
            <w:t>Содержание</w:t>
          </w:r>
          <w:r w:rsidR="00834E1D">
            <w:t xml:space="preserve"> семинаров, практических занятий</w:t>
          </w:r>
        </w:p>
        <w:bookmarkEnd w:id="16" w:displacedByCustomXml="next"/>
      </w:sdtContent>
    </w:sdt>
    <w:p w14:paraId="626C1C5C" w14:textId="77777777" w:rsidR="00567623" w:rsidRDefault="00055442" w:rsidP="00567623">
      <w:pPr>
        <w:pStyle w:val="a5"/>
        <w:ind w:firstLine="709"/>
        <w:jc w:val="right"/>
        <w:rPr>
          <w:snapToGrid w:val="0"/>
          <w:sz w:val="28"/>
          <w:szCs w:val="28"/>
        </w:rPr>
      </w:pPr>
      <w:r>
        <w:rPr>
          <w:snapToGrid w:val="0"/>
          <w:sz w:val="28"/>
          <w:szCs w:val="28"/>
        </w:rPr>
        <w:t>Таблица 3</w:t>
      </w:r>
    </w:p>
    <w:tbl>
      <w:tblPr>
        <w:tblStyle w:val="a3"/>
        <w:tblW w:w="0" w:type="auto"/>
        <w:tblLook w:val="04A0" w:firstRow="1" w:lastRow="0" w:firstColumn="1" w:lastColumn="0" w:noHBand="0" w:noVBand="1"/>
      </w:tblPr>
      <w:tblGrid>
        <w:gridCol w:w="2239"/>
        <w:gridCol w:w="4168"/>
        <w:gridCol w:w="2938"/>
      </w:tblGrid>
      <w:tr w:rsidR="004B1C66" w14:paraId="765C438E" w14:textId="77777777" w:rsidTr="00EA30E1">
        <w:tc>
          <w:tcPr>
            <w:tcW w:w="2239" w:type="dxa"/>
          </w:tcPr>
          <w:p w14:paraId="6888D09C" w14:textId="77777777" w:rsidR="004B1C66" w:rsidRPr="00435040" w:rsidRDefault="004B1C66" w:rsidP="00EA30E1">
            <w:pPr>
              <w:pStyle w:val="a5"/>
              <w:jc w:val="center"/>
              <w:rPr>
                <w:b/>
                <w:snapToGrid w:val="0"/>
              </w:rPr>
            </w:pPr>
            <w:r>
              <w:rPr>
                <w:b/>
                <w:snapToGrid w:val="0"/>
              </w:rPr>
              <w:t>Наименование тем (разделов) дисциплины</w:t>
            </w:r>
          </w:p>
        </w:tc>
        <w:tc>
          <w:tcPr>
            <w:tcW w:w="4168" w:type="dxa"/>
          </w:tcPr>
          <w:p w14:paraId="63B7CCAF" w14:textId="77777777" w:rsidR="004B1C66" w:rsidRPr="00435040" w:rsidRDefault="004B1C66" w:rsidP="00EA30E1">
            <w:pPr>
              <w:pStyle w:val="a5"/>
              <w:jc w:val="center"/>
              <w:rPr>
                <w:b/>
                <w:snapToGrid w:val="0"/>
              </w:rPr>
            </w:pPr>
            <w:r>
              <w:rPr>
                <w:b/>
                <w:snapToGrid w:val="0"/>
              </w:rPr>
              <w:t xml:space="preserve">Перечень вопросов для обсуждения на семинарских, практических занятиях, рекомендуемые источники из </w:t>
            </w:r>
            <w:r w:rsidRPr="003C5C87">
              <w:rPr>
                <w:b/>
                <w:snapToGrid w:val="0"/>
              </w:rPr>
              <w:t>раздела 7</w:t>
            </w:r>
            <w:r>
              <w:rPr>
                <w:b/>
                <w:snapToGrid w:val="0"/>
              </w:rPr>
              <w:t xml:space="preserve"> </w:t>
            </w:r>
          </w:p>
        </w:tc>
        <w:tc>
          <w:tcPr>
            <w:tcW w:w="2938" w:type="dxa"/>
          </w:tcPr>
          <w:p w14:paraId="1D343184" w14:textId="77777777" w:rsidR="004B1C66" w:rsidRPr="00435040" w:rsidRDefault="004B1C66" w:rsidP="00EA30E1">
            <w:pPr>
              <w:pStyle w:val="a5"/>
              <w:jc w:val="center"/>
              <w:rPr>
                <w:b/>
                <w:snapToGrid w:val="0"/>
              </w:rPr>
            </w:pPr>
            <w:r>
              <w:rPr>
                <w:b/>
                <w:snapToGrid w:val="0"/>
              </w:rPr>
              <w:t>Формы проведения занятий</w:t>
            </w:r>
          </w:p>
        </w:tc>
      </w:tr>
      <w:tr w:rsidR="004B1C66" w14:paraId="06ED968A" w14:textId="77777777" w:rsidTr="00EA30E1">
        <w:tc>
          <w:tcPr>
            <w:tcW w:w="2239" w:type="dxa"/>
          </w:tcPr>
          <w:p w14:paraId="4C989E0A" w14:textId="77777777" w:rsidR="004B1C66" w:rsidRPr="00435040" w:rsidRDefault="004B1C66" w:rsidP="00EA30E1">
            <w:pPr>
              <w:pStyle w:val="a5"/>
              <w:rPr>
                <w:snapToGrid w:val="0"/>
              </w:rPr>
            </w:pPr>
            <w:r>
              <w:t xml:space="preserve">Тема 1. Числовые множества и </w:t>
            </w:r>
            <w:r w:rsidRPr="00EA7EFF">
              <w:t>функции</w:t>
            </w:r>
          </w:p>
        </w:tc>
        <w:tc>
          <w:tcPr>
            <w:tcW w:w="4168" w:type="dxa"/>
          </w:tcPr>
          <w:p w14:paraId="15F3BE6D" w14:textId="77777777" w:rsidR="004B1C66" w:rsidRPr="00D96D23" w:rsidRDefault="004B1C66" w:rsidP="00EA30E1">
            <w:pPr>
              <w:pStyle w:val="a5"/>
              <w:spacing w:after="0"/>
              <w:rPr>
                <w:snapToGrid w:val="0"/>
              </w:rPr>
            </w:pPr>
            <w:r>
              <w:rPr>
                <w:snapToGrid w:val="0"/>
              </w:rPr>
              <w:t xml:space="preserve">Операции над числовыми </w:t>
            </w:r>
            <w:r w:rsidRPr="00D96D23">
              <w:rPr>
                <w:snapToGrid w:val="0"/>
              </w:rPr>
              <w:t>множествам</w:t>
            </w:r>
            <w:r>
              <w:rPr>
                <w:snapToGrid w:val="0"/>
              </w:rPr>
              <w:t xml:space="preserve">и.  Исследование числовых множеств на ограниченность.  Нахождение комплексных корней многочлена. </w:t>
            </w:r>
            <w:r w:rsidRPr="00D96D23">
              <w:rPr>
                <w:snapToGrid w:val="0"/>
              </w:rPr>
              <w:t>Арифметические действия с комплексными ч</w:t>
            </w:r>
            <w:r>
              <w:rPr>
                <w:snapToGrid w:val="0"/>
              </w:rPr>
              <w:t>ислами. Нахождения модуля и ар</w:t>
            </w:r>
            <w:r w:rsidRPr="00D96D23">
              <w:rPr>
                <w:snapToGrid w:val="0"/>
              </w:rPr>
              <w:t>гумента комплексного числа. Представление</w:t>
            </w:r>
            <w:r>
              <w:rPr>
                <w:snapToGrid w:val="0"/>
              </w:rPr>
              <w:t xml:space="preserve"> комплексного числа в арифмети</w:t>
            </w:r>
            <w:r w:rsidRPr="00D96D23">
              <w:rPr>
                <w:snapToGrid w:val="0"/>
              </w:rPr>
              <w:t xml:space="preserve">ческой и тригонометрической форме. </w:t>
            </w:r>
          </w:p>
          <w:p w14:paraId="42DD1871" w14:textId="77777777" w:rsidR="004B1C66" w:rsidRPr="00435040" w:rsidRDefault="004B1C66" w:rsidP="00EA30E1">
            <w:pPr>
              <w:pStyle w:val="a5"/>
              <w:spacing w:after="0"/>
              <w:rPr>
                <w:snapToGrid w:val="0"/>
              </w:rPr>
            </w:pPr>
            <w:r>
              <w:rPr>
                <w:snapToGrid w:val="0"/>
              </w:rPr>
              <w:t xml:space="preserve">Функциональные зависимости в </w:t>
            </w:r>
            <w:r w:rsidRPr="00D96D23">
              <w:rPr>
                <w:snapToGrid w:val="0"/>
              </w:rPr>
              <w:t>экономик</w:t>
            </w:r>
            <w:r>
              <w:rPr>
                <w:snapToGrid w:val="0"/>
              </w:rPr>
              <w:t>е: функции полезности, одно</w:t>
            </w:r>
            <w:r w:rsidRPr="00D96D23">
              <w:rPr>
                <w:snapToGrid w:val="0"/>
              </w:rPr>
              <w:t>факторные производственные функции, фун</w:t>
            </w:r>
            <w:r>
              <w:rPr>
                <w:snapToGrid w:val="0"/>
              </w:rPr>
              <w:t>кции спроса и предложения. Функ</w:t>
            </w:r>
            <w:r w:rsidRPr="00D96D23">
              <w:rPr>
                <w:snapToGrid w:val="0"/>
              </w:rPr>
              <w:t>ции средних издержек и связь между ними (ATC = AVC + AFC).</w:t>
            </w:r>
            <w:r w:rsidRPr="00C619FA">
              <w:rPr>
                <w:snapToGrid w:val="0"/>
              </w:rPr>
              <w:t xml:space="preserve"> Рекомендуемые источники</w:t>
            </w:r>
            <w:r>
              <w:rPr>
                <w:snapToGrid w:val="0"/>
              </w:rPr>
              <w:t>:</w:t>
            </w:r>
            <w:r w:rsidRPr="00C619FA">
              <w:rPr>
                <w:snapToGrid w:val="0"/>
              </w:rPr>
              <w:t xml:space="preserve"> [2</w:t>
            </w:r>
            <w:r w:rsidRPr="004E5F4C">
              <w:rPr>
                <w:snapToGrid w:val="0"/>
              </w:rPr>
              <w:t>].</w:t>
            </w:r>
          </w:p>
        </w:tc>
        <w:tc>
          <w:tcPr>
            <w:tcW w:w="2938" w:type="dxa"/>
          </w:tcPr>
          <w:p w14:paraId="36FF6D69" w14:textId="77777777" w:rsidR="004B1C66" w:rsidRDefault="004B1C66" w:rsidP="00EA30E1">
            <w:pPr>
              <w:pStyle w:val="a5"/>
              <w:jc w:val="both"/>
            </w:pPr>
            <w:r>
              <w:t xml:space="preserve">Интерактив – Практикум по решению задач по </w:t>
            </w:r>
            <w:proofErr w:type="gramStart"/>
            <w:r>
              <w:t>те-</w:t>
            </w:r>
            <w:proofErr w:type="spellStart"/>
            <w:r>
              <w:t>матике</w:t>
            </w:r>
            <w:proofErr w:type="spellEnd"/>
            <w:proofErr w:type="gramEnd"/>
            <w:r>
              <w:t xml:space="preserve"> занятия в малых группах (2-4 студента) и</w:t>
            </w:r>
          </w:p>
          <w:p w14:paraId="00151E21" w14:textId="77777777" w:rsidR="004B1C66" w:rsidRDefault="004B1C66" w:rsidP="00EA30E1">
            <w:pPr>
              <w:pStyle w:val="a5"/>
              <w:jc w:val="both"/>
            </w:pPr>
            <w:r>
              <w:t xml:space="preserve">коллективное обсуждение решений – до 50% от трудоемкости </w:t>
            </w:r>
            <w:proofErr w:type="spellStart"/>
            <w:proofErr w:type="gramStart"/>
            <w:r>
              <w:t>практиче-ского</w:t>
            </w:r>
            <w:proofErr w:type="spellEnd"/>
            <w:proofErr w:type="gramEnd"/>
            <w:r>
              <w:t xml:space="preserve"> занятия</w:t>
            </w:r>
          </w:p>
          <w:p w14:paraId="45318851" w14:textId="77777777" w:rsidR="004B1C66" w:rsidRDefault="004B1C66" w:rsidP="00EA30E1">
            <w:pPr>
              <w:pStyle w:val="a5"/>
              <w:jc w:val="both"/>
            </w:pPr>
          </w:p>
          <w:p w14:paraId="18476B57" w14:textId="77777777" w:rsidR="004B1C66" w:rsidRPr="00435040" w:rsidRDefault="004B1C66" w:rsidP="00EA30E1">
            <w:pPr>
              <w:pStyle w:val="a5"/>
              <w:jc w:val="center"/>
              <w:rPr>
                <w:snapToGrid w:val="0"/>
              </w:rPr>
            </w:pPr>
          </w:p>
        </w:tc>
      </w:tr>
      <w:tr w:rsidR="004B1C66" w14:paraId="38EDE7D3" w14:textId="77777777" w:rsidTr="00EA30E1">
        <w:tc>
          <w:tcPr>
            <w:tcW w:w="2239" w:type="dxa"/>
            <w:tcBorders>
              <w:top w:val="single" w:sz="4" w:space="0" w:color="auto"/>
              <w:bottom w:val="single" w:sz="4" w:space="0" w:color="auto"/>
              <w:right w:val="single" w:sz="4" w:space="0" w:color="auto"/>
            </w:tcBorders>
          </w:tcPr>
          <w:p w14:paraId="63B4ECDE" w14:textId="77777777" w:rsidR="004B1C66" w:rsidRPr="00D32EAB" w:rsidRDefault="004B1C66" w:rsidP="00EA30E1">
            <w:pPr>
              <w:rPr>
                <w:sz w:val="28"/>
                <w:szCs w:val="28"/>
              </w:rPr>
            </w:pPr>
            <w:r>
              <w:t xml:space="preserve">Тема 2. </w:t>
            </w:r>
            <w:r w:rsidRPr="008D4AB1">
              <w:t xml:space="preserve">Предел и непрерывность </w:t>
            </w:r>
          </w:p>
        </w:tc>
        <w:tc>
          <w:tcPr>
            <w:tcW w:w="4168" w:type="dxa"/>
          </w:tcPr>
          <w:p w14:paraId="2EEFFE74" w14:textId="77777777" w:rsidR="004B1C66" w:rsidRPr="00487B30" w:rsidRDefault="004B1C66" w:rsidP="00EA30E1">
            <w:pPr>
              <w:pStyle w:val="a5"/>
              <w:spacing w:after="0"/>
              <w:rPr>
                <w:snapToGrid w:val="0"/>
              </w:rPr>
            </w:pPr>
            <w:r>
              <w:rPr>
                <w:snapToGrid w:val="0"/>
              </w:rPr>
              <w:t>Паутинообразная модель</w:t>
            </w:r>
            <w:r w:rsidRPr="00487B30">
              <w:rPr>
                <w:snapToGrid w:val="0"/>
              </w:rPr>
              <w:t xml:space="preserve"> рын</w:t>
            </w:r>
            <w:r>
              <w:rPr>
                <w:snapToGrid w:val="0"/>
              </w:rPr>
              <w:t>ка одного товара.  Вычисление</w:t>
            </w:r>
            <w:r w:rsidRPr="00487B30">
              <w:rPr>
                <w:snapToGrid w:val="0"/>
              </w:rPr>
              <w:t xml:space="preserve"> пределов </w:t>
            </w:r>
          </w:p>
          <w:p w14:paraId="48018101" w14:textId="77777777" w:rsidR="004B1C66" w:rsidRDefault="004B1C66" w:rsidP="00EA30E1">
            <w:pPr>
              <w:pStyle w:val="a5"/>
              <w:spacing w:after="0"/>
              <w:rPr>
                <w:snapToGrid w:val="0"/>
              </w:rPr>
            </w:pPr>
            <w:r w:rsidRPr="00487B30">
              <w:rPr>
                <w:snapToGrid w:val="0"/>
              </w:rPr>
              <w:t>числовой последовательности. Исследование н</w:t>
            </w:r>
            <w:r>
              <w:rPr>
                <w:snapToGrid w:val="0"/>
              </w:rPr>
              <w:t>а сходимость рядов. Решение за</w:t>
            </w:r>
            <w:r w:rsidRPr="00487B30">
              <w:rPr>
                <w:snapToGrid w:val="0"/>
              </w:rPr>
              <w:t>дач: формула сложных процентов, непрерывно</w:t>
            </w:r>
            <w:r>
              <w:rPr>
                <w:snapToGrid w:val="0"/>
              </w:rPr>
              <w:t xml:space="preserve">е начисление процентов, вечная </w:t>
            </w:r>
            <w:r w:rsidRPr="00487B30">
              <w:rPr>
                <w:snapToGrid w:val="0"/>
              </w:rPr>
              <w:t xml:space="preserve">рента. </w:t>
            </w:r>
          </w:p>
          <w:p w14:paraId="7CBEED89" w14:textId="77777777" w:rsidR="004B1C66" w:rsidRPr="00E834BC" w:rsidRDefault="004B1C66" w:rsidP="00EA30E1">
            <w:pPr>
              <w:pStyle w:val="a5"/>
              <w:spacing w:after="0"/>
              <w:rPr>
                <w:snapToGrid w:val="0"/>
              </w:rPr>
            </w:pPr>
            <w:r w:rsidRPr="00E834BC">
              <w:rPr>
                <w:snapToGrid w:val="0"/>
              </w:rPr>
              <w:t xml:space="preserve">Вычисление пределов функций на бесконечности и в точке. Вычисление </w:t>
            </w:r>
          </w:p>
          <w:p w14:paraId="43AB895F" w14:textId="77777777" w:rsidR="004B1C66" w:rsidRDefault="004B1C66" w:rsidP="00EA30E1">
            <w:pPr>
              <w:pStyle w:val="a5"/>
              <w:spacing w:after="0"/>
              <w:rPr>
                <w:snapToGrid w:val="0"/>
              </w:rPr>
            </w:pPr>
            <w:r>
              <w:rPr>
                <w:snapToGrid w:val="0"/>
              </w:rPr>
              <w:t>односторонних пределов.</w:t>
            </w:r>
            <w:r w:rsidRPr="00E834BC">
              <w:rPr>
                <w:snapToGrid w:val="0"/>
              </w:rPr>
              <w:t xml:space="preserve"> Решени</w:t>
            </w:r>
            <w:r>
              <w:rPr>
                <w:snapToGrid w:val="0"/>
              </w:rPr>
              <w:t>е задач на</w:t>
            </w:r>
            <w:r w:rsidRPr="00E834BC">
              <w:rPr>
                <w:snapToGrid w:val="0"/>
              </w:rPr>
              <w:t xml:space="preserve"> ср</w:t>
            </w:r>
            <w:r>
              <w:rPr>
                <w:snapToGrid w:val="0"/>
              </w:rPr>
              <w:t xml:space="preserve">авнение бесконечно больших и </w:t>
            </w:r>
            <w:r w:rsidRPr="00E834BC">
              <w:rPr>
                <w:snapToGrid w:val="0"/>
              </w:rPr>
              <w:t xml:space="preserve">бесконечно малых функций.  </w:t>
            </w:r>
          </w:p>
          <w:p w14:paraId="26C1CADE" w14:textId="77777777" w:rsidR="004B1C66" w:rsidRDefault="004B1C66" w:rsidP="00EA30E1">
            <w:pPr>
              <w:pStyle w:val="a5"/>
              <w:spacing w:after="0"/>
              <w:rPr>
                <w:snapToGrid w:val="0"/>
              </w:rPr>
            </w:pPr>
            <w:r>
              <w:rPr>
                <w:snapToGrid w:val="0"/>
              </w:rPr>
              <w:t>Определение</w:t>
            </w:r>
            <w:r w:rsidRPr="003C5803">
              <w:rPr>
                <w:snapToGrid w:val="0"/>
              </w:rPr>
              <w:t xml:space="preserve"> </w:t>
            </w:r>
            <w:r>
              <w:rPr>
                <w:snapToGrid w:val="0"/>
              </w:rPr>
              <w:t>точек разрыва</w:t>
            </w:r>
            <w:r w:rsidRPr="003C5803">
              <w:rPr>
                <w:snapToGrid w:val="0"/>
              </w:rPr>
              <w:t xml:space="preserve"> фу</w:t>
            </w:r>
            <w:r>
              <w:rPr>
                <w:snapToGrid w:val="0"/>
              </w:rPr>
              <w:t xml:space="preserve">нкции   ее типа.  Нахождение асимптот </w:t>
            </w:r>
            <w:r w:rsidRPr="003C5803">
              <w:rPr>
                <w:snapToGrid w:val="0"/>
              </w:rPr>
              <w:t>графика функции. Построение графиков фун</w:t>
            </w:r>
            <w:r>
              <w:rPr>
                <w:snapToGrid w:val="0"/>
              </w:rPr>
              <w:t xml:space="preserve">кций спроса </w:t>
            </w:r>
            <w:proofErr w:type="spellStart"/>
            <w:r>
              <w:rPr>
                <w:snapToGrid w:val="0"/>
              </w:rPr>
              <w:t>Торнквиста</w:t>
            </w:r>
            <w:proofErr w:type="spellEnd"/>
            <w:r>
              <w:rPr>
                <w:snapToGrid w:val="0"/>
              </w:rPr>
              <w:t xml:space="preserve"> и нахож</w:t>
            </w:r>
            <w:r w:rsidRPr="003C5803">
              <w:rPr>
                <w:snapToGrid w:val="0"/>
              </w:rPr>
              <w:t>дение их асимптот.</w:t>
            </w:r>
          </w:p>
          <w:p w14:paraId="739079D1" w14:textId="77777777" w:rsidR="004B1C66" w:rsidRPr="00435040" w:rsidRDefault="004B1C66" w:rsidP="00EA30E1">
            <w:pPr>
              <w:pStyle w:val="a5"/>
              <w:spacing w:after="0"/>
              <w:rPr>
                <w:snapToGrid w:val="0"/>
              </w:rPr>
            </w:pPr>
            <w:r w:rsidRPr="007345AB">
              <w:rPr>
                <w:snapToGrid w:val="0"/>
              </w:rPr>
              <w:t>Рекомендуемые источники</w:t>
            </w:r>
            <w:r>
              <w:rPr>
                <w:snapToGrid w:val="0"/>
              </w:rPr>
              <w:t>:</w:t>
            </w:r>
            <w:r w:rsidRPr="00801582">
              <w:rPr>
                <w:snapToGrid w:val="0"/>
              </w:rPr>
              <w:t xml:space="preserve"> [2].</w:t>
            </w:r>
          </w:p>
        </w:tc>
        <w:tc>
          <w:tcPr>
            <w:tcW w:w="2938" w:type="dxa"/>
          </w:tcPr>
          <w:p w14:paraId="089E3899" w14:textId="77777777" w:rsidR="004B1C66" w:rsidRPr="00435040" w:rsidRDefault="004B1C66" w:rsidP="00EA30E1">
            <w:pPr>
              <w:pStyle w:val="a5"/>
              <w:jc w:val="both"/>
              <w:rPr>
                <w:snapToGrid w:val="0"/>
              </w:rPr>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4B1C66" w14:paraId="600E8F29" w14:textId="77777777" w:rsidTr="00EA30E1">
        <w:tc>
          <w:tcPr>
            <w:tcW w:w="2239" w:type="dxa"/>
            <w:tcBorders>
              <w:top w:val="single" w:sz="4" w:space="0" w:color="auto"/>
              <w:bottom w:val="single" w:sz="4" w:space="0" w:color="auto"/>
              <w:right w:val="single" w:sz="4" w:space="0" w:color="auto"/>
            </w:tcBorders>
          </w:tcPr>
          <w:p w14:paraId="19E363DE" w14:textId="77777777" w:rsidR="004B1C66" w:rsidRPr="00C55F8C" w:rsidRDefault="004B1C66" w:rsidP="00EA30E1">
            <w:pPr>
              <w:suppressAutoHyphens/>
              <w:adjustRightInd w:val="0"/>
              <w:rPr>
                <w:sz w:val="28"/>
                <w:szCs w:val="28"/>
              </w:rPr>
            </w:pPr>
            <w:r>
              <w:t xml:space="preserve">Тема 3. </w:t>
            </w:r>
            <w:r w:rsidRPr="008D4AB1">
              <w:t xml:space="preserve">Дифференциальное </w:t>
            </w:r>
            <w:proofErr w:type="gramStart"/>
            <w:r w:rsidRPr="008D4AB1">
              <w:t>исчисление  функций</w:t>
            </w:r>
            <w:proofErr w:type="gramEnd"/>
            <w:r w:rsidRPr="008D4AB1">
              <w:t xml:space="preserve"> одной переменной</w:t>
            </w:r>
          </w:p>
        </w:tc>
        <w:tc>
          <w:tcPr>
            <w:tcW w:w="4168" w:type="dxa"/>
          </w:tcPr>
          <w:p w14:paraId="437B09CC" w14:textId="77777777" w:rsidR="004B1C66" w:rsidRPr="00A56B41" w:rsidRDefault="004B1C66" w:rsidP="00EA30E1">
            <w:pPr>
              <w:pStyle w:val="a5"/>
              <w:spacing w:after="0"/>
              <w:rPr>
                <w:snapToGrid w:val="0"/>
              </w:rPr>
            </w:pPr>
            <w:r>
              <w:rPr>
                <w:snapToGrid w:val="0"/>
              </w:rPr>
              <w:t>Вычисление производных функции   одной переменной.  Нахождение</w:t>
            </w:r>
          </w:p>
          <w:p w14:paraId="6233C241" w14:textId="77777777" w:rsidR="004B1C66" w:rsidRDefault="004B1C66" w:rsidP="00EA30E1">
            <w:pPr>
              <w:pStyle w:val="a5"/>
              <w:spacing w:after="0"/>
              <w:rPr>
                <w:snapToGrid w:val="0"/>
              </w:rPr>
            </w:pPr>
            <w:r w:rsidRPr="00A56B41">
              <w:rPr>
                <w:snapToGrid w:val="0"/>
              </w:rPr>
              <w:t xml:space="preserve">касательной к графику функции. Вычисление предельных величин в экономике </w:t>
            </w:r>
            <w:r>
              <w:rPr>
                <w:snapToGrid w:val="0"/>
              </w:rPr>
              <w:t>и их интерпретация. Вычисление средней и</w:t>
            </w:r>
            <w:r w:rsidRPr="00A56B41">
              <w:rPr>
                <w:snapToGrid w:val="0"/>
              </w:rPr>
              <w:t xml:space="preserve"> т</w:t>
            </w:r>
            <w:r>
              <w:rPr>
                <w:snapToGrid w:val="0"/>
              </w:rPr>
              <w:t xml:space="preserve">очечной эластичности функций </w:t>
            </w:r>
            <w:r w:rsidRPr="00A56B41">
              <w:rPr>
                <w:snapToGrid w:val="0"/>
              </w:rPr>
              <w:t xml:space="preserve">спроса и предложения по цене, эластичности спроса по доходу. </w:t>
            </w:r>
          </w:p>
          <w:p w14:paraId="76B02E12" w14:textId="77777777" w:rsidR="004B1C66" w:rsidRDefault="004B1C66" w:rsidP="00EA30E1">
            <w:pPr>
              <w:pStyle w:val="a5"/>
              <w:spacing w:after="0"/>
              <w:rPr>
                <w:snapToGrid w:val="0"/>
              </w:rPr>
            </w:pPr>
            <w:r>
              <w:rPr>
                <w:snapToGrid w:val="0"/>
              </w:rPr>
              <w:t>Приближенное вычисление значения функции с помощью дифференциала.  Вычисление производных сложной и неявно</w:t>
            </w:r>
            <w:r w:rsidRPr="00564CCF">
              <w:rPr>
                <w:snapToGrid w:val="0"/>
              </w:rPr>
              <w:t xml:space="preserve"> </w:t>
            </w:r>
            <w:r>
              <w:rPr>
                <w:snapToGrid w:val="0"/>
              </w:rPr>
              <w:t xml:space="preserve">заданных </w:t>
            </w:r>
            <w:r w:rsidRPr="00564CCF">
              <w:rPr>
                <w:snapToGrid w:val="0"/>
              </w:rPr>
              <w:t xml:space="preserve">функций.  </w:t>
            </w:r>
          </w:p>
          <w:p w14:paraId="5FE46F69" w14:textId="77777777" w:rsidR="004B1C66" w:rsidRPr="00BB0D5C" w:rsidRDefault="004B1C66" w:rsidP="00EA30E1">
            <w:pPr>
              <w:pStyle w:val="a5"/>
              <w:spacing w:after="0"/>
              <w:rPr>
                <w:snapToGrid w:val="0"/>
              </w:rPr>
            </w:pPr>
            <w:r>
              <w:rPr>
                <w:snapToGrid w:val="0"/>
              </w:rPr>
              <w:t xml:space="preserve">Вычисление </w:t>
            </w:r>
            <w:r w:rsidRPr="00BB0D5C">
              <w:rPr>
                <w:snapToGrid w:val="0"/>
              </w:rPr>
              <w:t xml:space="preserve">пределов по </w:t>
            </w:r>
            <w:r>
              <w:rPr>
                <w:snapToGrid w:val="0"/>
              </w:rPr>
              <w:t xml:space="preserve">правилу </w:t>
            </w:r>
            <w:proofErr w:type="spellStart"/>
            <w:r>
              <w:rPr>
                <w:snapToGrid w:val="0"/>
              </w:rPr>
              <w:t>Лопиталя</w:t>
            </w:r>
            <w:proofErr w:type="spellEnd"/>
            <w:r>
              <w:rPr>
                <w:snapToGrid w:val="0"/>
              </w:rPr>
              <w:t xml:space="preserve">.  Решение задач </w:t>
            </w:r>
            <w:r w:rsidRPr="00BB0D5C">
              <w:rPr>
                <w:snapToGrid w:val="0"/>
              </w:rPr>
              <w:t xml:space="preserve">на </w:t>
            </w:r>
          </w:p>
          <w:p w14:paraId="5992E72F" w14:textId="77777777" w:rsidR="004B1C66" w:rsidRDefault="004B1C66" w:rsidP="00EA30E1">
            <w:pPr>
              <w:pStyle w:val="a5"/>
              <w:spacing w:after="0"/>
              <w:rPr>
                <w:snapToGrid w:val="0"/>
              </w:rPr>
            </w:pPr>
            <w:r w:rsidRPr="00BB0D5C">
              <w:rPr>
                <w:snapToGrid w:val="0"/>
              </w:rPr>
              <w:t>нахождение интервалов монотонности функции.</w:t>
            </w:r>
          </w:p>
          <w:p w14:paraId="73BBE052" w14:textId="77777777" w:rsidR="004B1C66" w:rsidRDefault="004B1C66" w:rsidP="00EA30E1">
            <w:pPr>
              <w:pStyle w:val="a5"/>
              <w:spacing w:after="0"/>
              <w:rPr>
                <w:snapToGrid w:val="0"/>
              </w:rPr>
            </w:pPr>
            <w:r w:rsidRPr="00575920">
              <w:rPr>
                <w:snapToGrid w:val="0"/>
              </w:rPr>
              <w:t xml:space="preserve">Нахождение </w:t>
            </w:r>
            <w:r>
              <w:rPr>
                <w:snapToGrid w:val="0"/>
              </w:rPr>
              <w:t>точек экстремума и экстремумов функции</w:t>
            </w:r>
            <w:r w:rsidRPr="00575920">
              <w:rPr>
                <w:snapToGrid w:val="0"/>
              </w:rPr>
              <w:t xml:space="preserve"> одной пе</w:t>
            </w:r>
            <w:r>
              <w:rPr>
                <w:snapToGrid w:val="0"/>
              </w:rPr>
              <w:t>ременной.  Решение задач на нахождение наибольшего и наименьшего значения функции</w:t>
            </w:r>
            <w:r w:rsidRPr="00575920">
              <w:rPr>
                <w:snapToGrid w:val="0"/>
              </w:rPr>
              <w:t xml:space="preserve"> на отрезке. Задача максимизации прибыли.  Задача</w:t>
            </w:r>
            <w:r>
              <w:rPr>
                <w:snapToGrid w:val="0"/>
              </w:rPr>
              <w:t xml:space="preserve"> о </w:t>
            </w:r>
            <w:r w:rsidRPr="00575920">
              <w:rPr>
                <w:snapToGrid w:val="0"/>
              </w:rPr>
              <w:t>максимизации налоговой выручки.</w:t>
            </w:r>
          </w:p>
          <w:p w14:paraId="0999995C" w14:textId="77777777" w:rsidR="004B1C66" w:rsidRPr="008823E4" w:rsidRDefault="004B1C66" w:rsidP="00EA30E1">
            <w:pPr>
              <w:pStyle w:val="a5"/>
              <w:spacing w:after="0"/>
              <w:rPr>
                <w:snapToGrid w:val="0"/>
              </w:rPr>
            </w:pPr>
            <w:r w:rsidRPr="00A56B41">
              <w:rPr>
                <w:snapToGrid w:val="0"/>
              </w:rPr>
              <w:t xml:space="preserve"> </w:t>
            </w:r>
            <w:r>
              <w:rPr>
                <w:snapToGrid w:val="0"/>
              </w:rPr>
              <w:t xml:space="preserve">Вычисление производных и </w:t>
            </w:r>
            <w:r w:rsidRPr="008823E4">
              <w:rPr>
                <w:snapToGrid w:val="0"/>
              </w:rPr>
              <w:t>дифференциал</w:t>
            </w:r>
            <w:r>
              <w:rPr>
                <w:snapToGrid w:val="0"/>
              </w:rPr>
              <w:t xml:space="preserve">ов функции второго порядка. </w:t>
            </w:r>
            <w:r w:rsidRPr="008823E4">
              <w:rPr>
                <w:snapToGrid w:val="0"/>
              </w:rPr>
              <w:t>Опре</w:t>
            </w:r>
            <w:r>
              <w:rPr>
                <w:snapToGrid w:val="0"/>
              </w:rPr>
              <w:t>деление интервалов выпуклости/вогнутости функции и точек</w:t>
            </w:r>
            <w:r w:rsidRPr="008823E4">
              <w:rPr>
                <w:snapToGrid w:val="0"/>
              </w:rPr>
              <w:t xml:space="preserve"> перегиба. </w:t>
            </w:r>
          </w:p>
          <w:p w14:paraId="649D23BB" w14:textId="77777777" w:rsidR="004B1C66" w:rsidRPr="008823E4" w:rsidRDefault="004B1C66" w:rsidP="00EA30E1">
            <w:pPr>
              <w:pStyle w:val="a5"/>
              <w:spacing w:after="0"/>
              <w:rPr>
                <w:snapToGrid w:val="0"/>
              </w:rPr>
            </w:pPr>
            <w:r>
              <w:rPr>
                <w:snapToGrid w:val="0"/>
              </w:rPr>
              <w:t>Решение задач</w:t>
            </w:r>
            <w:r w:rsidRPr="008823E4">
              <w:rPr>
                <w:snapToGrid w:val="0"/>
              </w:rPr>
              <w:t xml:space="preserve"> </w:t>
            </w:r>
            <w:r>
              <w:rPr>
                <w:snapToGrid w:val="0"/>
              </w:rPr>
              <w:t xml:space="preserve">на </w:t>
            </w:r>
            <w:r w:rsidRPr="008823E4">
              <w:rPr>
                <w:snapToGrid w:val="0"/>
              </w:rPr>
              <w:t>формулы Тейлор</w:t>
            </w:r>
            <w:r>
              <w:rPr>
                <w:snapToGrid w:val="0"/>
              </w:rPr>
              <w:t xml:space="preserve">а и </w:t>
            </w:r>
            <w:proofErr w:type="spellStart"/>
            <w:r>
              <w:rPr>
                <w:snapToGrid w:val="0"/>
              </w:rPr>
              <w:t>Маклорена</w:t>
            </w:r>
            <w:proofErr w:type="spellEnd"/>
            <w:r>
              <w:rPr>
                <w:snapToGrid w:val="0"/>
              </w:rPr>
              <w:t>.  Использование</w:t>
            </w:r>
            <w:r w:rsidRPr="008823E4">
              <w:rPr>
                <w:snapToGrid w:val="0"/>
              </w:rPr>
              <w:t xml:space="preserve"> их для </w:t>
            </w:r>
          </w:p>
          <w:p w14:paraId="7B709772" w14:textId="77777777" w:rsidR="004B1C66" w:rsidRDefault="004B1C66" w:rsidP="00EA30E1">
            <w:pPr>
              <w:pStyle w:val="a5"/>
              <w:spacing w:after="0"/>
              <w:rPr>
                <w:snapToGrid w:val="0"/>
              </w:rPr>
            </w:pPr>
            <w:r w:rsidRPr="008823E4">
              <w:rPr>
                <w:snapToGrid w:val="0"/>
              </w:rPr>
              <w:t xml:space="preserve">приближенных вычислений.  </w:t>
            </w:r>
          </w:p>
          <w:p w14:paraId="296EDA70" w14:textId="77777777" w:rsidR="004B1C66" w:rsidRPr="00435040" w:rsidRDefault="004B1C66" w:rsidP="00EA30E1">
            <w:pPr>
              <w:pStyle w:val="a5"/>
              <w:spacing w:after="0"/>
              <w:rPr>
                <w:snapToGrid w:val="0"/>
              </w:rPr>
            </w:pPr>
            <w:r w:rsidRPr="0092436A">
              <w:rPr>
                <w:snapToGrid w:val="0"/>
              </w:rPr>
              <w:t>Полное исследование функции и построение ее графика.</w:t>
            </w:r>
            <w:r>
              <w:rPr>
                <w:snapToGrid w:val="0"/>
              </w:rPr>
              <w:t xml:space="preserve"> </w:t>
            </w:r>
            <w:r w:rsidRPr="006332E9">
              <w:rPr>
                <w:snapToGrid w:val="0"/>
              </w:rPr>
              <w:t>Рекомендуемые источники: [2].</w:t>
            </w:r>
          </w:p>
        </w:tc>
        <w:tc>
          <w:tcPr>
            <w:tcW w:w="2938" w:type="dxa"/>
          </w:tcPr>
          <w:p w14:paraId="1CBED56E" w14:textId="77777777" w:rsidR="004B1C66" w:rsidRPr="00435040" w:rsidRDefault="004B1C66" w:rsidP="00EA30E1">
            <w:pPr>
              <w:pStyle w:val="a5"/>
              <w:spacing w:after="0"/>
              <w:jc w:val="both"/>
              <w:rPr>
                <w:snapToGrid w:val="0"/>
              </w:rPr>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4B1C66" w14:paraId="253FC827" w14:textId="77777777" w:rsidTr="00EA30E1">
        <w:tc>
          <w:tcPr>
            <w:tcW w:w="2239" w:type="dxa"/>
            <w:tcBorders>
              <w:top w:val="single" w:sz="4" w:space="0" w:color="auto"/>
              <w:bottom w:val="single" w:sz="4" w:space="0" w:color="auto"/>
              <w:right w:val="single" w:sz="4" w:space="0" w:color="auto"/>
            </w:tcBorders>
          </w:tcPr>
          <w:p w14:paraId="29970C8F" w14:textId="77777777" w:rsidR="004B1C66" w:rsidRDefault="004B1C66" w:rsidP="00EA30E1">
            <w:pPr>
              <w:ind w:left="-31"/>
              <w:rPr>
                <w:rFonts w:eastAsia="Arial Unicode MS"/>
                <w:color w:val="000000"/>
                <w:sz w:val="22"/>
                <w:szCs w:val="22"/>
                <w:u w:color="000000"/>
                <w:bdr w:val="nil"/>
              </w:rPr>
            </w:pPr>
            <w:r w:rsidRPr="007F31B2">
              <w:rPr>
                <w:rFonts w:eastAsia="Arial Unicode MS"/>
                <w:color w:val="000000"/>
                <w:u w:color="000000"/>
                <w:bdr w:val="nil"/>
              </w:rPr>
              <w:t>Тема 4.</w:t>
            </w:r>
            <w:r w:rsidRPr="00F9675F">
              <w:rPr>
                <w:rFonts w:eastAsia="Arial Unicode MS"/>
                <w:color w:val="000000"/>
                <w:sz w:val="22"/>
                <w:szCs w:val="22"/>
                <w:u w:color="000000"/>
                <w:bdr w:val="nil"/>
              </w:rPr>
              <w:t xml:space="preserve"> </w:t>
            </w:r>
            <w:r w:rsidRPr="003B1D18">
              <w:t>Интегральное исчисление функций одной переменной</w:t>
            </w:r>
          </w:p>
          <w:p w14:paraId="22C99CAC" w14:textId="77777777" w:rsidR="004B1C66" w:rsidRDefault="004B1C66" w:rsidP="00EA30E1">
            <w:pPr>
              <w:ind w:left="-31"/>
              <w:rPr>
                <w:rFonts w:eastAsia="Arial Unicode MS"/>
                <w:color w:val="000000"/>
                <w:sz w:val="22"/>
                <w:szCs w:val="22"/>
                <w:u w:color="000000"/>
                <w:bdr w:val="nil"/>
              </w:rPr>
            </w:pPr>
          </w:p>
          <w:p w14:paraId="2B8C3A58" w14:textId="77777777" w:rsidR="004B1C66" w:rsidRPr="00C22BA5" w:rsidRDefault="004B1C66" w:rsidP="00EA30E1">
            <w:pPr>
              <w:ind w:left="-31"/>
              <w:rPr>
                <w:rFonts w:eastAsia="Calibri"/>
                <w:sz w:val="22"/>
                <w:szCs w:val="22"/>
                <w:lang w:eastAsia="en-US"/>
              </w:rPr>
            </w:pPr>
          </w:p>
        </w:tc>
        <w:tc>
          <w:tcPr>
            <w:tcW w:w="4168" w:type="dxa"/>
          </w:tcPr>
          <w:p w14:paraId="3DA6FCDD" w14:textId="77777777" w:rsidR="004B1C66" w:rsidRPr="006332E9" w:rsidRDefault="004B1C66" w:rsidP="00EA30E1">
            <w:pPr>
              <w:pStyle w:val="a5"/>
              <w:spacing w:after="0"/>
              <w:rPr>
                <w:snapToGrid w:val="0"/>
              </w:rPr>
            </w:pPr>
            <w:r>
              <w:rPr>
                <w:snapToGrid w:val="0"/>
              </w:rPr>
              <w:t xml:space="preserve">Вычисление неопределенных </w:t>
            </w:r>
            <w:r w:rsidRPr="006332E9">
              <w:rPr>
                <w:snapToGrid w:val="0"/>
              </w:rPr>
              <w:t xml:space="preserve">интегралов </w:t>
            </w:r>
            <w:r>
              <w:rPr>
                <w:snapToGrid w:val="0"/>
              </w:rPr>
              <w:t>путем</w:t>
            </w:r>
            <w:r w:rsidRPr="006332E9">
              <w:rPr>
                <w:snapToGrid w:val="0"/>
              </w:rPr>
              <w:t xml:space="preserve"> непосредственного </w:t>
            </w:r>
          </w:p>
          <w:p w14:paraId="4A3F7B48" w14:textId="77777777" w:rsidR="004B1C66" w:rsidRPr="006332E9" w:rsidRDefault="004B1C66" w:rsidP="00EA30E1">
            <w:pPr>
              <w:pStyle w:val="a5"/>
              <w:spacing w:after="0"/>
              <w:rPr>
                <w:snapToGrid w:val="0"/>
              </w:rPr>
            </w:pPr>
            <w:r w:rsidRPr="006332E9">
              <w:rPr>
                <w:snapToGrid w:val="0"/>
              </w:rPr>
              <w:t>интегрирования, методом замены, методом инт</w:t>
            </w:r>
            <w:r>
              <w:rPr>
                <w:snapToGrid w:val="0"/>
              </w:rPr>
              <w:t xml:space="preserve">егрирования по частям. Решение </w:t>
            </w:r>
            <w:r w:rsidRPr="006332E9">
              <w:rPr>
                <w:snapToGrid w:val="0"/>
              </w:rPr>
              <w:t>задач на интегрирование рациональных дробей.</w:t>
            </w:r>
            <w:r>
              <w:rPr>
                <w:snapToGrid w:val="0"/>
              </w:rPr>
              <w:t xml:space="preserve"> </w:t>
            </w:r>
            <w:r w:rsidRPr="006332E9">
              <w:rPr>
                <w:snapToGrid w:val="0"/>
              </w:rPr>
              <w:t>Вычисление определенных интегралов</w:t>
            </w:r>
            <w:r>
              <w:rPr>
                <w:snapToGrid w:val="0"/>
              </w:rPr>
              <w:t xml:space="preserve"> по формуле Ньютона-Лейбница.  </w:t>
            </w:r>
            <w:r w:rsidRPr="006332E9">
              <w:rPr>
                <w:snapToGrid w:val="0"/>
              </w:rPr>
              <w:t xml:space="preserve">Вычисление площадей плоских </w:t>
            </w:r>
            <w:r>
              <w:rPr>
                <w:snapToGrid w:val="0"/>
              </w:rPr>
              <w:t xml:space="preserve">фигур. </w:t>
            </w:r>
            <w:r w:rsidRPr="006332E9">
              <w:rPr>
                <w:snapToGrid w:val="0"/>
              </w:rPr>
              <w:t xml:space="preserve">Нахождение выпуска продукции </w:t>
            </w:r>
          </w:p>
          <w:p w14:paraId="00696090" w14:textId="77777777" w:rsidR="004B1C66" w:rsidRPr="006332E9" w:rsidRDefault="004B1C66" w:rsidP="00EA30E1">
            <w:pPr>
              <w:pStyle w:val="a5"/>
              <w:spacing w:after="0"/>
              <w:rPr>
                <w:snapToGrid w:val="0"/>
              </w:rPr>
            </w:pPr>
            <w:r w:rsidRPr="006332E9">
              <w:rPr>
                <w:snapToGrid w:val="0"/>
              </w:rPr>
              <w:t xml:space="preserve">за </w:t>
            </w:r>
            <w:r>
              <w:rPr>
                <w:snapToGrid w:val="0"/>
              </w:rPr>
              <w:t>определенное</w:t>
            </w:r>
            <w:r w:rsidRPr="006332E9">
              <w:rPr>
                <w:snapToGrid w:val="0"/>
              </w:rPr>
              <w:t xml:space="preserve"> время пр</w:t>
            </w:r>
            <w:r>
              <w:rPr>
                <w:snapToGrid w:val="0"/>
              </w:rPr>
              <w:t>и заданном законе мгновенной</w:t>
            </w:r>
            <w:r w:rsidRPr="006332E9">
              <w:rPr>
                <w:snapToGrid w:val="0"/>
              </w:rPr>
              <w:t xml:space="preserve"> мощности </w:t>
            </w:r>
          </w:p>
          <w:p w14:paraId="65AA1AE6" w14:textId="77777777" w:rsidR="004B1C66" w:rsidRDefault="004B1C66" w:rsidP="00EA30E1">
            <w:pPr>
              <w:pStyle w:val="a5"/>
              <w:spacing w:after="0"/>
              <w:rPr>
                <w:snapToGrid w:val="0"/>
              </w:rPr>
            </w:pPr>
            <w:r>
              <w:rPr>
                <w:snapToGrid w:val="0"/>
              </w:rPr>
              <w:t xml:space="preserve">производства.  Вычисление </w:t>
            </w:r>
            <w:r w:rsidRPr="006332E9">
              <w:rPr>
                <w:snapToGrid w:val="0"/>
              </w:rPr>
              <w:t xml:space="preserve">среднего значения функции. </w:t>
            </w:r>
            <w:r>
              <w:rPr>
                <w:snapToGrid w:val="0"/>
              </w:rPr>
              <w:t xml:space="preserve">Вычисление средней </w:t>
            </w:r>
            <w:r w:rsidRPr="006332E9">
              <w:rPr>
                <w:snapToGrid w:val="0"/>
              </w:rPr>
              <w:t>производительности труда и средней капиталоотдачи.</w:t>
            </w:r>
          </w:p>
          <w:p w14:paraId="49D6D84D" w14:textId="77777777" w:rsidR="004B1C66" w:rsidRDefault="004B1C66" w:rsidP="00EA30E1">
            <w:pPr>
              <w:pStyle w:val="a5"/>
              <w:spacing w:after="0"/>
              <w:rPr>
                <w:snapToGrid w:val="0"/>
              </w:rPr>
            </w:pPr>
            <w:r w:rsidRPr="006332E9">
              <w:rPr>
                <w:snapToGrid w:val="0"/>
              </w:rPr>
              <w:t>Установление сходимости (расходимо</w:t>
            </w:r>
            <w:r>
              <w:rPr>
                <w:snapToGrid w:val="0"/>
              </w:rPr>
              <w:t xml:space="preserve">сти) несобственных интегралов. </w:t>
            </w:r>
            <w:r w:rsidRPr="006332E9">
              <w:rPr>
                <w:snapToGrid w:val="0"/>
              </w:rPr>
              <w:t xml:space="preserve">Вычисление сходящихся несобственных интегралов.  </w:t>
            </w:r>
          </w:p>
          <w:p w14:paraId="5234D5AB" w14:textId="77777777" w:rsidR="004B1C66" w:rsidRPr="00435040" w:rsidRDefault="004B1C66" w:rsidP="00EA30E1">
            <w:pPr>
              <w:pStyle w:val="a5"/>
              <w:spacing w:after="0"/>
              <w:rPr>
                <w:snapToGrid w:val="0"/>
              </w:rPr>
            </w:pPr>
            <w:r w:rsidRPr="006332E9">
              <w:rPr>
                <w:snapToGrid w:val="0"/>
              </w:rPr>
              <w:t>Рекомендуемые источники: [2].</w:t>
            </w:r>
          </w:p>
        </w:tc>
        <w:tc>
          <w:tcPr>
            <w:tcW w:w="2938" w:type="dxa"/>
          </w:tcPr>
          <w:p w14:paraId="4FF5D6D7" w14:textId="77777777" w:rsidR="004B1C66" w:rsidRPr="00435040" w:rsidRDefault="004B1C66" w:rsidP="00EA30E1">
            <w:pPr>
              <w:pStyle w:val="a5"/>
              <w:jc w:val="both"/>
              <w:rPr>
                <w:snapToGrid w:val="0"/>
              </w:rPr>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4B1C66" w14:paraId="2B7255E1" w14:textId="77777777" w:rsidTr="00EA30E1">
        <w:tc>
          <w:tcPr>
            <w:tcW w:w="2239" w:type="dxa"/>
            <w:tcBorders>
              <w:top w:val="single" w:sz="4" w:space="0" w:color="auto"/>
              <w:bottom w:val="single" w:sz="4" w:space="0" w:color="auto"/>
              <w:right w:val="single" w:sz="4" w:space="0" w:color="auto"/>
            </w:tcBorders>
          </w:tcPr>
          <w:p w14:paraId="1AEE560A" w14:textId="77777777" w:rsidR="004B1C66" w:rsidRPr="00F9675F" w:rsidRDefault="004B1C66" w:rsidP="00EA30E1">
            <w:pPr>
              <w:ind w:left="-31"/>
              <w:rPr>
                <w:rFonts w:eastAsia="Arial Unicode MS"/>
                <w:color w:val="000000"/>
                <w:sz w:val="22"/>
                <w:szCs w:val="22"/>
                <w:u w:color="000000"/>
                <w:bdr w:val="nil"/>
              </w:rPr>
            </w:pPr>
            <w:r w:rsidRPr="005F5CF9">
              <w:rPr>
                <w:rFonts w:eastAsia="Arial Unicode MS"/>
                <w:color w:val="000000"/>
                <w:u w:color="000000"/>
                <w:bdr w:val="nil"/>
              </w:rPr>
              <w:t>Тема 5.</w:t>
            </w:r>
            <w:r>
              <w:rPr>
                <w:rFonts w:eastAsia="Arial Unicode MS"/>
                <w:color w:val="000000"/>
                <w:sz w:val="22"/>
                <w:szCs w:val="22"/>
                <w:u w:color="000000"/>
                <w:bdr w:val="nil"/>
              </w:rPr>
              <w:t xml:space="preserve"> </w:t>
            </w:r>
            <w:r>
              <w:t xml:space="preserve">Функции </w:t>
            </w:r>
            <w:r w:rsidRPr="008D4AB1">
              <w:t>нескольких переменных</w:t>
            </w:r>
          </w:p>
        </w:tc>
        <w:tc>
          <w:tcPr>
            <w:tcW w:w="4168" w:type="dxa"/>
          </w:tcPr>
          <w:p w14:paraId="44677741" w14:textId="77777777" w:rsidR="004B1C66" w:rsidRPr="00B517E5" w:rsidRDefault="004B1C66" w:rsidP="00EA30E1">
            <w:pPr>
              <w:pStyle w:val="a5"/>
              <w:spacing w:after="0"/>
              <w:rPr>
                <w:snapToGrid w:val="0"/>
              </w:rPr>
            </w:pPr>
            <w:r>
              <w:rPr>
                <w:snapToGrid w:val="0"/>
              </w:rPr>
              <w:t>Представление множеств в пространствах R</w:t>
            </w:r>
            <w:r>
              <w:rPr>
                <w:snapToGrid w:val="0"/>
                <w:vertAlign w:val="superscript"/>
              </w:rPr>
              <w:t>2</w:t>
            </w:r>
            <w:r>
              <w:rPr>
                <w:snapToGrid w:val="0"/>
              </w:rPr>
              <w:t xml:space="preserve"> и R</w:t>
            </w:r>
            <w:r>
              <w:rPr>
                <w:snapToGrid w:val="0"/>
                <w:vertAlign w:val="superscript"/>
              </w:rPr>
              <w:t>3</w:t>
            </w:r>
            <w:r>
              <w:rPr>
                <w:snapToGrid w:val="0"/>
              </w:rPr>
              <w:t>.  Расстояние между точками в пространстве.  Построение</w:t>
            </w:r>
            <w:r w:rsidRPr="00B517E5">
              <w:rPr>
                <w:snapToGrid w:val="0"/>
              </w:rPr>
              <w:t xml:space="preserve"> поверхносте</w:t>
            </w:r>
            <w:r>
              <w:rPr>
                <w:snapToGrid w:val="0"/>
              </w:rPr>
              <w:t xml:space="preserve">й и линий уровня кривых </w:t>
            </w:r>
            <w:r w:rsidRPr="00B517E5">
              <w:rPr>
                <w:snapToGrid w:val="0"/>
              </w:rPr>
              <w:t>безразл</w:t>
            </w:r>
            <w:r>
              <w:rPr>
                <w:snapToGrid w:val="0"/>
              </w:rPr>
              <w:t xml:space="preserve">ичия </w:t>
            </w:r>
            <w:proofErr w:type="gramStart"/>
            <w:r>
              <w:rPr>
                <w:snapToGrid w:val="0"/>
              </w:rPr>
              <w:t xml:space="preserve">и  </w:t>
            </w:r>
            <w:proofErr w:type="spellStart"/>
            <w:r>
              <w:rPr>
                <w:snapToGrid w:val="0"/>
              </w:rPr>
              <w:t>изоквант</w:t>
            </w:r>
            <w:proofErr w:type="spellEnd"/>
            <w:proofErr w:type="gramEnd"/>
            <w:r>
              <w:rPr>
                <w:snapToGrid w:val="0"/>
              </w:rPr>
              <w:t>.  Вычисление частных производных</w:t>
            </w:r>
            <w:r w:rsidRPr="00B517E5">
              <w:rPr>
                <w:snapToGrid w:val="0"/>
              </w:rPr>
              <w:t xml:space="preserve"> нескольких </w:t>
            </w:r>
          </w:p>
          <w:p w14:paraId="5056C63D" w14:textId="77777777" w:rsidR="004B1C66" w:rsidRPr="00B517E5" w:rsidRDefault="004B1C66" w:rsidP="00EA30E1">
            <w:pPr>
              <w:pStyle w:val="a5"/>
              <w:spacing w:after="0"/>
              <w:rPr>
                <w:snapToGrid w:val="0"/>
              </w:rPr>
            </w:pPr>
            <w:r>
              <w:rPr>
                <w:snapToGrid w:val="0"/>
              </w:rPr>
              <w:t xml:space="preserve">переменных </w:t>
            </w:r>
            <w:r w:rsidRPr="00B517E5">
              <w:rPr>
                <w:snapToGrid w:val="0"/>
              </w:rPr>
              <w:t xml:space="preserve">и </w:t>
            </w:r>
            <w:r>
              <w:rPr>
                <w:snapToGrid w:val="0"/>
              </w:rPr>
              <w:t xml:space="preserve">производной сложной функции.  Вычисление средней </w:t>
            </w:r>
            <w:r w:rsidRPr="00B517E5">
              <w:rPr>
                <w:snapToGrid w:val="0"/>
              </w:rPr>
              <w:t xml:space="preserve">и </w:t>
            </w:r>
          </w:p>
          <w:p w14:paraId="2BFFF2E5" w14:textId="77777777" w:rsidR="004B1C66" w:rsidRPr="00B517E5" w:rsidRDefault="004B1C66" w:rsidP="00EA30E1">
            <w:pPr>
              <w:pStyle w:val="a5"/>
              <w:spacing w:after="0"/>
              <w:rPr>
                <w:snapToGrid w:val="0"/>
              </w:rPr>
            </w:pPr>
            <w:r>
              <w:rPr>
                <w:snapToGrid w:val="0"/>
              </w:rPr>
              <w:t xml:space="preserve">предельной производительности труда и капиталоотдачи. Вычисление </w:t>
            </w:r>
            <w:r w:rsidRPr="00B517E5">
              <w:rPr>
                <w:snapToGrid w:val="0"/>
              </w:rPr>
              <w:t>эластичност</w:t>
            </w:r>
            <w:r>
              <w:rPr>
                <w:snapToGrid w:val="0"/>
              </w:rPr>
              <w:t xml:space="preserve">и выпуска по труду </w:t>
            </w:r>
            <w:r w:rsidRPr="00B517E5">
              <w:rPr>
                <w:snapToGrid w:val="0"/>
              </w:rPr>
              <w:t>и капиталу,</w:t>
            </w:r>
            <w:r>
              <w:rPr>
                <w:snapToGrid w:val="0"/>
              </w:rPr>
              <w:t xml:space="preserve"> предельной нормы замещения факторов</w:t>
            </w:r>
            <w:r w:rsidRPr="00B517E5">
              <w:rPr>
                <w:snapToGrid w:val="0"/>
              </w:rPr>
              <w:t xml:space="preserve"> производ</w:t>
            </w:r>
            <w:r>
              <w:rPr>
                <w:snapToGrid w:val="0"/>
              </w:rPr>
              <w:t xml:space="preserve">ства.  Вычисление производной сложной функции, </w:t>
            </w:r>
            <w:r w:rsidRPr="00B517E5">
              <w:rPr>
                <w:snapToGrid w:val="0"/>
              </w:rPr>
              <w:t xml:space="preserve">производной по направлению и градиента. </w:t>
            </w:r>
          </w:p>
          <w:p w14:paraId="151601C7" w14:textId="77777777" w:rsidR="004B1C66" w:rsidRPr="00B517E5" w:rsidRDefault="004B1C66" w:rsidP="00EA30E1">
            <w:pPr>
              <w:pStyle w:val="a5"/>
              <w:spacing w:after="0"/>
              <w:rPr>
                <w:snapToGrid w:val="0"/>
              </w:rPr>
            </w:pPr>
            <w:r>
              <w:rPr>
                <w:snapToGrid w:val="0"/>
              </w:rPr>
              <w:t>Решение задач на нахождение локальных экстремумов</w:t>
            </w:r>
            <w:r w:rsidRPr="00B517E5">
              <w:rPr>
                <w:snapToGrid w:val="0"/>
              </w:rPr>
              <w:t xml:space="preserve"> функций </w:t>
            </w:r>
          </w:p>
          <w:p w14:paraId="084EE6D2" w14:textId="77777777" w:rsidR="004B1C66" w:rsidRDefault="004B1C66" w:rsidP="00EA30E1">
            <w:pPr>
              <w:pStyle w:val="a5"/>
              <w:spacing w:after="0"/>
              <w:rPr>
                <w:snapToGrid w:val="0"/>
              </w:rPr>
            </w:pPr>
            <w:r w:rsidRPr="00B517E5">
              <w:rPr>
                <w:snapToGrid w:val="0"/>
              </w:rPr>
              <w:t xml:space="preserve">нескольких переменных.  </w:t>
            </w:r>
          </w:p>
          <w:p w14:paraId="55F9AA41" w14:textId="77777777" w:rsidR="004B1C66" w:rsidRPr="00B517E5" w:rsidRDefault="004B1C66" w:rsidP="00EA30E1">
            <w:pPr>
              <w:pStyle w:val="a5"/>
              <w:spacing w:after="0"/>
              <w:rPr>
                <w:snapToGrid w:val="0"/>
              </w:rPr>
            </w:pPr>
            <w:r w:rsidRPr="00B517E5">
              <w:rPr>
                <w:snapToGrid w:val="0"/>
              </w:rPr>
              <w:t>Решение задач на нахождение условного экстремума функций нескольких переменных</w:t>
            </w:r>
            <w:r>
              <w:rPr>
                <w:snapToGrid w:val="0"/>
              </w:rPr>
              <w:t xml:space="preserve">: метод подстановки и метод множителей </w:t>
            </w:r>
            <w:r w:rsidRPr="00B517E5">
              <w:rPr>
                <w:snapToGrid w:val="0"/>
              </w:rPr>
              <w:t xml:space="preserve">Лагранжа.  Задача </w:t>
            </w:r>
          </w:p>
          <w:p w14:paraId="660560A5" w14:textId="77777777" w:rsidR="004B1C66" w:rsidRDefault="004B1C66" w:rsidP="00EA30E1">
            <w:pPr>
              <w:pStyle w:val="a5"/>
              <w:spacing w:after="0"/>
              <w:rPr>
                <w:snapToGrid w:val="0"/>
              </w:rPr>
            </w:pPr>
            <w:r w:rsidRPr="00B517E5">
              <w:rPr>
                <w:snapToGrid w:val="0"/>
              </w:rPr>
              <w:t>потребительского выбора, экономический смысл множителей Лагранжа.</w:t>
            </w:r>
          </w:p>
          <w:p w14:paraId="77597C65" w14:textId="77777777" w:rsidR="004B1C66" w:rsidRPr="00B517E5" w:rsidRDefault="004B1C66" w:rsidP="00EA30E1">
            <w:pPr>
              <w:pStyle w:val="a5"/>
              <w:spacing w:after="0"/>
              <w:rPr>
                <w:snapToGrid w:val="0"/>
              </w:rPr>
            </w:pPr>
            <w:r>
              <w:rPr>
                <w:snapToGrid w:val="0"/>
              </w:rPr>
              <w:t>Решение задач на нахождение</w:t>
            </w:r>
            <w:r w:rsidRPr="00B517E5">
              <w:rPr>
                <w:snapToGrid w:val="0"/>
              </w:rPr>
              <w:t xml:space="preserve"> наиб</w:t>
            </w:r>
            <w:r>
              <w:rPr>
                <w:snapToGrid w:val="0"/>
              </w:rPr>
              <w:t xml:space="preserve">ольших и наименьших </w:t>
            </w:r>
            <w:r w:rsidRPr="00B517E5">
              <w:rPr>
                <w:snapToGrid w:val="0"/>
              </w:rPr>
              <w:t xml:space="preserve">значений </w:t>
            </w:r>
          </w:p>
          <w:p w14:paraId="3F062275" w14:textId="77777777" w:rsidR="004B1C66" w:rsidRPr="00B517E5" w:rsidRDefault="004B1C66" w:rsidP="00EA30E1">
            <w:pPr>
              <w:pStyle w:val="a5"/>
              <w:spacing w:after="0"/>
              <w:rPr>
                <w:snapToGrid w:val="0"/>
              </w:rPr>
            </w:pPr>
            <w:r>
              <w:rPr>
                <w:snapToGrid w:val="0"/>
              </w:rPr>
              <w:t xml:space="preserve">дифференцируемой функции на </w:t>
            </w:r>
            <w:r w:rsidRPr="00B517E5">
              <w:rPr>
                <w:snapToGrid w:val="0"/>
              </w:rPr>
              <w:t xml:space="preserve">замкнутом </w:t>
            </w:r>
            <w:r>
              <w:rPr>
                <w:snapToGrid w:val="0"/>
              </w:rPr>
              <w:t xml:space="preserve">ограниченном </w:t>
            </w:r>
            <w:r w:rsidRPr="00B517E5">
              <w:rPr>
                <w:snapToGrid w:val="0"/>
              </w:rPr>
              <w:t xml:space="preserve">множестве. </w:t>
            </w:r>
          </w:p>
          <w:p w14:paraId="6964AE67" w14:textId="77777777" w:rsidR="004B1C66" w:rsidRDefault="004B1C66" w:rsidP="00EA30E1">
            <w:pPr>
              <w:pStyle w:val="a5"/>
              <w:spacing w:after="0"/>
              <w:rPr>
                <w:snapToGrid w:val="0"/>
              </w:rPr>
            </w:pPr>
            <w:r w:rsidRPr="00B517E5">
              <w:rPr>
                <w:snapToGrid w:val="0"/>
              </w:rPr>
              <w:t xml:space="preserve">Минимизация затрат и максимизация прибыли </w:t>
            </w:r>
            <w:proofErr w:type="spellStart"/>
            <w:r w:rsidRPr="00B517E5">
              <w:rPr>
                <w:snapToGrid w:val="0"/>
              </w:rPr>
              <w:t>многопродуктовой</w:t>
            </w:r>
            <w:proofErr w:type="spellEnd"/>
            <w:r w:rsidRPr="00B517E5">
              <w:rPr>
                <w:snapToGrid w:val="0"/>
              </w:rPr>
              <w:t xml:space="preserve"> фирмы.  </w:t>
            </w:r>
          </w:p>
          <w:p w14:paraId="5683A5B2" w14:textId="77777777" w:rsidR="004B1C66" w:rsidRPr="00B517E5" w:rsidRDefault="004B1C66" w:rsidP="00EA30E1">
            <w:pPr>
              <w:pStyle w:val="a5"/>
              <w:spacing w:after="0"/>
              <w:rPr>
                <w:snapToGrid w:val="0"/>
              </w:rPr>
            </w:pPr>
            <w:r w:rsidRPr="00B517E5">
              <w:rPr>
                <w:snapToGrid w:val="0"/>
              </w:rPr>
              <w:t>Вычисление</w:t>
            </w:r>
            <w:r>
              <w:rPr>
                <w:snapToGrid w:val="0"/>
              </w:rPr>
              <w:t xml:space="preserve"> кратных</w:t>
            </w:r>
            <w:r w:rsidRPr="00B517E5">
              <w:rPr>
                <w:snapToGrid w:val="0"/>
              </w:rPr>
              <w:t xml:space="preserve"> </w:t>
            </w:r>
            <w:r>
              <w:rPr>
                <w:snapToGrid w:val="0"/>
              </w:rPr>
              <w:t>интегралов.  Сведение кратного интеграла</w:t>
            </w:r>
            <w:r w:rsidRPr="00B517E5">
              <w:rPr>
                <w:snapToGrid w:val="0"/>
              </w:rPr>
              <w:t xml:space="preserve"> к </w:t>
            </w:r>
          </w:p>
          <w:p w14:paraId="1378764F" w14:textId="77777777" w:rsidR="004B1C66" w:rsidRDefault="004B1C66" w:rsidP="00EA30E1">
            <w:pPr>
              <w:pStyle w:val="a5"/>
              <w:spacing w:after="0"/>
              <w:rPr>
                <w:snapToGrid w:val="0"/>
              </w:rPr>
            </w:pPr>
            <w:r w:rsidRPr="00B517E5">
              <w:rPr>
                <w:snapToGrid w:val="0"/>
              </w:rPr>
              <w:t>повторному.</w:t>
            </w:r>
          </w:p>
          <w:p w14:paraId="0F5F639C" w14:textId="77777777" w:rsidR="004B1C66" w:rsidRDefault="004B1C66" w:rsidP="00EA30E1">
            <w:pPr>
              <w:pStyle w:val="a5"/>
              <w:spacing w:after="0"/>
              <w:rPr>
                <w:snapToGrid w:val="0"/>
              </w:rPr>
            </w:pPr>
            <w:r w:rsidRPr="006332E9">
              <w:rPr>
                <w:snapToGrid w:val="0"/>
              </w:rPr>
              <w:t>Рекомендуемые источники: [2].</w:t>
            </w:r>
          </w:p>
        </w:tc>
        <w:tc>
          <w:tcPr>
            <w:tcW w:w="2938" w:type="dxa"/>
          </w:tcPr>
          <w:p w14:paraId="597CFFE8" w14:textId="77777777" w:rsidR="004B1C66" w:rsidRPr="007345AB" w:rsidRDefault="004B1C66" w:rsidP="00EA30E1">
            <w:pPr>
              <w:pStyle w:val="a5"/>
              <w:jc w:val="both"/>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4B1C66" w14:paraId="76AD67C9" w14:textId="77777777" w:rsidTr="00EA30E1">
        <w:tc>
          <w:tcPr>
            <w:tcW w:w="2239" w:type="dxa"/>
            <w:tcBorders>
              <w:top w:val="single" w:sz="4" w:space="0" w:color="auto"/>
              <w:bottom w:val="single" w:sz="4" w:space="0" w:color="auto"/>
              <w:right w:val="single" w:sz="4" w:space="0" w:color="auto"/>
            </w:tcBorders>
          </w:tcPr>
          <w:p w14:paraId="5C55501C" w14:textId="77777777" w:rsidR="004B1C66" w:rsidRPr="00293A03" w:rsidRDefault="004B1C66" w:rsidP="00EA30E1">
            <w:pPr>
              <w:ind w:left="-31"/>
              <w:rPr>
                <w:rFonts w:eastAsia="Arial Unicode MS"/>
                <w:color w:val="000000"/>
                <w:u w:color="000000"/>
                <w:bdr w:val="nil"/>
              </w:rPr>
            </w:pPr>
            <w:r w:rsidRPr="00293A03">
              <w:rPr>
                <w:rFonts w:eastAsia="Arial Unicode MS"/>
                <w:color w:val="000000"/>
                <w:u w:color="000000"/>
                <w:bdr w:val="nil"/>
              </w:rPr>
              <w:t>Тема 6. Числовые ряды</w:t>
            </w:r>
          </w:p>
        </w:tc>
        <w:tc>
          <w:tcPr>
            <w:tcW w:w="4168" w:type="dxa"/>
          </w:tcPr>
          <w:p w14:paraId="4FEF24ED" w14:textId="77777777" w:rsidR="004B1C66" w:rsidRDefault="004B1C66" w:rsidP="00EA30E1">
            <w:pPr>
              <w:pStyle w:val="a5"/>
              <w:spacing w:after="0"/>
              <w:rPr>
                <w:snapToGrid w:val="0"/>
              </w:rPr>
            </w:pPr>
            <w:r w:rsidRPr="00293A03">
              <w:rPr>
                <w:snapToGrid w:val="0"/>
              </w:rPr>
              <w:t xml:space="preserve">Понятие о числовых рядах. Сходимость ряда. Сумма ряда. </w:t>
            </w:r>
            <w:r>
              <w:rPr>
                <w:snapToGrid w:val="0"/>
              </w:rPr>
              <w:t xml:space="preserve">Признаки сходимости рядов с положительными членами (признаки сравнения, Коши, Даламбера, интегральный признак). Условная сходимость ряда, признак Лейбница. </w:t>
            </w:r>
            <w:r w:rsidRPr="00293A03">
              <w:rPr>
                <w:snapToGrid w:val="0"/>
              </w:rPr>
              <w:t>Вечная рента.</w:t>
            </w:r>
            <w:r>
              <w:rPr>
                <w:snapToGrid w:val="0"/>
              </w:rPr>
              <w:t xml:space="preserve"> </w:t>
            </w:r>
          </w:p>
          <w:p w14:paraId="24688160" w14:textId="77777777" w:rsidR="004B1C66" w:rsidRDefault="004B1C66" w:rsidP="00EA30E1">
            <w:pPr>
              <w:pStyle w:val="a5"/>
              <w:spacing w:after="0"/>
              <w:rPr>
                <w:snapToGrid w:val="0"/>
              </w:rPr>
            </w:pPr>
            <w:r w:rsidRPr="006332E9">
              <w:rPr>
                <w:snapToGrid w:val="0"/>
              </w:rPr>
              <w:t>Рекомендуемые источники: [2].</w:t>
            </w:r>
          </w:p>
        </w:tc>
        <w:tc>
          <w:tcPr>
            <w:tcW w:w="2938" w:type="dxa"/>
          </w:tcPr>
          <w:p w14:paraId="5837FB38" w14:textId="77777777" w:rsidR="004B1C66" w:rsidRPr="007345AB" w:rsidRDefault="004B1C66" w:rsidP="00EA30E1">
            <w:pPr>
              <w:pStyle w:val="a5"/>
              <w:jc w:val="both"/>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4B1C66" w14:paraId="37B26DED" w14:textId="77777777" w:rsidTr="00EA30E1">
        <w:tc>
          <w:tcPr>
            <w:tcW w:w="2239" w:type="dxa"/>
            <w:tcBorders>
              <w:top w:val="single" w:sz="4" w:space="0" w:color="auto"/>
              <w:bottom w:val="single" w:sz="4" w:space="0" w:color="auto"/>
              <w:right w:val="single" w:sz="4" w:space="0" w:color="auto"/>
            </w:tcBorders>
          </w:tcPr>
          <w:p w14:paraId="75737F0E" w14:textId="77777777" w:rsidR="004B1C66" w:rsidRPr="00F9675F" w:rsidRDefault="004B1C66" w:rsidP="00EA30E1">
            <w:pPr>
              <w:ind w:left="-31"/>
              <w:rPr>
                <w:rFonts w:eastAsia="Arial Unicode MS"/>
                <w:color w:val="000000"/>
                <w:sz w:val="22"/>
                <w:szCs w:val="22"/>
                <w:u w:color="000000"/>
                <w:bdr w:val="nil"/>
              </w:rPr>
            </w:pPr>
            <w:r w:rsidRPr="00143BCC">
              <w:rPr>
                <w:rFonts w:eastAsia="Arial Unicode MS"/>
                <w:color w:val="000000"/>
                <w:u w:color="000000"/>
                <w:bdr w:val="nil"/>
              </w:rPr>
              <w:t>Тема 7.</w:t>
            </w:r>
            <w:r>
              <w:rPr>
                <w:rFonts w:eastAsia="Arial Unicode MS"/>
                <w:color w:val="000000"/>
                <w:sz w:val="22"/>
                <w:szCs w:val="22"/>
                <w:u w:color="000000"/>
                <w:bdr w:val="nil"/>
              </w:rPr>
              <w:t xml:space="preserve"> </w:t>
            </w:r>
            <w:r w:rsidRPr="008D4AB1">
              <w:t>Дифференциальные уравнения</w:t>
            </w:r>
          </w:p>
        </w:tc>
        <w:tc>
          <w:tcPr>
            <w:tcW w:w="4168" w:type="dxa"/>
          </w:tcPr>
          <w:p w14:paraId="6ADE31CC" w14:textId="77777777" w:rsidR="004B1C66" w:rsidRDefault="004B1C66" w:rsidP="00EA30E1">
            <w:pPr>
              <w:pStyle w:val="a5"/>
              <w:spacing w:after="0"/>
              <w:rPr>
                <w:snapToGrid w:val="0"/>
              </w:rPr>
            </w:pPr>
            <w:r w:rsidRPr="00114F83">
              <w:rPr>
                <w:snapToGrid w:val="0"/>
              </w:rPr>
              <w:t xml:space="preserve">Решения обыкновенных дифференциальных уравнений первого порядка.  </w:t>
            </w:r>
          </w:p>
          <w:p w14:paraId="692946BC" w14:textId="77777777" w:rsidR="004B1C66" w:rsidRPr="00114F83" w:rsidRDefault="004B1C66" w:rsidP="00EA30E1">
            <w:pPr>
              <w:pStyle w:val="a5"/>
              <w:spacing w:after="0"/>
              <w:rPr>
                <w:snapToGrid w:val="0"/>
              </w:rPr>
            </w:pPr>
            <w:r>
              <w:rPr>
                <w:snapToGrid w:val="0"/>
              </w:rPr>
              <w:t xml:space="preserve">Решения линейных дифференциальных уравнений второго порядка </w:t>
            </w:r>
            <w:r w:rsidRPr="00114F83">
              <w:rPr>
                <w:snapToGrid w:val="0"/>
              </w:rPr>
              <w:t xml:space="preserve">с </w:t>
            </w:r>
          </w:p>
          <w:p w14:paraId="6F8B7C3A" w14:textId="77777777" w:rsidR="004B1C66" w:rsidRDefault="004B1C66" w:rsidP="00EA30E1">
            <w:pPr>
              <w:pStyle w:val="a5"/>
              <w:spacing w:after="0"/>
              <w:rPr>
                <w:snapToGrid w:val="0"/>
              </w:rPr>
            </w:pPr>
            <w:r w:rsidRPr="00114F83">
              <w:rPr>
                <w:snapToGrid w:val="0"/>
              </w:rPr>
              <w:t>постоянными коэффициентами. Исследование решений на устойчивость.</w:t>
            </w:r>
          </w:p>
          <w:p w14:paraId="5529A66B" w14:textId="77777777" w:rsidR="004B1C66" w:rsidRDefault="004B1C66" w:rsidP="00EA30E1">
            <w:pPr>
              <w:pStyle w:val="a5"/>
              <w:spacing w:after="0"/>
              <w:rPr>
                <w:snapToGrid w:val="0"/>
              </w:rPr>
            </w:pPr>
            <w:r w:rsidRPr="006332E9">
              <w:rPr>
                <w:snapToGrid w:val="0"/>
              </w:rPr>
              <w:t>Рекомендуемые источники: [2].</w:t>
            </w:r>
          </w:p>
        </w:tc>
        <w:tc>
          <w:tcPr>
            <w:tcW w:w="2938" w:type="dxa"/>
          </w:tcPr>
          <w:p w14:paraId="39E23FB2" w14:textId="77777777" w:rsidR="004B1C66" w:rsidRPr="007345AB" w:rsidRDefault="004B1C66" w:rsidP="00EA30E1">
            <w:pPr>
              <w:pStyle w:val="a5"/>
              <w:jc w:val="both"/>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4B1C66" w14:paraId="43D833C4" w14:textId="77777777" w:rsidTr="00EA30E1">
        <w:tc>
          <w:tcPr>
            <w:tcW w:w="2239" w:type="dxa"/>
            <w:tcBorders>
              <w:top w:val="single" w:sz="4" w:space="0" w:color="auto"/>
              <w:bottom w:val="single" w:sz="4" w:space="0" w:color="auto"/>
              <w:right w:val="single" w:sz="4" w:space="0" w:color="auto"/>
            </w:tcBorders>
          </w:tcPr>
          <w:p w14:paraId="532FE3E7" w14:textId="77777777" w:rsidR="004B1C66" w:rsidRDefault="004B1C66" w:rsidP="00EA30E1">
            <w:pPr>
              <w:tabs>
                <w:tab w:val="center" w:pos="8222"/>
                <w:tab w:val="center" w:pos="8505"/>
                <w:tab w:val="right" w:pos="9356"/>
              </w:tabs>
              <w:suppressAutoHyphens/>
            </w:pPr>
            <w:r>
              <w:t xml:space="preserve">Тема 8. Системы линейных </w:t>
            </w:r>
          </w:p>
          <w:p w14:paraId="6F4707B5" w14:textId="77777777" w:rsidR="004B1C66" w:rsidRDefault="004B1C66" w:rsidP="00EA30E1">
            <w:pPr>
              <w:tabs>
                <w:tab w:val="center" w:pos="8222"/>
                <w:tab w:val="center" w:pos="8505"/>
                <w:tab w:val="right" w:pos="9356"/>
              </w:tabs>
              <w:suppressAutoHyphens/>
            </w:pPr>
            <w:r>
              <w:t>уравнений и неравенств</w:t>
            </w:r>
          </w:p>
        </w:tc>
        <w:tc>
          <w:tcPr>
            <w:tcW w:w="4168" w:type="dxa"/>
          </w:tcPr>
          <w:p w14:paraId="12FF8F16" w14:textId="77777777" w:rsidR="004B1C66" w:rsidRDefault="004B1C66" w:rsidP="00EA30E1">
            <w:pPr>
              <w:pStyle w:val="a5"/>
              <w:spacing w:after="0"/>
              <w:rPr>
                <w:snapToGrid w:val="0"/>
              </w:rPr>
            </w:pPr>
            <w:r w:rsidRPr="00FE6187">
              <w:rPr>
                <w:snapToGrid w:val="0"/>
              </w:rPr>
              <w:t xml:space="preserve">Решение систем линейных алгебраических уравнений методом </w:t>
            </w:r>
            <w:proofErr w:type="spellStart"/>
            <w:r w:rsidRPr="00FE6187">
              <w:rPr>
                <w:snapToGrid w:val="0"/>
              </w:rPr>
              <w:t>Жордана</w:t>
            </w:r>
            <w:proofErr w:type="spellEnd"/>
            <w:r w:rsidRPr="00FE6187">
              <w:rPr>
                <w:snapToGrid w:val="0"/>
              </w:rPr>
              <w:t>-</w:t>
            </w:r>
            <w:r>
              <w:rPr>
                <w:snapToGrid w:val="0"/>
              </w:rPr>
              <w:t xml:space="preserve">Гаусса.  Нахождение </w:t>
            </w:r>
            <w:r w:rsidRPr="00FE6187">
              <w:rPr>
                <w:snapToGrid w:val="0"/>
              </w:rPr>
              <w:t>неотрицатель</w:t>
            </w:r>
            <w:r>
              <w:rPr>
                <w:snapToGrid w:val="0"/>
              </w:rPr>
              <w:t xml:space="preserve">ных решений систем линейных </w:t>
            </w:r>
            <w:r w:rsidRPr="00FE6187">
              <w:rPr>
                <w:snapToGrid w:val="0"/>
              </w:rPr>
              <w:t xml:space="preserve">алгебраических уравнений. </w:t>
            </w:r>
          </w:p>
          <w:p w14:paraId="7120FADB" w14:textId="77777777" w:rsidR="004B1C66" w:rsidRPr="00FE6187" w:rsidRDefault="004B1C66" w:rsidP="00EA30E1">
            <w:pPr>
              <w:pStyle w:val="a5"/>
              <w:spacing w:after="0"/>
              <w:rPr>
                <w:snapToGrid w:val="0"/>
              </w:rPr>
            </w:pPr>
            <w:r>
              <w:rPr>
                <w:snapToGrid w:val="0"/>
              </w:rPr>
              <w:t xml:space="preserve">Решение задач на прямые на плоскости </w:t>
            </w:r>
            <w:r w:rsidRPr="00FE6187">
              <w:rPr>
                <w:snapToGrid w:val="0"/>
              </w:rPr>
              <w:t xml:space="preserve">и прямые и плоскости в </w:t>
            </w:r>
          </w:p>
          <w:p w14:paraId="1944A8C9" w14:textId="77777777" w:rsidR="004B1C66" w:rsidRPr="00FE6187" w:rsidRDefault="004B1C66" w:rsidP="00EA30E1">
            <w:pPr>
              <w:pStyle w:val="a5"/>
              <w:spacing w:after="0"/>
              <w:rPr>
                <w:snapToGrid w:val="0"/>
              </w:rPr>
            </w:pPr>
            <w:r>
              <w:rPr>
                <w:snapToGrid w:val="0"/>
              </w:rPr>
              <w:t xml:space="preserve">пространстве.  Нахождение областей в пространстве, </w:t>
            </w:r>
            <w:r w:rsidRPr="00FE6187">
              <w:rPr>
                <w:snapToGrid w:val="0"/>
              </w:rPr>
              <w:t xml:space="preserve">заданных системой </w:t>
            </w:r>
          </w:p>
          <w:p w14:paraId="7A0BD8FE" w14:textId="77777777" w:rsidR="004B1C66" w:rsidRDefault="004B1C66" w:rsidP="00EA30E1">
            <w:pPr>
              <w:pStyle w:val="a5"/>
              <w:spacing w:after="0"/>
              <w:rPr>
                <w:snapToGrid w:val="0"/>
              </w:rPr>
            </w:pPr>
            <w:r w:rsidRPr="00FE6187">
              <w:rPr>
                <w:snapToGrid w:val="0"/>
              </w:rPr>
              <w:t xml:space="preserve">неравенств. </w:t>
            </w:r>
          </w:p>
          <w:p w14:paraId="33908E65" w14:textId="77777777" w:rsidR="004B1C66" w:rsidRPr="009C4BDF" w:rsidRDefault="004B1C66" w:rsidP="00EA30E1">
            <w:pPr>
              <w:pStyle w:val="a5"/>
              <w:spacing w:after="0"/>
              <w:rPr>
                <w:snapToGrid w:val="0"/>
                <w:lang w:val="en-US"/>
              </w:rPr>
            </w:pPr>
            <w:r w:rsidRPr="006332E9">
              <w:rPr>
                <w:snapToGrid w:val="0"/>
              </w:rPr>
              <w:t>Рекомендуемые источники: [</w:t>
            </w:r>
            <w:r>
              <w:rPr>
                <w:snapToGrid w:val="0"/>
              </w:rPr>
              <w:t>1</w:t>
            </w:r>
            <w:r>
              <w:rPr>
                <w:snapToGrid w:val="0"/>
                <w:lang w:val="en-US"/>
              </w:rPr>
              <w:t>]</w:t>
            </w:r>
          </w:p>
        </w:tc>
        <w:tc>
          <w:tcPr>
            <w:tcW w:w="2938" w:type="dxa"/>
          </w:tcPr>
          <w:p w14:paraId="4BB397ED" w14:textId="77777777" w:rsidR="004B1C66" w:rsidRPr="007345AB" w:rsidRDefault="004B1C66" w:rsidP="00EA30E1">
            <w:pPr>
              <w:pStyle w:val="a5"/>
              <w:jc w:val="both"/>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4B1C66" w14:paraId="224BCD07" w14:textId="77777777" w:rsidTr="00EA30E1">
        <w:tc>
          <w:tcPr>
            <w:tcW w:w="2239" w:type="dxa"/>
            <w:tcBorders>
              <w:top w:val="single" w:sz="4" w:space="0" w:color="auto"/>
              <w:bottom w:val="single" w:sz="4" w:space="0" w:color="auto"/>
              <w:right w:val="single" w:sz="4" w:space="0" w:color="auto"/>
            </w:tcBorders>
          </w:tcPr>
          <w:p w14:paraId="5846C9C8" w14:textId="77777777" w:rsidR="004B1C66" w:rsidRPr="008D4AB1" w:rsidRDefault="004B1C66" w:rsidP="00EA30E1">
            <w:pPr>
              <w:tabs>
                <w:tab w:val="center" w:pos="8222"/>
                <w:tab w:val="center" w:pos="8505"/>
                <w:tab w:val="right" w:pos="9356"/>
              </w:tabs>
              <w:suppressAutoHyphens/>
            </w:pPr>
            <w:r>
              <w:t xml:space="preserve">Тема 9. </w:t>
            </w:r>
            <w:r w:rsidRPr="00CF1B10">
              <w:t xml:space="preserve">Векторы и матрицы  </w:t>
            </w:r>
          </w:p>
        </w:tc>
        <w:tc>
          <w:tcPr>
            <w:tcW w:w="4168" w:type="dxa"/>
          </w:tcPr>
          <w:p w14:paraId="2EB7E6DB" w14:textId="77777777" w:rsidR="004B1C66" w:rsidRPr="00942343" w:rsidRDefault="004B1C66" w:rsidP="00EA30E1">
            <w:pPr>
              <w:pStyle w:val="a5"/>
              <w:spacing w:after="0"/>
              <w:rPr>
                <w:snapToGrid w:val="0"/>
              </w:rPr>
            </w:pPr>
            <w:r>
              <w:rPr>
                <w:snapToGrid w:val="0"/>
              </w:rPr>
              <w:t>Решение задач на операции с векторами и</w:t>
            </w:r>
            <w:r w:rsidRPr="00942343">
              <w:rPr>
                <w:snapToGrid w:val="0"/>
              </w:rPr>
              <w:t xml:space="preserve"> матрицами.  Элементарные преобразования над строками и столбцами матриц. Вычисление ранга матрицы. </w:t>
            </w:r>
          </w:p>
          <w:p w14:paraId="60203A4C" w14:textId="77777777" w:rsidR="004B1C66" w:rsidRDefault="004B1C66" w:rsidP="00EA30E1">
            <w:pPr>
              <w:pStyle w:val="a5"/>
              <w:spacing w:after="0"/>
              <w:rPr>
                <w:snapToGrid w:val="0"/>
              </w:rPr>
            </w:pPr>
            <w:r w:rsidRPr="00942343">
              <w:rPr>
                <w:snapToGrid w:val="0"/>
              </w:rPr>
              <w:t>Вычисление обратной матрицы. Вычисление определителя матрицы.</w:t>
            </w:r>
          </w:p>
          <w:p w14:paraId="4F694E2D" w14:textId="77777777" w:rsidR="004B1C66" w:rsidRPr="009C4BDF" w:rsidRDefault="004B1C66" w:rsidP="00EA30E1">
            <w:pPr>
              <w:pStyle w:val="a5"/>
              <w:spacing w:after="0"/>
              <w:rPr>
                <w:snapToGrid w:val="0"/>
              </w:rPr>
            </w:pPr>
            <w:r w:rsidRPr="006332E9">
              <w:rPr>
                <w:snapToGrid w:val="0"/>
              </w:rPr>
              <w:t>Рекомендуемые источники: [</w:t>
            </w:r>
            <w:r>
              <w:rPr>
                <w:snapToGrid w:val="0"/>
              </w:rPr>
              <w:t>1</w:t>
            </w:r>
            <w:r w:rsidRPr="001D4A0B">
              <w:rPr>
                <w:snapToGrid w:val="0"/>
              </w:rPr>
              <w:t>]</w:t>
            </w:r>
          </w:p>
        </w:tc>
        <w:tc>
          <w:tcPr>
            <w:tcW w:w="2938" w:type="dxa"/>
          </w:tcPr>
          <w:p w14:paraId="15E8E2A7" w14:textId="77777777" w:rsidR="004B1C66" w:rsidRPr="007345AB" w:rsidRDefault="004B1C66" w:rsidP="00EA30E1">
            <w:pPr>
              <w:pStyle w:val="a5"/>
              <w:jc w:val="both"/>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4B1C66" w14:paraId="354ED3BF" w14:textId="77777777" w:rsidTr="00EA30E1">
        <w:tc>
          <w:tcPr>
            <w:tcW w:w="2239" w:type="dxa"/>
            <w:tcBorders>
              <w:top w:val="single" w:sz="4" w:space="0" w:color="auto"/>
              <w:bottom w:val="single" w:sz="4" w:space="0" w:color="auto"/>
              <w:right w:val="single" w:sz="4" w:space="0" w:color="auto"/>
            </w:tcBorders>
          </w:tcPr>
          <w:p w14:paraId="51054D66" w14:textId="77777777" w:rsidR="004B1C66" w:rsidRPr="00D32EAB" w:rsidRDefault="004B1C66" w:rsidP="00EA30E1">
            <w:pPr>
              <w:rPr>
                <w:sz w:val="28"/>
                <w:szCs w:val="28"/>
              </w:rPr>
            </w:pPr>
            <w:r>
              <w:t xml:space="preserve">Тема 10. </w:t>
            </w:r>
            <w:r w:rsidRPr="00CF1B10">
              <w:t>Линейное пространство</w:t>
            </w:r>
          </w:p>
        </w:tc>
        <w:tc>
          <w:tcPr>
            <w:tcW w:w="4168" w:type="dxa"/>
          </w:tcPr>
          <w:p w14:paraId="53772350" w14:textId="77777777" w:rsidR="004B1C66" w:rsidRPr="00FE6187" w:rsidRDefault="004B1C66" w:rsidP="00EA30E1">
            <w:pPr>
              <w:pStyle w:val="a5"/>
              <w:spacing w:after="0"/>
              <w:rPr>
                <w:snapToGrid w:val="0"/>
              </w:rPr>
            </w:pPr>
            <w:r>
              <w:rPr>
                <w:snapToGrid w:val="0"/>
              </w:rPr>
              <w:t>Исследование систем векторов на линейную</w:t>
            </w:r>
            <w:r w:rsidRPr="00FE6187">
              <w:rPr>
                <w:snapToGrid w:val="0"/>
              </w:rPr>
              <w:t xml:space="preserve"> зависимость. Вычисление </w:t>
            </w:r>
          </w:p>
          <w:p w14:paraId="1C928510" w14:textId="77777777" w:rsidR="004B1C66" w:rsidRPr="00FE6187" w:rsidRDefault="004B1C66" w:rsidP="00EA30E1">
            <w:pPr>
              <w:pStyle w:val="a5"/>
              <w:spacing w:after="0"/>
              <w:rPr>
                <w:snapToGrid w:val="0"/>
              </w:rPr>
            </w:pPr>
            <w:r>
              <w:rPr>
                <w:snapToGrid w:val="0"/>
              </w:rPr>
              <w:t xml:space="preserve">координат вектора при замене базиса.  Решение задач на </w:t>
            </w:r>
            <w:r w:rsidRPr="00FE6187">
              <w:rPr>
                <w:snapToGrid w:val="0"/>
              </w:rPr>
              <w:t xml:space="preserve">линейные </w:t>
            </w:r>
          </w:p>
          <w:p w14:paraId="3C0777DA" w14:textId="77777777" w:rsidR="004B1C66" w:rsidRDefault="004B1C66" w:rsidP="00EA30E1">
            <w:pPr>
              <w:pStyle w:val="a5"/>
              <w:spacing w:after="0"/>
              <w:rPr>
                <w:snapToGrid w:val="0"/>
              </w:rPr>
            </w:pPr>
            <w:r w:rsidRPr="00FE6187">
              <w:rPr>
                <w:snapToGrid w:val="0"/>
              </w:rPr>
              <w:t xml:space="preserve">преобразования. </w:t>
            </w:r>
            <w:r w:rsidRPr="00942343">
              <w:rPr>
                <w:snapToGrid w:val="0"/>
              </w:rPr>
              <w:t xml:space="preserve">   </w:t>
            </w:r>
            <w:r w:rsidRPr="00B8470F">
              <w:rPr>
                <w:snapToGrid w:val="0"/>
              </w:rPr>
              <w:t xml:space="preserve">Нахождение </w:t>
            </w:r>
            <w:r>
              <w:rPr>
                <w:snapToGrid w:val="0"/>
              </w:rPr>
              <w:t>собственных значений</w:t>
            </w:r>
            <w:r w:rsidRPr="00B8470F">
              <w:rPr>
                <w:snapToGrid w:val="0"/>
              </w:rPr>
              <w:t xml:space="preserve"> и </w:t>
            </w:r>
            <w:r>
              <w:rPr>
                <w:snapToGrid w:val="0"/>
              </w:rPr>
              <w:t xml:space="preserve">собственных векторов матрицы. </w:t>
            </w:r>
            <w:r w:rsidRPr="00B8470F">
              <w:rPr>
                <w:snapToGrid w:val="0"/>
              </w:rPr>
              <w:t>Исследование линейной модели обмена.</w:t>
            </w:r>
          </w:p>
          <w:p w14:paraId="058DB327" w14:textId="77777777" w:rsidR="004B1C66" w:rsidRPr="00FE6187" w:rsidRDefault="004B1C66" w:rsidP="00EA30E1">
            <w:pPr>
              <w:pStyle w:val="a5"/>
              <w:spacing w:after="0"/>
              <w:rPr>
                <w:snapToGrid w:val="0"/>
              </w:rPr>
            </w:pPr>
            <w:r w:rsidRPr="006332E9">
              <w:rPr>
                <w:snapToGrid w:val="0"/>
              </w:rPr>
              <w:t>Рекомендуемые источники: [</w:t>
            </w:r>
            <w:r>
              <w:rPr>
                <w:snapToGrid w:val="0"/>
              </w:rPr>
              <w:t>1]</w:t>
            </w:r>
          </w:p>
        </w:tc>
        <w:tc>
          <w:tcPr>
            <w:tcW w:w="2938" w:type="dxa"/>
          </w:tcPr>
          <w:p w14:paraId="281E8130" w14:textId="77777777" w:rsidR="004B1C66" w:rsidRPr="007345AB" w:rsidRDefault="004B1C66" w:rsidP="00EA30E1">
            <w:pPr>
              <w:pStyle w:val="a5"/>
              <w:jc w:val="both"/>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4B1C66" w14:paraId="3ED00F4D" w14:textId="77777777" w:rsidTr="00EA30E1">
        <w:tc>
          <w:tcPr>
            <w:tcW w:w="2239" w:type="dxa"/>
            <w:tcBorders>
              <w:top w:val="single" w:sz="4" w:space="0" w:color="auto"/>
              <w:bottom w:val="single" w:sz="4" w:space="0" w:color="auto"/>
              <w:right w:val="single" w:sz="4" w:space="0" w:color="auto"/>
            </w:tcBorders>
          </w:tcPr>
          <w:p w14:paraId="2C1E20E7" w14:textId="77777777" w:rsidR="004B1C66" w:rsidRDefault="004B1C66" w:rsidP="00EA30E1">
            <w:pPr>
              <w:tabs>
                <w:tab w:val="center" w:pos="8222"/>
                <w:tab w:val="center" w:pos="8505"/>
                <w:tab w:val="right" w:pos="9356"/>
              </w:tabs>
              <w:suppressAutoHyphens/>
            </w:pPr>
            <w:r>
              <w:t xml:space="preserve">Тема 11. Линейные </w:t>
            </w:r>
          </w:p>
          <w:p w14:paraId="1AE10195" w14:textId="77777777" w:rsidR="004B1C66" w:rsidRDefault="004B1C66" w:rsidP="00EA30E1">
            <w:pPr>
              <w:tabs>
                <w:tab w:val="center" w:pos="8222"/>
                <w:tab w:val="center" w:pos="8505"/>
                <w:tab w:val="right" w:pos="9356"/>
              </w:tabs>
              <w:suppressAutoHyphens/>
            </w:pPr>
            <w:r>
              <w:t xml:space="preserve">преобразования и </w:t>
            </w:r>
          </w:p>
          <w:p w14:paraId="4506656E" w14:textId="77777777" w:rsidR="004B1C66" w:rsidRPr="008D4AB1" w:rsidRDefault="004B1C66" w:rsidP="00EA30E1">
            <w:pPr>
              <w:tabs>
                <w:tab w:val="center" w:pos="8222"/>
                <w:tab w:val="center" w:pos="8505"/>
                <w:tab w:val="right" w:pos="9356"/>
              </w:tabs>
              <w:suppressAutoHyphens/>
            </w:pPr>
            <w:r>
              <w:t>квадратичные формы</w:t>
            </w:r>
          </w:p>
        </w:tc>
        <w:tc>
          <w:tcPr>
            <w:tcW w:w="4168" w:type="dxa"/>
          </w:tcPr>
          <w:p w14:paraId="216DFE8F" w14:textId="77777777" w:rsidR="004B1C66" w:rsidRDefault="004B1C66" w:rsidP="00EA30E1">
            <w:pPr>
              <w:pStyle w:val="a5"/>
              <w:spacing w:after="0"/>
              <w:rPr>
                <w:snapToGrid w:val="0"/>
              </w:rPr>
            </w:pPr>
            <w:r>
              <w:rPr>
                <w:snapToGrid w:val="0"/>
              </w:rPr>
              <w:t xml:space="preserve">Решение задач на </w:t>
            </w:r>
            <w:proofErr w:type="spellStart"/>
            <w:r w:rsidRPr="00AE3429">
              <w:rPr>
                <w:snapToGrid w:val="0"/>
              </w:rPr>
              <w:t>знакоопределенность</w:t>
            </w:r>
            <w:proofErr w:type="spellEnd"/>
            <w:r w:rsidRPr="00AE3429">
              <w:rPr>
                <w:snapToGrid w:val="0"/>
              </w:rPr>
              <w:t xml:space="preserve"> квадратичной формы. Приведение квадратичной формы к нормальному и канони</w:t>
            </w:r>
            <w:r>
              <w:rPr>
                <w:snapToGrid w:val="0"/>
              </w:rPr>
              <w:t xml:space="preserve">ческому виду. Определение вида </w:t>
            </w:r>
            <w:r w:rsidRPr="00AE3429">
              <w:rPr>
                <w:snapToGrid w:val="0"/>
              </w:rPr>
              <w:t>кривой второго порядка.</w:t>
            </w:r>
          </w:p>
          <w:p w14:paraId="13CB8660" w14:textId="77777777" w:rsidR="004B1C66" w:rsidRDefault="004B1C66" w:rsidP="00EA30E1">
            <w:pPr>
              <w:pStyle w:val="a5"/>
              <w:spacing w:after="0"/>
              <w:rPr>
                <w:snapToGrid w:val="0"/>
              </w:rPr>
            </w:pPr>
            <w:r w:rsidRPr="006332E9">
              <w:rPr>
                <w:snapToGrid w:val="0"/>
              </w:rPr>
              <w:t>Рекомендуемые источники: [</w:t>
            </w:r>
            <w:r>
              <w:rPr>
                <w:snapToGrid w:val="0"/>
              </w:rPr>
              <w:t>1]</w:t>
            </w:r>
          </w:p>
        </w:tc>
        <w:tc>
          <w:tcPr>
            <w:tcW w:w="2938" w:type="dxa"/>
          </w:tcPr>
          <w:p w14:paraId="01EEBCDD" w14:textId="77777777" w:rsidR="004B1C66" w:rsidRPr="007345AB" w:rsidRDefault="004B1C66" w:rsidP="00EA30E1">
            <w:pPr>
              <w:pStyle w:val="a5"/>
              <w:jc w:val="both"/>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4B1C66" w14:paraId="39B1145F" w14:textId="77777777" w:rsidTr="00EA30E1">
        <w:tc>
          <w:tcPr>
            <w:tcW w:w="2239" w:type="dxa"/>
            <w:tcBorders>
              <w:top w:val="single" w:sz="4" w:space="0" w:color="auto"/>
              <w:bottom w:val="single" w:sz="4" w:space="0" w:color="auto"/>
              <w:right w:val="single" w:sz="4" w:space="0" w:color="auto"/>
            </w:tcBorders>
          </w:tcPr>
          <w:p w14:paraId="4EE7CC79" w14:textId="77777777" w:rsidR="004B1C66" w:rsidRDefault="004B1C66" w:rsidP="00EA30E1">
            <w:pPr>
              <w:tabs>
                <w:tab w:val="center" w:pos="8222"/>
                <w:tab w:val="center" w:pos="8505"/>
                <w:tab w:val="right" w:pos="9356"/>
              </w:tabs>
              <w:suppressAutoHyphens/>
            </w:pPr>
            <w:r>
              <w:t xml:space="preserve">Тема 12. Линейное </w:t>
            </w:r>
          </w:p>
          <w:p w14:paraId="2D9C2416" w14:textId="77777777" w:rsidR="004B1C66" w:rsidRDefault="004B1C66" w:rsidP="00EA30E1">
            <w:pPr>
              <w:tabs>
                <w:tab w:val="center" w:pos="8222"/>
                <w:tab w:val="center" w:pos="8505"/>
                <w:tab w:val="right" w:pos="9356"/>
              </w:tabs>
              <w:suppressAutoHyphens/>
            </w:pPr>
            <w:r>
              <w:t>программирование</w:t>
            </w:r>
          </w:p>
        </w:tc>
        <w:tc>
          <w:tcPr>
            <w:tcW w:w="4168" w:type="dxa"/>
          </w:tcPr>
          <w:p w14:paraId="5A212992" w14:textId="77777777" w:rsidR="004B1C66" w:rsidRDefault="004B1C66" w:rsidP="00EA30E1">
            <w:pPr>
              <w:pStyle w:val="a5"/>
              <w:spacing w:after="0"/>
              <w:rPr>
                <w:snapToGrid w:val="0"/>
              </w:rPr>
            </w:pPr>
            <w:r w:rsidRPr="00A16D63">
              <w:rPr>
                <w:snapToGrid w:val="0"/>
              </w:rPr>
              <w:t>Решение задач линейного программирования графическим методом.</w:t>
            </w:r>
          </w:p>
          <w:p w14:paraId="4544AE1D" w14:textId="77777777" w:rsidR="004B1C66" w:rsidRDefault="004B1C66" w:rsidP="00EA30E1">
            <w:pPr>
              <w:pStyle w:val="a5"/>
              <w:spacing w:after="0"/>
              <w:rPr>
                <w:snapToGrid w:val="0"/>
              </w:rPr>
            </w:pPr>
            <w:r w:rsidRPr="00A16D63">
              <w:rPr>
                <w:snapToGrid w:val="0"/>
              </w:rPr>
              <w:t>Решение задач линейного программиро</w:t>
            </w:r>
            <w:r>
              <w:rPr>
                <w:snapToGrid w:val="0"/>
              </w:rPr>
              <w:t>вания симплексным методом. Эко</w:t>
            </w:r>
            <w:r w:rsidRPr="00A16D63">
              <w:rPr>
                <w:snapToGrid w:val="0"/>
              </w:rPr>
              <w:t>номическая интерпретация симплексного метода и симплексных оценок.</w:t>
            </w:r>
          </w:p>
          <w:p w14:paraId="76D873D6" w14:textId="77777777" w:rsidR="004B1C66" w:rsidRDefault="004B1C66" w:rsidP="00EA30E1">
            <w:pPr>
              <w:pStyle w:val="a5"/>
              <w:spacing w:after="0"/>
              <w:rPr>
                <w:snapToGrid w:val="0"/>
              </w:rPr>
            </w:pPr>
            <w:r w:rsidRPr="00A16D63">
              <w:rPr>
                <w:snapToGrid w:val="0"/>
              </w:rPr>
              <w:t>Решение транспортных задач.</w:t>
            </w:r>
          </w:p>
          <w:p w14:paraId="68E0C8C2" w14:textId="77777777" w:rsidR="004B1C66" w:rsidRDefault="004B1C66" w:rsidP="00EA30E1">
            <w:pPr>
              <w:pStyle w:val="a5"/>
              <w:spacing w:after="0"/>
              <w:rPr>
                <w:snapToGrid w:val="0"/>
              </w:rPr>
            </w:pPr>
            <w:r w:rsidRPr="006332E9">
              <w:rPr>
                <w:snapToGrid w:val="0"/>
              </w:rPr>
              <w:t>Рекомендуемые источники: [</w:t>
            </w:r>
            <w:r>
              <w:rPr>
                <w:snapToGrid w:val="0"/>
              </w:rPr>
              <w:t>1]</w:t>
            </w:r>
          </w:p>
        </w:tc>
        <w:tc>
          <w:tcPr>
            <w:tcW w:w="2938" w:type="dxa"/>
          </w:tcPr>
          <w:p w14:paraId="1282A999" w14:textId="77777777" w:rsidR="004B1C66" w:rsidRPr="007345AB" w:rsidRDefault="004B1C66" w:rsidP="00EA30E1">
            <w:pPr>
              <w:pStyle w:val="a5"/>
              <w:jc w:val="both"/>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bl>
    <w:p w14:paraId="5967466B" w14:textId="77777777" w:rsidR="00093D4B" w:rsidRDefault="00093D4B" w:rsidP="004B1C66">
      <w:pPr>
        <w:pStyle w:val="a5"/>
        <w:ind w:firstLine="709"/>
        <w:jc w:val="both"/>
        <w:rPr>
          <w:snapToGrid w:val="0"/>
          <w:sz w:val="28"/>
          <w:szCs w:val="28"/>
        </w:rPr>
      </w:pPr>
    </w:p>
    <w:bookmarkStart w:id="17" w:name="_Toc423892382" w:displacedByCustomXml="next"/>
    <w:bookmarkStart w:id="18" w:name="_Toc486603732" w:displacedByCustomXml="next"/>
    <w:bookmarkStart w:id="19" w:name="_Toc517100031" w:displacedByCustomXml="next"/>
    <w:sdt>
      <w:sdtPr>
        <w:id w:val="1237984158"/>
        <w:lock w:val="sdtContentLocked"/>
        <w:placeholder>
          <w:docPart w:val="DefaultPlaceholder_1082065158"/>
        </w:placeholder>
        <w:group/>
      </w:sdtPr>
      <w:sdtEndPr/>
      <w:sdtContent>
        <w:p w14:paraId="6A0562C4" w14:textId="77777777" w:rsidR="00ED606D" w:rsidRDefault="009C620E" w:rsidP="008C047D">
          <w:pPr>
            <w:pStyle w:val="1"/>
            <w:tabs>
              <w:tab w:val="clear" w:pos="365"/>
            </w:tabs>
            <w:spacing w:line="240" w:lineRule="auto"/>
            <w:ind w:left="426" w:hanging="426"/>
            <w:jc w:val="both"/>
          </w:pPr>
          <w:r>
            <w:t>5</w:t>
          </w:r>
          <w:r w:rsidR="00ED606D" w:rsidRPr="006C5659">
            <w:t xml:space="preserve">. </w:t>
          </w:r>
          <w:bookmarkEnd w:id="18"/>
          <w:bookmarkEnd w:id="17"/>
          <w:r w:rsidR="00834E1D" w:rsidRPr="00834E1D">
            <w:t>Перечень учебно-методического обеспечения для самостоятельной работы обучающихся по дисциплине</w:t>
          </w:r>
        </w:p>
        <w:bookmarkEnd w:id="19" w:displacedByCustomXml="next"/>
      </w:sdtContent>
    </w:sdt>
    <w:p w14:paraId="6BAAE89F" w14:textId="77777777" w:rsidR="008C29FF" w:rsidRDefault="008C29FF" w:rsidP="008C29FF">
      <w:pPr>
        <w:ind w:firstLine="720"/>
        <w:rPr>
          <w:sz w:val="28"/>
          <w:szCs w:val="28"/>
        </w:rPr>
      </w:pPr>
      <w:bookmarkStart w:id="20" w:name="_Toc432521497"/>
      <w:bookmarkStart w:id="21" w:name="_Toc432521430"/>
      <w:bookmarkStart w:id="22" w:name="_Toc432521404"/>
      <w:bookmarkEnd w:id="3"/>
      <w:bookmarkEnd w:id="9"/>
      <w:bookmarkEnd w:id="8"/>
      <w:bookmarkEnd w:id="7"/>
    </w:p>
    <w:p w14:paraId="16AAF96D" w14:textId="77777777" w:rsidR="008C29FF" w:rsidRPr="00883572" w:rsidRDefault="008C29FF" w:rsidP="008C29FF">
      <w:pPr>
        <w:rPr>
          <w:b/>
          <w:i/>
          <w:sz w:val="28"/>
          <w:szCs w:val="28"/>
        </w:rPr>
      </w:pPr>
      <w:r w:rsidRPr="00883572">
        <w:rPr>
          <w:b/>
          <w:i/>
          <w:sz w:val="28"/>
          <w:szCs w:val="28"/>
        </w:rPr>
        <w:t>5.1 Перечень вопросов, отводимых на самостоятельное освоение дисциплины, формы внеаудиторной самостоятельной работы</w:t>
      </w:r>
    </w:p>
    <w:p w14:paraId="382F802C" w14:textId="77777777" w:rsidR="008C29FF" w:rsidRPr="008C29FF" w:rsidRDefault="008C29FF" w:rsidP="008C29FF">
      <w:pPr>
        <w:rPr>
          <w:b/>
          <w:sz w:val="28"/>
          <w:szCs w:val="28"/>
        </w:rPr>
      </w:pPr>
    </w:p>
    <w:p w14:paraId="1154ECF5" w14:textId="77777777" w:rsidR="008C29FF" w:rsidRPr="008C29FF" w:rsidRDefault="008C29FF" w:rsidP="00055442">
      <w:pPr>
        <w:ind w:firstLine="720"/>
        <w:jc w:val="both"/>
        <w:rPr>
          <w:sz w:val="28"/>
          <w:szCs w:val="28"/>
        </w:rPr>
      </w:pPr>
      <w:r w:rsidRPr="008C29FF">
        <w:rPr>
          <w:sz w:val="28"/>
          <w:szCs w:val="28"/>
        </w:rPr>
        <w:t>При изучении дисциплины «</w:t>
      </w:r>
      <w:r w:rsidR="00496053">
        <w:rPr>
          <w:sz w:val="28"/>
          <w:szCs w:val="28"/>
        </w:rPr>
        <w:t>М</w:t>
      </w:r>
      <w:r w:rsidRPr="008C29FF">
        <w:rPr>
          <w:sz w:val="28"/>
          <w:szCs w:val="28"/>
        </w:rPr>
        <w:t>атематика» обязательными являются следующие формы самостоятельной работы:</w:t>
      </w:r>
    </w:p>
    <w:p w14:paraId="021325BC" w14:textId="77777777" w:rsidR="008C29FF" w:rsidRPr="008C29FF" w:rsidRDefault="008C29FF" w:rsidP="00055442">
      <w:pPr>
        <w:ind w:firstLine="720"/>
        <w:jc w:val="both"/>
        <w:rPr>
          <w:sz w:val="28"/>
          <w:szCs w:val="28"/>
        </w:rPr>
      </w:pPr>
      <w:r>
        <w:rPr>
          <w:sz w:val="28"/>
          <w:szCs w:val="28"/>
        </w:rPr>
        <w:t xml:space="preserve">- </w:t>
      </w:r>
      <w:r w:rsidRPr="008C29FF">
        <w:rPr>
          <w:sz w:val="28"/>
          <w:szCs w:val="28"/>
        </w:rPr>
        <w:t>разбор теоретического материала по пособиям и конспектам лекций;</w:t>
      </w:r>
    </w:p>
    <w:p w14:paraId="339B4FA6" w14:textId="77777777" w:rsidR="008C29FF" w:rsidRPr="008C29FF" w:rsidRDefault="008C29FF" w:rsidP="00055442">
      <w:pPr>
        <w:ind w:firstLine="720"/>
        <w:jc w:val="both"/>
        <w:rPr>
          <w:sz w:val="28"/>
          <w:szCs w:val="28"/>
        </w:rPr>
      </w:pPr>
      <w:r>
        <w:rPr>
          <w:sz w:val="28"/>
          <w:szCs w:val="28"/>
        </w:rPr>
        <w:t xml:space="preserve">- </w:t>
      </w:r>
      <w:r w:rsidRPr="008C29FF">
        <w:rPr>
          <w:sz w:val="28"/>
          <w:szCs w:val="28"/>
        </w:rPr>
        <w:t>самостоятельное изучение указанных теоретических вопросов;</w:t>
      </w:r>
    </w:p>
    <w:p w14:paraId="684B6F8B" w14:textId="77777777" w:rsidR="008C29FF" w:rsidRPr="008C29FF" w:rsidRDefault="008C29FF" w:rsidP="00055442">
      <w:pPr>
        <w:ind w:firstLine="720"/>
        <w:jc w:val="both"/>
        <w:rPr>
          <w:sz w:val="28"/>
          <w:szCs w:val="28"/>
        </w:rPr>
      </w:pPr>
      <w:r>
        <w:rPr>
          <w:sz w:val="28"/>
          <w:szCs w:val="28"/>
        </w:rPr>
        <w:t xml:space="preserve">- </w:t>
      </w:r>
      <w:r w:rsidRPr="008C29FF">
        <w:rPr>
          <w:sz w:val="28"/>
          <w:szCs w:val="28"/>
        </w:rPr>
        <w:t>решение задач по темам практических занятий;</w:t>
      </w:r>
    </w:p>
    <w:p w14:paraId="310308FB" w14:textId="77777777" w:rsidR="008C29FF" w:rsidRPr="008C29FF" w:rsidRDefault="008C29FF" w:rsidP="00055442">
      <w:pPr>
        <w:ind w:firstLine="720"/>
        <w:jc w:val="both"/>
        <w:rPr>
          <w:sz w:val="28"/>
          <w:szCs w:val="28"/>
        </w:rPr>
      </w:pPr>
      <w:r>
        <w:rPr>
          <w:sz w:val="28"/>
          <w:szCs w:val="28"/>
        </w:rPr>
        <w:t xml:space="preserve">- </w:t>
      </w:r>
      <w:r w:rsidRPr="008C29FF">
        <w:rPr>
          <w:sz w:val="28"/>
          <w:szCs w:val="28"/>
        </w:rPr>
        <w:t>выполнение контрольной работы;</w:t>
      </w:r>
    </w:p>
    <w:p w14:paraId="5C7C44B9" w14:textId="77777777" w:rsidR="009C620E" w:rsidRPr="009C620E" w:rsidRDefault="008C29FF" w:rsidP="008C29FF">
      <w:pPr>
        <w:ind w:firstLine="720"/>
        <w:rPr>
          <w:sz w:val="28"/>
          <w:szCs w:val="28"/>
        </w:rPr>
      </w:pPr>
      <w:r>
        <w:rPr>
          <w:sz w:val="28"/>
          <w:szCs w:val="28"/>
        </w:rPr>
        <w:t xml:space="preserve">- </w:t>
      </w:r>
      <w:r w:rsidRPr="008C29FF">
        <w:rPr>
          <w:sz w:val="28"/>
          <w:szCs w:val="28"/>
        </w:rPr>
        <w:t xml:space="preserve">подготовка к </w:t>
      </w:r>
      <w:r w:rsidR="00496053">
        <w:rPr>
          <w:sz w:val="28"/>
          <w:szCs w:val="28"/>
        </w:rPr>
        <w:t>зачету/</w:t>
      </w:r>
      <w:r w:rsidRPr="008C29FF">
        <w:rPr>
          <w:sz w:val="28"/>
          <w:szCs w:val="28"/>
        </w:rPr>
        <w:t>экзамену.</w:t>
      </w:r>
    </w:p>
    <w:p w14:paraId="2665483F" w14:textId="77777777" w:rsidR="00D71AFE" w:rsidRDefault="00B7632B" w:rsidP="00654CD7">
      <w:pPr>
        <w:autoSpaceDE w:val="0"/>
        <w:autoSpaceDN w:val="0"/>
        <w:adjustRightInd w:val="0"/>
        <w:spacing w:line="360" w:lineRule="auto"/>
        <w:ind w:firstLine="709"/>
        <w:jc w:val="right"/>
        <w:rPr>
          <w:sz w:val="28"/>
          <w:szCs w:val="28"/>
          <w:u w:color="000000"/>
        </w:rPr>
      </w:pPr>
      <w:r>
        <w:rPr>
          <w:sz w:val="28"/>
          <w:szCs w:val="28"/>
          <w:u w:color="000000"/>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3357"/>
        <w:gridCol w:w="3630"/>
      </w:tblGrid>
      <w:tr w:rsidR="007C4245" w14:paraId="2A269966"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hideMark/>
          </w:tcPr>
          <w:p w14:paraId="169166F7" w14:textId="77777777" w:rsidR="007C4245" w:rsidRDefault="007C4245" w:rsidP="00EA30E1">
            <w:pPr>
              <w:keepNext/>
              <w:spacing w:line="276" w:lineRule="auto"/>
              <w:jc w:val="center"/>
              <w:rPr>
                <w:lang w:eastAsia="en-US"/>
              </w:rPr>
            </w:pPr>
            <w:r>
              <w:rPr>
                <w:b/>
                <w:lang w:eastAsia="en-US"/>
              </w:rPr>
              <w:t>Наименование тем (разделов) дисциплины</w:t>
            </w:r>
          </w:p>
        </w:tc>
        <w:tc>
          <w:tcPr>
            <w:tcW w:w="1773" w:type="pct"/>
            <w:tcBorders>
              <w:top w:val="single" w:sz="4" w:space="0" w:color="auto"/>
              <w:left w:val="single" w:sz="4" w:space="0" w:color="auto"/>
              <w:bottom w:val="single" w:sz="4" w:space="0" w:color="auto"/>
              <w:right w:val="single" w:sz="4" w:space="0" w:color="auto"/>
            </w:tcBorders>
            <w:hideMark/>
          </w:tcPr>
          <w:p w14:paraId="6327CF8B" w14:textId="77777777" w:rsidR="007C4245" w:rsidRDefault="007C4245" w:rsidP="00EA30E1">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17" w:type="pct"/>
            <w:tcBorders>
              <w:top w:val="single" w:sz="4" w:space="0" w:color="auto"/>
              <w:left w:val="single" w:sz="4" w:space="0" w:color="auto"/>
              <w:bottom w:val="single" w:sz="4" w:space="0" w:color="auto"/>
              <w:right w:val="single" w:sz="4" w:space="0" w:color="auto"/>
            </w:tcBorders>
            <w:hideMark/>
          </w:tcPr>
          <w:p w14:paraId="09520215" w14:textId="77777777" w:rsidR="007C4245" w:rsidRDefault="007C4245" w:rsidP="00EA30E1">
            <w:pPr>
              <w:keepNext/>
              <w:spacing w:line="276" w:lineRule="auto"/>
              <w:jc w:val="center"/>
              <w:rPr>
                <w:b/>
                <w:lang w:eastAsia="en-US"/>
              </w:rPr>
            </w:pPr>
            <w:r>
              <w:rPr>
                <w:b/>
                <w:lang w:eastAsia="en-US"/>
              </w:rPr>
              <w:t>Формы внеаудиторной самостоятельной работы</w:t>
            </w:r>
          </w:p>
        </w:tc>
      </w:tr>
      <w:tr w:rsidR="007C4245" w14:paraId="5001ED24"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hideMark/>
          </w:tcPr>
          <w:p w14:paraId="25D7B99E" w14:textId="77777777" w:rsidR="007C4245" w:rsidRDefault="007C4245" w:rsidP="00EA30E1">
            <w:pPr>
              <w:spacing w:line="276" w:lineRule="auto"/>
              <w:ind w:left="-31"/>
              <w:rPr>
                <w:rFonts w:eastAsia="Calibri"/>
                <w:sz w:val="22"/>
                <w:szCs w:val="22"/>
                <w:lang w:eastAsia="en-US"/>
              </w:rPr>
            </w:pPr>
            <w:r>
              <w:rPr>
                <w:sz w:val="22"/>
                <w:szCs w:val="22"/>
                <w:lang w:eastAsia="en-US"/>
              </w:rPr>
              <w:t xml:space="preserve">Тема 1. </w:t>
            </w:r>
            <w:r>
              <w:t xml:space="preserve">Числовые множества и </w:t>
            </w:r>
            <w:r w:rsidRPr="00EA7EFF">
              <w:t>функции</w:t>
            </w:r>
          </w:p>
        </w:tc>
        <w:tc>
          <w:tcPr>
            <w:tcW w:w="1773" w:type="pct"/>
            <w:tcBorders>
              <w:top w:val="single" w:sz="4" w:space="0" w:color="auto"/>
              <w:left w:val="single" w:sz="4" w:space="0" w:color="auto"/>
              <w:bottom w:val="single" w:sz="4" w:space="0" w:color="auto"/>
              <w:right w:val="single" w:sz="4" w:space="0" w:color="auto"/>
            </w:tcBorders>
            <w:hideMark/>
          </w:tcPr>
          <w:p w14:paraId="5FF8BAE3" w14:textId="77777777" w:rsidR="007C4245" w:rsidRDefault="007C4245" w:rsidP="00EA30E1">
            <w:pPr>
              <w:suppressAutoHyphens/>
              <w:spacing w:line="276" w:lineRule="auto"/>
              <w:jc w:val="both"/>
              <w:rPr>
                <w:b/>
                <w:lang w:eastAsia="en-US"/>
              </w:rPr>
            </w:pPr>
            <w:r>
              <w:t>Свойства функций одной переменной. 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64268428"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34A8EFBD" w14:textId="77777777" w:rsidR="007C4245" w:rsidRDefault="007C4245" w:rsidP="00EA30E1">
            <w:pPr>
              <w:suppressAutoHyphens/>
              <w:spacing w:line="276" w:lineRule="auto"/>
              <w:rPr>
                <w:b/>
                <w:lang w:eastAsia="en-US"/>
              </w:rPr>
            </w:pPr>
            <w:r>
              <w:t>Выполнение заданий контрольной работы.</w:t>
            </w:r>
          </w:p>
        </w:tc>
      </w:tr>
      <w:tr w:rsidR="007C4245" w14:paraId="71F224BE"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hideMark/>
          </w:tcPr>
          <w:p w14:paraId="74F362DB" w14:textId="77777777" w:rsidR="007C4245" w:rsidRPr="00D32EAB" w:rsidRDefault="007C4245" w:rsidP="00EA30E1">
            <w:pPr>
              <w:rPr>
                <w:sz w:val="28"/>
                <w:szCs w:val="28"/>
              </w:rPr>
            </w:pPr>
            <w:r>
              <w:t xml:space="preserve">Тема 2. </w:t>
            </w:r>
            <w:r w:rsidRPr="008D4AB1">
              <w:t>Предел и непрерывность</w:t>
            </w:r>
          </w:p>
        </w:tc>
        <w:tc>
          <w:tcPr>
            <w:tcW w:w="1773" w:type="pct"/>
            <w:tcBorders>
              <w:top w:val="single" w:sz="4" w:space="0" w:color="auto"/>
              <w:left w:val="single" w:sz="4" w:space="0" w:color="auto"/>
              <w:bottom w:val="single" w:sz="4" w:space="0" w:color="auto"/>
              <w:right w:val="single" w:sz="4" w:space="0" w:color="auto"/>
            </w:tcBorders>
            <w:hideMark/>
          </w:tcPr>
          <w:p w14:paraId="3824512A" w14:textId="77777777" w:rsidR="007C4245" w:rsidRDefault="007C4245" w:rsidP="00EA30E1">
            <w:pPr>
              <w:keepNext/>
            </w:pPr>
            <w:r>
              <w:t>Исследование паутинообразной модели рынка одного товара. Решение задач.</w:t>
            </w:r>
          </w:p>
          <w:p w14:paraId="644A776C" w14:textId="77777777" w:rsidR="007C4245" w:rsidRDefault="007C4245" w:rsidP="00EA30E1">
            <w:pPr>
              <w:keepNext/>
            </w:pPr>
          </w:p>
          <w:p w14:paraId="17D448CC" w14:textId="77777777" w:rsidR="007C4245" w:rsidRDefault="007C4245" w:rsidP="00EA30E1">
            <w:pPr>
              <w:keepNext/>
              <w:spacing w:line="276" w:lineRule="auto"/>
              <w:jc w:val="both"/>
              <w:rPr>
                <w:b/>
                <w:lang w:eastAsia="en-US"/>
              </w:rPr>
            </w:pPr>
          </w:p>
        </w:tc>
        <w:tc>
          <w:tcPr>
            <w:tcW w:w="1917" w:type="pct"/>
            <w:tcBorders>
              <w:top w:val="single" w:sz="4" w:space="0" w:color="auto"/>
              <w:left w:val="single" w:sz="4" w:space="0" w:color="auto"/>
              <w:bottom w:val="single" w:sz="4" w:space="0" w:color="auto"/>
              <w:right w:val="single" w:sz="4" w:space="0" w:color="auto"/>
            </w:tcBorders>
            <w:hideMark/>
          </w:tcPr>
          <w:p w14:paraId="45F9766D"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0E4115E8" w14:textId="77777777" w:rsidR="007C4245" w:rsidRDefault="007C4245" w:rsidP="00EA30E1">
            <w:pPr>
              <w:keepNext/>
              <w:spacing w:line="276" w:lineRule="auto"/>
              <w:rPr>
                <w:b/>
                <w:lang w:eastAsia="en-US"/>
              </w:rPr>
            </w:pPr>
            <w:r>
              <w:t>Выполнение заданий контрольной работы.</w:t>
            </w:r>
          </w:p>
        </w:tc>
      </w:tr>
      <w:tr w:rsidR="007C4245" w14:paraId="5CA98432"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hideMark/>
          </w:tcPr>
          <w:p w14:paraId="71788774" w14:textId="77777777" w:rsidR="007C4245" w:rsidRDefault="007C4245" w:rsidP="00EA30E1">
            <w:pPr>
              <w:spacing w:line="276" w:lineRule="auto"/>
              <w:ind w:left="-31"/>
              <w:rPr>
                <w:rFonts w:eastAsia="Calibri"/>
                <w:sz w:val="22"/>
                <w:szCs w:val="22"/>
                <w:lang w:eastAsia="en-US"/>
              </w:rPr>
            </w:pPr>
            <w:r>
              <w:rPr>
                <w:sz w:val="22"/>
                <w:szCs w:val="22"/>
                <w:lang w:eastAsia="en-US"/>
              </w:rPr>
              <w:t xml:space="preserve">Тема 3. </w:t>
            </w:r>
            <w:r w:rsidRPr="008D4AB1">
              <w:t xml:space="preserve">Дифференциальное </w:t>
            </w:r>
            <w:proofErr w:type="gramStart"/>
            <w:r w:rsidRPr="008D4AB1">
              <w:t>исчисление  функций</w:t>
            </w:r>
            <w:proofErr w:type="gramEnd"/>
            <w:r w:rsidRPr="008D4AB1">
              <w:t xml:space="preserve">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14:paraId="37F165DA" w14:textId="77777777" w:rsidR="007C4245" w:rsidRDefault="007C4245" w:rsidP="00EA30E1">
            <w:pPr>
              <w:keepNext/>
            </w:pPr>
            <w:r>
              <w:t xml:space="preserve">Доказательства основных теорем дифференциального исчисления. Решение </w:t>
            </w:r>
          </w:p>
          <w:p w14:paraId="42DD27A6" w14:textId="77777777" w:rsidR="007C4245" w:rsidRDefault="007C4245" w:rsidP="00EA30E1">
            <w:pPr>
              <w:keepNext/>
            </w:pPr>
            <w:r>
              <w:t>задач.</w:t>
            </w:r>
          </w:p>
          <w:p w14:paraId="3946E1C6" w14:textId="77777777" w:rsidR="007C4245" w:rsidRDefault="007C4245" w:rsidP="00EA30E1">
            <w:pPr>
              <w:spacing w:line="276" w:lineRule="auto"/>
              <w:jc w:val="both"/>
              <w:rPr>
                <w:lang w:eastAsia="en-US"/>
              </w:rPr>
            </w:pPr>
          </w:p>
        </w:tc>
        <w:tc>
          <w:tcPr>
            <w:tcW w:w="1917" w:type="pct"/>
            <w:tcBorders>
              <w:top w:val="single" w:sz="4" w:space="0" w:color="auto"/>
              <w:left w:val="single" w:sz="4" w:space="0" w:color="auto"/>
              <w:bottom w:val="single" w:sz="4" w:space="0" w:color="auto"/>
              <w:right w:val="single" w:sz="4" w:space="0" w:color="auto"/>
            </w:tcBorders>
            <w:hideMark/>
          </w:tcPr>
          <w:p w14:paraId="6F5033EE"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72E52AD8" w14:textId="77777777" w:rsidR="007C4245" w:rsidRPr="001304FD" w:rsidRDefault="007C4245" w:rsidP="00EA30E1">
            <w:pPr>
              <w:keepNext/>
              <w:spacing w:line="276" w:lineRule="auto"/>
            </w:pPr>
            <w:r>
              <w:t>Выполнение заданий контрольной работы.</w:t>
            </w:r>
          </w:p>
        </w:tc>
      </w:tr>
      <w:tr w:rsidR="007C4245" w14:paraId="04AE5EF2"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hideMark/>
          </w:tcPr>
          <w:p w14:paraId="6E41695F" w14:textId="77777777" w:rsidR="007C4245" w:rsidRDefault="007C4245" w:rsidP="00EA30E1">
            <w:pPr>
              <w:spacing w:line="276" w:lineRule="auto"/>
              <w:ind w:left="-31"/>
              <w:rPr>
                <w:rFonts w:eastAsia="Calibri"/>
                <w:sz w:val="22"/>
                <w:szCs w:val="22"/>
                <w:lang w:eastAsia="en-US"/>
              </w:rPr>
            </w:pPr>
            <w:r>
              <w:rPr>
                <w:rFonts w:eastAsia="Arial Unicode MS"/>
                <w:color w:val="000000"/>
                <w:sz w:val="22"/>
                <w:szCs w:val="22"/>
                <w:bdr w:val="none" w:sz="0" w:space="0" w:color="auto" w:frame="1"/>
                <w:lang w:eastAsia="en-US"/>
              </w:rPr>
              <w:t xml:space="preserve">Тема 4. </w:t>
            </w:r>
            <w:r w:rsidRPr="003B1D18">
              <w:t>Интегральное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14:paraId="5E746156" w14:textId="77777777" w:rsidR="007C4245" w:rsidRDefault="007C4245" w:rsidP="00EA30E1">
            <w:pPr>
              <w:keepNext/>
              <w:spacing w:line="276" w:lineRule="auto"/>
              <w:jc w:val="both"/>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31C71BF3"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3E880ED9" w14:textId="77777777" w:rsidR="007C4245" w:rsidRDefault="007C4245" w:rsidP="00EA30E1">
            <w:pPr>
              <w:keepNext/>
              <w:spacing w:line="276" w:lineRule="auto"/>
            </w:pPr>
            <w:r>
              <w:t>Выполнение заданий контрольной работы.</w:t>
            </w:r>
          </w:p>
        </w:tc>
      </w:tr>
      <w:tr w:rsidR="007C4245" w14:paraId="5CC2F339"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tcPr>
          <w:p w14:paraId="307D21A9" w14:textId="77777777" w:rsidR="007C4245" w:rsidRDefault="007C4245" w:rsidP="00EA30E1">
            <w:pPr>
              <w:spacing w:line="276" w:lineRule="auto"/>
              <w:ind w:left="-31"/>
              <w:rPr>
                <w:rFonts w:eastAsia="Arial Unicode MS"/>
                <w:color w:val="000000"/>
                <w:sz w:val="22"/>
                <w:szCs w:val="22"/>
                <w:bdr w:val="none" w:sz="0" w:space="0" w:color="auto" w:frame="1"/>
                <w:lang w:eastAsia="en-US"/>
              </w:rPr>
            </w:pPr>
            <w:r>
              <w:rPr>
                <w:rFonts w:eastAsia="Arial Unicode MS"/>
                <w:color w:val="000000"/>
                <w:sz w:val="22"/>
                <w:szCs w:val="22"/>
                <w:bdr w:val="none" w:sz="0" w:space="0" w:color="auto" w:frame="1"/>
                <w:lang w:eastAsia="en-US"/>
              </w:rPr>
              <w:t xml:space="preserve">Тема 5. </w:t>
            </w:r>
            <w:r>
              <w:t xml:space="preserve">Функции </w:t>
            </w:r>
            <w:r w:rsidRPr="008D4AB1">
              <w:t>нескольких переменных</w:t>
            </w:r>
          </w:p>
        </w:tc>
        <w:tc>
          <w:tcPr>
            <w:tcW w:w="1773" w:type="pct"/>
            <w:tcBorders>
              <w:top w:val="single" w:sz="4" w:space="0" w:color="auto"/>
              <w:left w:val="single" w:sz="4" w:space="0" w:color="auto"/>
              <w:bottom w:val="single" w:sz="4" w:space="0" w:color="auto"/>
              <w:right w:val="single" w:sz="4" w:space="0" w:color="auto"/>
            </w:tcBorders>
          </w:tcPr>
          <w:p w14:paraId="4B812FA1" w14:textId="77777777" w:rsidR="007C4245" w:rsidRDefault="007C4245" w:rsidP="00EA30E1">
            <w:pPr>
              <w:keepNext/>
            </w:pPr>
            <w:r>
              <w:t xml:space="preserve">Предел и непрерывность </w:t>
            </w:r>
          </w:p>
          <w:p w14:paraId="360D0828" w14:textId="77777777" w:rsidR="007C4245" w:rsidRDefault="007C4245" w:rsidP="00EA30E1">
            <w:pPr>
              <w:keepNext/>
            </w:pPr>
            <w:r>
              <w:t xml:space="preserve">функций нескольких </w:t>
            </w:r>
          </w:p>
          <w:p w14:paraId="2CFECA1D" w14:textId="77777777" w:rsidR="007C4245" w:rsidRDefault="007C4245" w:rsidP="00EA30E1">
            <w:pPr>
              <w:keepNext/>
            </w:pPr>
            <w:r>
              <w:t xml:space="preserve">переменных. Решение </w:t>
            </w:r>
          </w:p>
          <w:p w14:paraId="459C7D5F" w14:textId="77777777" w:rsidR="007C4245" w:rsidRDefault="007C4245" w:rsidP="00EA30E1">
            <w:pPr>
              <w:keepNext/>
              <w:spacing w:line="276" w:lineRule="auto"/>
              <w:jc w:val="both"/>
              <w:rPr>
                <w:lang w:eastAsia="en-US"/>
              </w:rPr>
            </w:pPr>
            <w:r>
              <w:t>задач.</w:t>
            </w:r>
          </w:p>
        </w:tc>
        <w:tc>
          <w:tcPr>
            <w:tcW w:w="1917" w:type="pct"/>
            <w:tcBorders>
              <w:top w:val="single" w:sz="4" w:space="0" w:color="auto"/>
              <w:left w:val="single" w:sz="4" w:space="0" w:color="auto"/>
              <w:bottom w:val="single" w:sz="4" w:space="0" w:color="auto"/>
              <w:right w:val="single" w:sz="4" w:space="0" w:color="auto"/>
            </w:tcBorders>
          </w:tcPr>
          <w:p w14:paraId="1F828041"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6C7EEFD0" w14:textId="77777777" w:rsidR="007C4245" w:rsidRDefault="007C4245" w:rsidP="00EA30E1">
            <w:pPr>
              <w:keepNext/>
            </w:pPr>
            <w:r>
              <w:t>Выполнение заданий контрольной работы.</w:t>
            </w:r>
          </w:p>
        </w:tc>
      </w:tr>
      <w:tr w:rsidR="007C4245" w14:paraId="574E583C"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tcPr>
          <w:p w14:paraId="3DF9CADE" w14:textId="77777777" w:rsidR="007C4245" w:rsidRPr="00BA20F7" w:rsidRDefault="007C4245" w:rsidP="00EA30E1">
            <w:pPr>
              <w:spacing w:line="276" w:lineRule="auto"/>
              <w:ind w:left="-31"/>
              <w:rPr>
                <w:rFonts w:eastAsia="Arial Unicode MS"/>
                <w:color w:val="000000"/>
                <w:bdr w:val="none" w:sz="0" w:space="0" w:color="auto" w:frame="1"/>
                <w:lang w:eastAsia="en-US"/>
              </w:rPr>
            </w:pPr>
            <w:r w:rsidRPr="00BA20F7">
              <w:rPr>
                <w:rFonts w:eastAsia="Arial Unicode MS"/>
                <w:color w:val="000000"/>
                <w:bdr w:val="none" w:sz="0" w:space="0" w:color="auto" w:frame="1"/>
                <w:lang w:eastAsia="en-US"/>
              </w:rPr>
              <w:t>Тема 6. Числовые ряды</w:t>
            </w:r>
          </w:p>
        </w:tc>
        <w:tc>
          <w:tcPr>
            <w:tcW w:w="1773" w:type="pct"/>
            <w:tcBorders>
              <w:top w:val="single" w:sz="4" w:space="0" w:color="auto"/>
              <w:left w:val="single" w:sz="4" w:space="0" w:color="auto"/>
              <w:bottom w:val="single" w:sz="4" w:space="0" w:color="auto"/>
              <w:right w:val="single" w:sz="4" w:space="0" w:color="auto"/>
            </w:tcBorders>
          </w:tcPr>
          <w:p w14:paraId="32E87579" w14:textId="77777777" w:rsidR="007C4245" w:rsidRDefault="007C4245" w:rsidP="00EA30E1">
            <w:pPr>
              <w:keepNext/>
            </w:pPr>
            <w:r>
              <w:t>Знакопеременные ряды. Решение задач.</w:t>
            </w:r>
          </w:p>
        </w:tc>
        <w:tc>
          <w:tcPr>
            <w:tcW w:w="1917" w:type="pct"/>
            <w:tcBorders>
              <w:top w:val="single" w:sz="4" w:space="0" w:color="auto"/>
              <w:left w:val="single" w:sz="4" w:space="0" w:color="auto"/>
              <w:bottom w:val="single" w:sz="4" w:space="0" w:color="auto"/>
              <w:right w:val="single" w:sz="4" w:space="0" w:color="auto"/>
            </w:tcBorders>
          </w:tcPr>
          <w:p w14:paraId="1AEF8018"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7111EA17" w14:textId="77777777" w:rsidR="007C4245" w:rsidRDefault="007C4245" w:rsidP="00EA30E1">
            <w:pPr>
              <w:keepNext/>
            </w:pPr>
            <w:r>
              <w:t>Выполнение заданий контрольной работы.</w:t>
            </w:r>
          </w:p>
        </w:tc>
      </w:tr>
      <w:tr w:rsidR="007C4245" w14:paraId="0DCA294F"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tcPr>
          <w:p w14:paraId="739BD494" w14:textId="77777777" w:rsidR="007C4245" w:rsidRPr="00BA20F7" w:rsidRDefault="007C4245" w:rsidP="00EA30E1">
            <w:pPr>
              <w:spacing w:line="276" w:lineRule="auto"/>
              <w:ind w:left="-31"/>
              <w:rPr>
                <w:rFonts w:eastAsia="Arial Unicode MS"/>
                <w:color w:val="000000"/>
                <w:bdr w:val="none" w:sz="0" w:space="0" w:color="auto" w:frame="1"/>
                <w:lang w:eastAsia="en-US"/>
              </w:rPr>
            </w:pPr>
            <w:r w:rsidRPr="00BA20F7">
              <w:rPr>
                <w:rFonts w:eastAsia="Arial Unicode MS"/>
                <w:color w:val="000000"/>
                <w:bdr w:val="none" w:sz="0" w:space="0" w:color="auto" w:frame="1"/>
                <w:lang w:eastAsia="en-US"/>
              </w:rPr>
              <w:t xml:space="preserve">Тема 7. </w:t>
            </w:r>
            <w:r w:rsidRPr="00BA20F7">
              <w:t>Дифференциальные уравнения</w:t>
            </w:r>
          </w:p>
        </w:tc>
        <w:tc>
          <w:tcPr>
            <w:tcW w:w="1773" w:type="pct"/>
            <w:tcBorders>
              <w:top w:val="single" w:sz="4" w:space="0" w:color="auto"/>
              <w:left w:val="single" w:sz="4" w:space="0" w:color="auto"/>
              <w:bottom w:val="single" w:sz="4" w:space="0" w:color="auto"/>
              <w:right w:val="single" w:sz="4" w:space="0" w:color="auto"/>
            </w:tcBorders>
          </w:tcPr>
          <w:p w14:paraId="3C37295A" w14:textId="77777777" w:rsidR="007C4245" w:rsidRDefault="007C4245" w:rsidP="00EA30E1">
            <w:pPr>
              <w:keepNext/>
            </w:pPr>
            <w:r>
              <w:t xml:space="preserve">Модели естественного роста. Модели </w:t>
            </w:r>
          </w:p>
          <w:p w14:paraId="2B3A37A4" w14:textId="77777777" w:rsidR="007C4245" w:rsidRDefault="007C4245" w:rsidP="00EA30E1">
            <w:pPr>
              <w:keepNext/>
            </w:pPr>
            <w:r>
              <w:t xml:space="preserve">экономической динамики. </w:t>
            </w:r>
          </w:p>
          <w:p w14:paraId="73754F2A" w14:textId="77777777" w:rsidR="007C4245" w:rsidRDefault="007C4245" w:rsidP="00EA30E1">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766AEE1F"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7F3E22CE" w14:textId="77777777" w:rsidR="007C4245" w:rsidRDefault="007C4245" w:rsidP="00EA30E1">
            <w:pPr>
              <w:keepNext/>
            </w:pPr>
            <w:r>
              <w:t>Выполнение заданий контрольной работы.</w:t>
            </w:r>
          </w:p>
        </w:tc>
      </w:tr>
      <w:tr w:rsidR="007C4245" w14:paraId="3E7D5CB1"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tcPr>
          <w:p w14:paraId="1F9F618A" w14:textId="77777777" w:rsidR="007C4245" w:rsidRDefault="007C4245" w:rsidP="00EA30E1">
            <w:pPr>
              <w:tabs>
                <w:tab w:val="center" w:pos="8222"/>
                <w:tab w:val="center" w:pos="8505"/>
                <w:tab w:val="right" w:pos="9356"/>
              </w:tabs>
              <w:suppressAutoHyphens/>
            </w:pPr>
            <w:r>
              <w:t xml:space="preserve">Тема 8. Системы линейных </w:t>
            </w:r>
          </w:p>
          <w:p w14:paraId="406DBA8F" w14:textId="77777777" w:rsidR="007C4245" w:rsidRDefault="007C4245" w:rsidP="00EA30E1">
            <w:r>
              <w:t>уравнений и неравенств</w:t>
            </w:r>
          </w:p>
        </w:tc>
        <w:tc>
          <w:tcPr>
            <w:tcW w:w="1773" w:type="pct"/>
            <w:tcBorders>
              <w:top w:val="single" w:sz="4" w:space="0" w:color="auto"/>
              <w:left w:val="single" w:sz="4" w:space="0" w:color="auto"/>
              <w:bottom w:val="single" w:sz="4" w:space="0" w:color="auto"/>
              <w:right w:val="single" w:sz="4" w:space="0" w:color="auto"/>
            </w:tcBorders>
          </w:tcPr>
          <w:p w14:paraId="4C9AC81B" w14:textId="77777777" w:rsidR="007C4245" w:rsidRDefault="007C4245" w:rsidP="00EA30E1">
            <w:pPr>
              <w:keepNext/>
            </w:pPr>
            <w:r w:rsidRPr="00172A1A">
              <w:t>Решение задач.</w:t>
            </w:r>
          </w:p>
        </w:tc>
        <w:tc>
          <w:tcPr>
            <w:tcW w:w="1917" w:type="pct"/>
            <w:tcBorders>
              <w:top w:val="single" w:sz="4" w:space="0" w:color="auto"/>
              <w:left w:val="single" w:sz="4" w:space="0" w:color="auto"/>
              <w:bottom w:val="single" w:sz="4" w:space="0" w:color="auto"/>
              <w:right w:val="single" w:sz="4" w:space="0" w:color="auto"/>
            </w:tcBorders>
          </w:tcPr>
          <w:p w14:paraId="68FB8A93"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15001048" w14:textId="77777777" w:rsidR="007C4245" w:rsidRDefault="007C4245" w:rsidP="00EA30E1">
            <w:pPr>
              <w:keepNext/>
            </w:pPr>
            <w:r>
              <w:t>Выполнение заданий контрольной работы.</w:t>
            </w:r>
          </w:p>
        </w:tc>
      </w:tr>
      <w:tr w:rsidR="007C4245" w14:paraId="25981C30"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tcPr>
          <w:p w14:paraId="6A59D787" w14:textId="77777777" w:rsidR="007C4245" w:rsidRPr="00D32EAB" w:rsidRDefault="007C4245" w:rsidP="00EA30E1">
            <w:pPr>
              <w:rPr>
                <w:sz w:val="28"/>
                <w:szCs w:val="28"/>
              </w:rPr>
            </w:pPr>
            <w:r>
              <w:t xml:space="preserve">Тема 9. </w:t>
            </w:r>
            <w:r w:rsidRPr="00CF1B10">
              <w:t>Векторы и матрицы</w:t>
            </w:r>
          </w:p>
        </w:tc>
        <w:tc>
          <w:tcPr>
            <w:tcW w:w="1773" w:type="pct"/>
            <w:tcBorders>
              <w:top w:val="single" w:sz="4" w:space="0" w:color="auto"/>
              <w:left w:val="single" w:sz="4" w:space="0" w:color="auto"/>
              <w:bottom w:val="single" w:sz="4" w:space="0" w:color="auto"/>
              <w:right w:val="single" w:sz="4" w:space="0" w:color="auto"/>
            </w:tcBorders>
          </w:tcPr>
          <w:p w14:paraId="13AE3F18" w14:textId="77777777" w:rsidR="007C4245" w:rsidRDefault="007C4245" w:rsidP="00EA30E1">
            <w:pPr>
              <w:keepNext/>
            </w:pPr>
            <w:r>
              <w:t xml:space="preserve">Свойства определителя </w:t>
            </w:r>
          </w:p>
          <w:p w14:paraId="1EB74886" w14:textId="77777777" w:rsidR="007C4245" w:rsidRDefault="007C4245" w:rsidP="00EA30E1">
            <w:pPr>
              <w:keepNext/>
            </w:pPr>
            <w:r>
              <w:t xml:space="preserve">матрицы. Решение задач. </w:t>
            </w:r>
          </w:p>
        </w:tc>
        <w:tc>
          <w:tcPr>
            <w:tcW w:w="1917" w:type="pct"/>
            <w:tcBorders>
              <w:top w:val="single" w:sz="4" w:space="0" w:color="auto"/>
              <w:left w:val="single" w:sz="4" w:space="0" w:color="auto"/>
              <w:bottom w:val="single" w:sz="4" w:space="0" w:color="auto"/>
              <w:right w:val="single" w:sz="4" w:space="0" w:color="auto"/>
            </w:tcBorders>
          </w:tcPr>
          <w:p w14:paraId="7865F71F"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7AC6542C" w14:textId="77777777" w:rsidR="007C4245" w:rsidRDefault="007C4245" w:rsidP="00EA30E1">
            <w:pPr>
              <w:keepNext/>
            </w:pPr>
            <w:r>
              <w:t>Выполнение заданий контрольной работы.</w:t>
            </w:r>
          </w:p>
        </w:tc>
      </w:tr>
      <w:tr w:rsidR="007C4245" w14:paraId="3F2224D0"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tcPr>
          <w:p w14:paraId="577E2F2F" w14:textId="77777777" w:rsidR="007C4245" w:rsidRDefault="007C4245" w:rsidP="00EA30E1">
            <w:pPr>
              <w:tabs>
                <w:tab w:val="center" w:pos="8222"/>
                <w:tab w:val="center" w:pos="8505"/>
                <w:tab w:val="right" w:pos="9356"/>
              </w:tabs>
              <w:suppressAutoHyphens/>
            </w:pPr>
            <w:r>
              <w:t xml:space="preserve">Тема 10. </w:t>
            </w:r>
            <w:r w:rsidRPr="00CF1B10">
              <w:t>Линейное пространство</w:t>
            </w:r>
          </w:p>
        </w:tc>
        <w:tc>
          <w:tcPr>
            <w:tcW w:w="1773" w:type="pct"/>
            <w:tcBorders>
              <w:top w:val="single" w:sz="4" w:space="0" w:color="auto"/>
              <w:left w:val="single" w:sz="4" w:space="0" w:color="auto"/>
              <w:bottom w:val="single" w:sz="4" w:space="0" w:color="auto"/>
              <w:right w:val="single" w:sz="4" w:space="0" w:color="auto"/>
            </w:tcBorders>
          </w:tcPr>
          <w:p w14:paraId="1EE4FE6F" w14:textId="77777777" w:rsidR="007C4245" w:rsidRPr="00172A1A" w:rsidRDefault="007C4245" w:rsidP="00EA30E1">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5201B26D"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2626F217" w14:textId="77777777" w:rsidR="007C4245" w:rsidRDefault="007C4245" w:rsidP="00EA30E1">
            <w:pPr>
              <w:keepNext/>
            </w:pPr>
            <w:r>
              <w:t>Выполнение заданий контрольной работы.</w:t>
            </w:r>
          </w:p>
        </w:tc>
      </w:tr>
      <w:tr w:rsidR="007C4245" w14:paraId="2B491717"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tcPr>
          <w:p w14:paraId="1BEB0BD8" w14:textId="77777777" w:rsidR="007C4245" w:rsidRDefault="007C4245" w:rsidP="00EA30E1">
            <w:pPr>
              <w:tabs>
                <w:tab w:val="center" w:pos="8222"/>
                <w:tab w:val="center" w:pos="8505"/>
                <w:tab w:val="right" w:pos="9356"/>
              </w:tabs>
              <w:suppressAutoHyphens/>
            </w:pPr>
            <w:r>
              <w:t xml:space="preserve">Тема 11. Линейные </w:t>
            </w:r>
          </w:p>
          <w:p w14:paraId="23320D80" w14:textId="77777777" w:rsidR="007C4245" w:rsidRDefault="007C4245" w:rsidP="00EA30E1">
            <w:pPr>
              <w:tabs>
                <w:tab w:val="center" w:pos="8222"/>
                <w:tab w:val="center" w:pos="8505"/>
                <w:tab w:val="right" w:pos="9356"/>
              </w:tabs>
              <w:suppressAutoHyphens/>
            </w:pPr>
            <w:r>
              <w:t xml:space="preserve">преобразования и </w:t>
            </w:r>
          </w:p>
          <w:p w14:paraId="523CAB89" w14:textId="77777777" w:rsidR="007C4245" w:rsidRDefault="007C4245" w:rsidP="00EA30E1">
            <w:pPr>
              <w:tabs>
                <w:tab w:val="center" w:pos="8222"/>
                <w:tab w:val="center" w:pos="8505"/>
                <w:tab w:val="right" w:pos="9356"/>
              </w:tabs>
              <w:suppressAutoHyphens/>
            </w:pPr>
            <w:r>
              <w:t>квадратичные формы</w:t>
            </w:r>
          </w:p>
        </w:tc>
        <w:tc>
          <w:tcPr>
            <w:tcW w:w="1773" w:type="pct"/>
            <w:tcBorders>
              <w:top w:val="single" w:sz="4" w:space="0" w:color="auto"/>
              <w:left w:val="single" w:sz="4" w:space="0" w:color="auto"/>
              <w:bottom w:val="single" w:sz="4" w:space="0" w:color="auto"/>
              <w:right w:val="single" w:sz="4" w:space="0" w:color="auto"/>
            </w:tcBorders>
          </w:tcPr>
          <w:p w14:paraId="7C8D7DE8" w14:textId="77777777" w:rsidR="007C4245" w:rsidRDefault="007C4245" w:rsidP="00EA30E1">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5B243700"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175ECF72" w14:textId="77777777" w:rsidR="007C4245" w:rsidRDefault="007C4245" w:rsidP="00EA30E1">
            <w:pPr>
              <w:keepNext/>
            </w:pPr>
            <w:r>
              <w:t>Выполнение заданий контрольной работы.</w:t>
            </w:r>
          </w:p>
        </w:tc>
      </w:tr>
      <w:tr w:rsidR="007C4245" w14:paraId="552EB666" w14:textId="77777777" w:rsidTr="00EA30E1">
        <w:trPr>
          <w:jc w:val="center"/>
        </w:trPr>
        <w:tc>
          <w:tcPr>
            <w:tcW w:w="1310" w:type="pct"/>
            <w:tcBorders>
              <w:top w:val="single" w:sz="4" w:space="0" w:color="auto"/>
              <w:left w:val="single" w:sz="4" w:space="0" w:color="auto"/>
              <w:bottom w:val="single" w:sz="4" w:space="0" w:color="auto"/>
              <w:right w:val="single" w:sz="4" w:space="0" w:color="auto"/>
            </w:tcBorders>
          </w:tcPr>
          <w:p w14:paraId="2E079C8E" w14:textId="77777777" w:rsidR="007C4245" w:rsidRDefault="007C4245" w:rsidP="00EA30E1">
            <w:pPr>
              <w:tabs>
                <w:tab w:val="center" w:pos="8222"/>
                <w:tab w:val="center" w:pos="8505"/>
                <w:tab w:val="right" w:pos="9356"/>
              </w:tabs>
              <w:suppressAutoHyphens/>
            </w:pPr>
            <w:r>
              <w:t xml:space="preserve">Тема 12. Линейное </w:t>
            </w:r>
          </w:p>
          <w:p w14:paraId="750DCD32" w14:textId="77777777" w:rsidR="007C4245" w:rsidRDefault="007C4245" w:rsidP="00EA30E1">
            <w:pPr>
              <w:tabs>
                <w:tab w:val="center" w:pos="8222"/>
                <w:tab w:val="center" w:pos="8505"/>
                <w:tab w:val="right" w:pos="9356"/>
              </w:tabs>
              <w:suppressAutoHyphens/>
            </w:pPr>
            <w:r>
              <w:t>программирование</w:t>
            </w:r>
          </w:p>
        </w:tc>
        <w:tc>
          <w:tcPr>
            <w:tcW w:w="1773" w:type="pct"/>
            <w:tcBorders>
              <w:top w:val="single" w:sz="4" w:space="0" w:color="auto"/>
              <w:left w:val="single" w:sz="4" w:space="0" w:color="auto"/>
              <w:bottom w:val="single" w:sz="4" w:space="0" w:color="auto"/>
              <w:right w:val="single" w:sz="4" w:space="0" w:color="auto"/>
            </w:tcBorders>
          </w:tcPr>
          <w:p w14:paraId="2D8600A9" w14:textId="77777777" w:rsidR="007C4245" w:rsidRDefault="007C4245" w:rsidP="00EA30E1">
            <w:pPr>
              <w:keepNext/>
            </w:pPr>
            <w:r>
              <w:t xml:space="preserve">Теория двойственности. </w:t>
            </w:r>
          </w:p>
          <w:p w14:paraId="08D412DD" w14:textId="77777777" w:rsidR="007C4245" w:rsidRDefault="007C4245" w:rsidP="00EA30E1">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4AE455FE" w14:textId="77777777"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34C3C379" w14:textId="77777777" w:rsidR="007C4245" w:rsidRDefault="007C4245" w:rsidP="00EA30E1">
            <w:pPr>
              <w:keepNext/>
            </w:pPr>
            <w:r>
              <w:t>Выполнение заданий контрольной работы.</w:t>
            </w:r>
          </w:p>
        </w:tc>
      </w:tr>
    </w:tbl>
    <w:p w14:paraId="7C183ECB" w14:textId="77777777" w:rsidR="00B75329" w:rsidRDefault="00B75329" w:rsidP="007C4245">
      <w:pPr>
        <w:jc w:val="both"/>
        <w:rPr>
          <w:b/>
          <w:bCs/>
          <w:color w:val="FF0000"/>
          <w:sz w:val="28"/>
          <w:szCs w:val="28"/>
        </w:rPr>
      </w:pPr>
    </w:p>
    <w:p w14:paraId="492DE67C" w14:textId="77777777" w:rsidR="00B7632B" w:rsidRDefault="00B7632B" w:rsidP="00453513">
      <w:pPr>
        <w:rPr>
          <w:b/>
          <w:i/>
          <w:sz w:val="28"/>
          <w:szCs w:val="28"/>
        </w:rPr>
      </w:pPr>
    </w:p>
    <w:p w14:paraId="00EFFCE4" w14:textId="77777777" w:rsidR="008C29FF" w:rsidRDefault="00453513" w:rsidP="00453513">
      <w:pPr>
        <w:rPr>
          <w:b/>
          <w:i/>
          <w:sz w:val="28"/>
          <w:szCs w:val="28"/>
        </w:rPr>
      </w:pPr>
      <w:r>
        <w:rPr>
          <w:b/>
          <w:i/>
          <w:sz w:val="28"/>
          <w:szCs w:val="28"/>
        </w:rPr>
        <w:t>5</w:t>
      </w:r>
      <w:r w:rsidRPr="00453513">
        <w:rPr>
          <w:b/>
          <w:i/>
          <w:sz w:val="28"/>
          <w:szCs w:val="28"/>
        </w:rPr>
        <w:t>.2. Перечень вопросов, заданий, тем для подготовки к текущему контролю</w:t>
      </w:r>
    </w:p>
    <w:p w14:paraId="11C56224" w14:textId="77777777" w:rsidR="00453513" w:rsidRDefault="00453513" w:rsidP="00453513">
      <w:pPr>
        <w:rPr>
          <w:b/>
          <w:i/>
          <w:sz w:val="28"/>
          <w:szCs w:val="28"/>
        </w:rPr>
      </w:pPr>
    </w:p>
    <w:p w14:paraId="5C52B21B" w14:textId="77777777" w:rsidR="00C94DE0" w:rsidRPr="00C94DE0" w:rsidRDefault="00C94DE0" w:rsidP="00C94DE0">
      <w:pPr>
        <w:ind w:firstLine="567"/>
        <w:jc w:val="both"/>
        <w:rPr>
          <w:rFonts w:eastAsiaTheme="minorHAnsi"/>
          <w:color w:val="000000"/>
          <w:sz w:val="28"/>
          <w:szCs w:val="28"/>
          <w:lang w:eastAsia="en-US"/>
        </w:rPr>
      </w:pPr>
      <w:r w:rsidRPr="00C94DE0">
        <w:rPr>
          <w:rFonts w:eastAsiaTheme="minorHAnsi"/>
          <w:color w:val="000000"/>
          <w:sz w:val="28"/>
          <w:szCs w:val="28"/>
          <w:lang w:eastAsia="en-US"/>
        </w:rPr>
        <w:t>Текущий контроль осуществляется в ходе учебного процесса и контроля самостоятельной работы студентов, а также по результатам выполнения аудиторных работ, одной контрольной работы в первом семестре и одной контрольной работы во втором семестре. Основными формами текущего контроля знаний являются:</w:t>
      </w:r>
    </w:p>
    <w:p w14:paraId="6B878F88" w14:textId="77777777" w:rsidR="00C94DE0" w:rsidRPr="00C94DE0" w:rsidRDefault="00C94DE0" w:rsidP="00C94DE0">
      <w:pPr>
        <w:jc w:val="both"/>
        <w:rPr>
          <w:rFonts w:eastAsiaTheme="minorHAnsi"/>
          <w:color w:val="000000"/>
          <w:sz w:val="28"/>
          <w:szCs w:val="28"/>
          <w:lang w:eastAsia="en-US"/>
        </w:rPr>
      </w:pPr>
      <w:r w:rsidRPr="00C94DE0">
        <w:rPr>
          <w:rFonts w:eastAsiaTheme="minorHAnsi"/>
          <w:color w:val="000000"/>
          <w:sz w:val="28"/>
          <w:szCs w:val="28"/>
          <w:lang w:eastAsia="en-US"/>
        </w:rPr>
        <w:t>−</w:t>
      </w:r>
      <w:r w:rsidRPr="00C94DE0">
        <w:rPr>
          <w:rFonts w:eastAsiaTheme="minorHAnsi"/>
          <w:color w:val="000000"/>
          <w:sz w:val="28"/>
          <w:szCs w:val="28"/>
          <w:lang w:eastAsia="en-US"/>
        </w:rPr>
        <w:tab/>
        <w:t>обсуждение вопросов по теме практических занятий, в том числе выступления у доски;</w:t>
      </w:r>
    </w:p>
    <w:p w14:paraId="4A9A5522" w14:textId="77777777" w:rsidR="00C94DE0" w:rsidRPr="00C94DE0" w:rsidRDefault="00C94DE0" w:rsidP="00C94DE0">
      <w:pPr>
        <w:jc w:val="both"/>
        <w:rPr>
          <w:rFonts w:eastAsiaTheme="minorHAnsi"/>
          <w:color w:val="000000"/>
          <w:sz w:val="28"/>
          <w:szCs w:val="28"/>
          <w:lang w:eastAsia="en-US"/>
        </w:rPr>
      </w:pPr>
      <w:r w:rsidRPr="00C94DE0">
        <w:rPr>
          <w:rFonts w:eastAsiaTheme="minorHAnsi"/>
          <w:color w:val="000000"/>
          <w:sz w:val="28"/>
          <w:szCs w:val="28"/>
          <w:lang w:eastAsia="en-US"/>
        </w:rPr>
        <w:t>−</w:t>
      </w:r>
      <w:r w:rsidRPr="00C94DE0">
        <w:rPr>
          <w:rFonts w:eastAsiaTheme="minorHAnsi"/>
          <w:color w:val="000000"/>
          <w:sz w:val="28"/>
          <w:szCs w:val="28"/>
          <w:lang w:eastAsia="en-US"/>
        </w:rPr>
        <w:tab/>
        <w:t>выполнение домашних и аудиторных практических работ и обсуждение результатов;</w:t>
      </w:r>
    </w:p>
    <w:p w14:paraId="1DC0D597" w14:textId="77777777" w:rsidR="00C94DE0" w:rsidRPr="00C94DE0" w:rsidRDefault="00C94DE0" w:rsidP="00C94DE0">
      <w:pPr>
        <w:jc w:val="both"/>
        <w:rPr>
          <w:rFonts w:eastAsiaTheme="minorHAnsi"/>
          <w:color w:val="000000"/>
          <w:sz w:val="28"/>
          <w:szCs w:val="28"/>
          <w:lang w:eastAsia="en-US"/>
        </w:rPr>
      </w:pPr>
      <w:r w:rsidRPr="00C94DE0">
        <w:rPr>
          <w:rFonts w:eastAsiaTheme="minorHAnsi"/>
          <w:color w:val="000000"/>
          <w:sz w:val="28"/>
          <w:szCs w:val="28"/>
          <w:lang w:eastAsia="en-US"/>
        </w:rPr>
        <w:t>−</w:t>
      </w:r>
      <w:r w:rsidRPr="00C94DE0">
        <w:rPr>
          <w:rFonts w:eastAsiaTheme="minorHAnsi"/>
          <w:color w:val="000000"/>
          <w:sz w:val="28"/>
          <w:szCs w:val="28"/>
          <w:lang w:eastAsia="en-US"/>
        </w:rPr>
        <w:tab/>
        <w:t>выполнение контрольной работы.</w:t>
      </w:r>
    </w:p>
    <w:p w14:paraId="09CECC56" w14:textId="77777777" w:rsidR="00C94DE0" w:rsidRPr="00C94DE0" w:rsidRDefault="00C94DE0" w:rsidP="00C94DE0">
      <w:pPr>
        <w:ind w:firstLine="567"/>
        <w:jc w:val="both"/>
        <w:rPr>
          <w:b/>
          <w:i/>
          <w:sz w:val="28"/>
          <w:szCs w:val="28"/>
        </w:rPr>
      </w:pPr>
      <w:r w:rsidRPr="00C94DE0">
        <w:rPr>
          <w:rFonts w:eastAsiaTheme="minorHAnsi"/>
          <w:color w:val="000000"/>
          <w:sz w:val="28"/>
          <w:szCs w:val="28"/>
          <w:lang w:eastAsia="en-US"/>
        </w:rPr>
        <w:t>Проме</w:t>
      </w:r>
      <w:r w:rsidR="00316E6E">
        <w:rPr>
          <w:rFonts w:eastAsiaTheme="minorHAnsi"/>
          <w:color w:val="000000"/>
          <w:sz w:val="28"/>
          <w:szCs w:val="28"/>
          <w:lang w:eastAsia="en-US"/>
        </w:rPr>
        <w:t xml:space="preserve">жуточная аттестация студентов </w:t>
      </w:r>
      <w:r w:rsidRPr="00C94DE0">
        <w:rPr>
          <w:rFonts w:eastAsiaTheme="minorHAnsi"/>
          <w:color w:val="000000"/>
          <w:sz w:val="28"/>
          <w:szCs w:val="28"/>
          <w:lang w:eastAsia="en-US"/>
        </w:rPr>
        <w:t>очной</w:t>
      </w:r>
      <w:r w:rsidR="00E43E5B">
        <w:rPr>
          <w:rFonts w:eastAsiaTheme="minorHAnsi"/>
          <w:color w:val="000000"/>
          <w:sz w:val="28"/>
          <w:szCs w:val="28"/>
          <w:lang w:eastAsia="en-US"/>
        </w:rPr>
        <w:t xml:space="preserve"> форм</w:t>
      </w:r>
      <w:r w:rsidR="007B02B3">
        <w:rPr>
          <w:rFonts w:eastAsiaTheme="minorHAnsi"/>
          <w:color w:val="000000"/>
          <w:sz w:val="28"/>
          <w:szCs w:val="28"/>
          <w:lang w:eastAsia="en-US"/>
        </w:rPr>
        <w:t>ы</w:t>
      </w:r>
      <w:r w:rsidRPr="00C94DE0">
        <w:rPr>
          <w:rFonts w:eastAsiaTheme="minorHAnsi"/>
          <w:color w:val="000000"/>
          <w:sz w:val="28"/>
          <w:szCs w:val="28"/>
          <w:lang w:eastAsia="en-US"/>
        </w:rPr>
        <w:t xml:space="preserve"> обучения проводится в форме зачета (1-й семестр) и экзамена (2-й семестр).</w:t>
      </w:r>
    </w:p>
    <w:p w14:paraId="5D81C7D9" w14:textId="77777777" w:rsidR="00467839" w:rsidRDefault="00467839" w:rsidP="00273104">
      <w:pPr>
        <w:jc w:val="center"/>
        <w:rPr>
          <w:b/>
          <w:sz w:val="28"/>
          <w:szCs w:val="28"/>
        </w:rPr>
      </w:pPr>
    </w:p>
    <w:p w14:paraId="56DCAA0B" w14:textId="77777777" w:rsidR="00340496" w:rsidRDefault="00340496" w:rsidP="00273104">
      <w:pPr>
        <w:jc w:val="center"/>
        <w:rPr>
          <w:b/>
          <w:sz w:val="28"/>
          <w:szCs w:val="28"/>
        </w:rPr>
      </w:pPr>
    </w:p>
    <w:p w14:paraId="6A745C82" w14:textId="77777777" w:rsidR="00273104" w:rsidRDefault="00273104" w:rsidP="00273104">
      <w:pPr>
        <w:jc w:val="center"/>
        <w:rPr>
          <w:b/>
          <w:sz w:val="28"/>
          <w:szCs w:val="28"/>
        </w:rPr>
      </w:pPr>
      <w:r w:rsidRPr="003072A6">
        <w:rPr>
          <w:b/>
          <w:sz w:val="28"/>
          <w:szCs w:val="28"/>
        </w:rPr>
        <w:t>Примеры вариантов домашних контрольных работ</w:t>
      </w:r>
    </w:p>
    <w:p w14:paraId="0D0DD261" w14:textId="77777777" w:rsidR="00E43E5B" w:rsidRDefault="00E43E5B" w:rsidP="00273104">
      <w:pPr>
        <w:jc w:val="center"/>
        <w:rPr>
          <w:b/>
          <w:sz w:val="28"/>
          <w:szCs w:val="28"/>
        </w:rPr>
      </w:pPr>
    </w:p>
    <w:p w14:paraId="664C7CF9" w14:textId="77777777" w:rsidR="00273104" w:rsidRPr="007B02B3" w:rsidRDefault="00273104" w:rsidP="00273104">
      <w:pPr>
        <w:jc w:val="center"/>
        <w:rPr>
          <w:b/>
          <w:sz w:val="28"/>
          <w:szCs w:val="28"/>
        </w:rPr>
      </w:pPr>
      <w:r w:rsidRPr="00C615ED">
        <w:rPr>
          <w:b/>
          <w:sz w:val="28"/>
          <w:szCs w:val="28"/>
        </w:rPr>
        <w:t>Контрольная работа №1</w:t>
      </w:r>
      <w:r w:rsidR="007B02B3">
        <w:rPr>
          <w:b/>
          <w:sz w:val="28"/>
          <w:szCs w:val="28"/>
        </w:rPr>
        <w:t xml:space="preserve"> (</w:t>
      </w:r>
      <w:r w:rsidR="007B02B3">
        <w:rPr>
          <w:b/>
          <w:sz w:val="28"/>
          <w:szCs w:val="28"/>
          <w:lang w:val="en-US"/>
        </w:rPr>
        <w:t>I</w:t>
      </w:r>
      <w:r w:rsidR="007B02B3" w:rsidRPr="00294B86">
        <w:rPr>
          <w:b/>
          <w:sz w:val="28"/>
          <w:szCs w:val="28"/>
        </w:rPr>
        <w:t xml:space="preserve"> </w:t>
      </w:r>
      <w:r w:rsidR="007B02B3">
        <w:rPr>
          <w:b/>
          <w:sz w:val="28"/>
          <w:szCs w:val="28"/>
        </w:rPr>
        <w:t>семестр)</w:t>
      </w:r>
    </w:p>
    <w:p w14:paraId="1F633CF8" w14:textId="77777777" w:rsidR="00273104" w:rsidRDefault="00273104" w:rsidP="00273104">
      <w:pPr>
        <w:jc w:val="center"/>
        <w:rPr>
          <w:b/>
          <w:sz w:val="28"/>
          <w:szCs w:val="28"/>
        </w:rPr>
      </w:pPr>
    </w:p>
    <w:p w14:paraId="3D26A7C6" w14:textId="77777777" w:rsidR="007B02B3" w:rsidRDefault="007B02B3" w:rsidP="007B02B3">
      <w:pPr>
        <w:jc w:val="both"/>
        <w:rPr>
          <w:b/>
          <w:sz w:val="28"/>
          <w:szCs w:val="28"/>
        </w:rPr>
      </w:pPr>
      <w:r w:rsidRPr="00430926">
        <w:rPr>
          <w:noProof/>
          <w:sz w:val="28"/>
          <w:szCs w:val="28"/>
        </w:rPr>
        <w:drawing>
          <wp:inline distT="0" distB="0" distL="0" distR="0" wp14:anchorId="251DE101" wp14:editId="064DAC92">
            <wp:extent cx="5819140" cy="36728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rotWithShape="1">
                    <a:blip r:embed="rId8">
                      <a:extLst>
                        <a:ext uri="{28A0092B-C50C-407E-A947-70E740481C1C}">
                          <a14:useLocalDpi xmlns:a14="http://schemas.microsoft.com/office/drawing/2010/main" val="0"/>
                        </a:ext>
                      </a:extLst>
                    </a:blip>
                    <a:srcRect t="-1" b="44219"/>
                    <a:stretch/>
                  </pic:blipFill>
                  <pic:spPr bwMode="auto">
                    <a:xfrm>
                      <a:off x="0" y="0"/>
                      <a:ext cx="5860865" cy="3699175"/>
                    </a:xfrm>
                    <a:prstGeom prst="rect">
                      <a:avLst/>
                    </a:prstGeom>
                    <a:noFill/>
                    <a:ln>
                      <a:noFill/>
                    </a:ln>
                    <a:extLst>
                      <a:ext uri="{53640926-AAD7-44D8-BBD7-CCE9431645EC}">
                        <a14:shadowObscured xmlns:a14="http://schemas.microsoft.com/office/drawing/2010/main"/>
                      </a:ext>
                    </a:extLst>
                  </pic:spPr>
                </pic:pic>
              </a:graphicData>
            </a:graphic>
          </wp:inline>
        </w:drawing>
      </w:r>
    </w:p>
    <w:p w14:paraId="0EFF1AD1" w14:textId="77777777" w:rsidR="00EF5830" w:rsidRDefault="00EF5830" w:rsidP="00273104">
      <w:pPr>
        <w:autoSpaceDE w:val="0"/>
        <w:autoSpaceDN w:val="0"/>
        <w:adjustRightInd w:val="0"/>
        <w:jc w:val="both"/>
        <w:rPr>
          <w:rFonts w:eastAsiaTheme="minorHAnsi"/>
          <w:color w:val="000000"/>
          <w:sz w:val="28"/>
          <w:szCs w:val="28"/>
          <w:lang w:eastAsia="en-US"/>
        </w:rPr>
      </w:pPr>
      <w:r w:rsidRPr="00430926">
        <w:rPr>
          <w:noProof/>
          <w:sz w:val="28"/>
          <w:szCs w:val="28"/>
        </w:rPr>
        <w:drawing>
          <wp:inline distT="0" distB="0" distL="0" distR="0" wp14:anchorId="6CE22245" wp14:editId="3A49AAFA">
            <wp:extent cx="5781040" cy="2881463"/>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rotWithShape="1">
                    <a:blip r:embed="rId8">
                      <a:extLst>
                        <a:ext uri="{28A0092B-C50C-407E-A947-70E740481C1C}">
                          <a14:useLocalDpi xmlns:a14="http://schemas.microsoft.com/office/drawing/2010/main" val="0"/>
                        </a:ext>
                      </a:extLst>
                    </a:blip>
                    <a:srcRect l="654" t="56236" b="1"/>
                    <a:stretch/>
                  </pic:blipFill>
                  <pic:spPr bwMode="auto">
                    <a:xfrm>
                      <a:off x="0" y="0"/>
                      <a:ext cx="5822496" cy="2902126"/>
                    </a:xfrm>
                    <a:prstGeom prst="rect">
                      <a:avLst/>
                    </a:prstGeom>
                    <a:noFill/>
                    <a:ln>
                      <a:noFill/>
                    </a:ln>
                    <a:extLst>
                      <a:ext uri="{53640926-AAD7-44D8-BBD7-CCE9431645EC}">
                        <a14:shadowObscured xmlns:a14="http://schemas.microsoft.com/office/drawing/2010/main"/>
                      </a:ext>
                    </a:extLst>
                  </pic:spPr>
                </pic:pic>
              </a:graphicData>
            </a:graphic>
          </wp:inline>
        </w:drawing>
      </w:r>
    </w:p>
    <w:p w14:paraId="6BB48D21" w14:textId="77777777" w:rsidR="00340496" w:rsidRDefault="00340496" w:rsidP="00520B77">
      <w:pPr>
        <w:jc w:val="center"/>
        <w:rPr>
          <w:b/>
          <w:sz w:val="28"/>
          <w:szCs w:val="28"/>
        </w:rPr>
      </w:pPr>
    </w:p>
    <w:p w14:paraId="08971697" w14:textId="77777777" w:rsidR="00520B77" w:rsidRPr="006F0376" w:rsidRDefault="00520B77" w:rsidP="00520B77">
      <w:pPr>
        <w:jc w:val="center"/>
        <w:rPr>
          <w:b/>
          <w:sz w:val="28"/>
          <w:szCs w:val="28"/>
        </w:rPr>
      </w:pPr>
      <w:r>
        <w:rPr>
          <w:b/>
          <w:sz w:val="28"/>
          <w:szCs w:val="28"/>
        </w:rPr>
        <w:t>Контрольная работа №2</w:t>
      </w:r>
      <w:r w:rsidR="006F0376">
        <w:rPr>
          <w:b/>
          <w:sz w:val="28"/>
          <w:szCs w:val="28"/>
        </w:rPr>
        <w:t xml:space="preserve"> (</w:t>
      </w:r>
      <w:r w:rsidR="006F0376">
        <w:rPr>
          <w:b/>
          <w:sz w:val="28"/>
          <w:szCs w:val="28"/>
          <w:lang w:val="en-US"/>
        </w:rPr>
        <w:t xml:space="preserve">II </w:t>
      </w:r>
      <w:r w:rsidR="006F0376">
        <w:rPr>
          <w:b/>
          <w:sz w:val="28"/>
          <w:szCs w:val="28"/>
        </w:rPr>
        <w:t>семестр)</w:t>
      </w:r>
    </w:p>
    <w:p w14:paraId="274A4C0A" w14:textId="77777777" w:rsidR="00520B77" w:rsidRDefault="00520B77" w:rsidP="00520B77">
      <w:pPr>
        <w:jc w:val="center"/>
        <w:rPr>
          <w:b/>
          <w:sz w:val="28"/>
          <w:szCs w:val="28"/>
        </w:rPr>
      </w:pPr>
    </w:p>
    <w:p w14:paraId="6853E369" w14:textId="77777777" w:rsidR="006F0376" w:rsidRDefault="006F0376" w:rsidP="006F0376">
      <w:pPr>
        <w:jc w:val="both"/>
        <w:rPr>
          <w:b/>
          <w:sz w:val="28"/>
          <w:szCs w:val="28"/>
        </w:rPr>
      </w:pPr>
      <w:r w:rsidRPr="00430926">
        <w:rPr>
          <w:noProof/>
          <w:sz w:val="28"/>
          <w:szCs w:val="28"/>
        </w:rPr>
        <w:drawing>
          <wp:inline distT="0" distB="0" distL="0" distR="0" wp14:anchorId="373100AD" wp14:editId="6DF3CE1A">
            <wp:extent cx="5939790" cy="53111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rotWithShape="1">
                    <a:blip r:embed="rId9">
                      <a:extLst>
                        <a:ext uri="{28A0092B-C50C-407E-A947-70E740481C1C}">
                          <a14:useLocalDpi xmlns:a14="http://schemas.microsoft.com/office/drawing/2010/main" val="0"/>
                        </a:ext>
                      </a:extLst>
                    </a:blip>
                    <a:srcRect b="22232"/>
                    <a:stretch/>
                  </pic:blipFill>
                  <pic:spPr bwMode="auto">
                    <a:xfrm>
                      <a:off x="0" y="0"/>
                      <a:ext cx="5940429" cy="5311711"/>
                    </a:xfrm>
                    <a:prstGeom prst="rect">
                      <a:avLst/>
                    </a:prstGeom>
                    <a:noFill/>
                    <a:ln>
                      <a:noFill/>
                    </a:ln>
                    <a:extLst>
                      <a:ext uri="{53640926-AAD7-44D8-BBD7-CCE9431645EC}">
                        <a14:shadowObscured xmlns:a14="http://schemas.microsoft.com/office/drawing/2010/main"/>
                      </a:ext>
                    </a:extLst>
                  </pic:spPr>
                </pic:pic>
              </a:graphicData>
            </a:graphic>
          </wp:inline>
        </w:drawing>
      </w:r>
    </w:p>
    <w:p w14:paraId="754833CB" w14:textId="77777777" w:rsidR="00083317" w:rsidRPr="00083317" w:rsidRDefault="00520B77" w:rsidP="00520B77">
      <w:pPr>
        <w:autoSpaceDE w:val="0"/>
        <w:autoSpaceDN w:val="0"/>
        <w:adjustRightInd w:val="0"/>
        <w:jc w:val="both"/>
        <w:rPr>
          <w:rFonts w:eastAsiaTheme="minorHAnsi"/>
          <w:color w:val="000000"/>
          <w:sz w:val="28"/>
          <w:szCs w:val="28"/>
          <w:lang w:eastAsia="en-US"/>
        </w:rPr>
      </w:pPr>
      <w:r w:rsidRPr="00430926">
        <w:rPr>
          <w:noProof/>
          <w:sz w:val="28"/>
          <w:szCs w:val="28"/>
        </w:rPr>
        <w:drawing>
          <wp:inline distT="0" distB="0" distL="0" distR="0" wp14:anchorId="3D36B2CE" wp14:editId="7676704F">
            <wp:extent cx="5972175" cy="14859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rotWithShape="1">
                    <a:blip r:embed="rId9">
                      <a:extLst>
                        <a:ext uri="{28A0092B-C50C-407E-A947-70E740481C1C}">
                          <a14:useLocalDpi xmlns:a14="http://schemas.microsoft.com/office/drawing/2010/main" val="0"/>
                        </a:ext>
                      </a:extLst>
                    </a:blip>
                    <a:srcRect l="-127" t="78333" r="-1"/>
                    <a:stretch/>
                  </pic:blipFill>
                  <pic:spPr bwMode="auto">
                    <a:xfrm>
                      <a:off x="0" y="0"/>
                      <a:ext cx="5972175" cy="1485900"/>
                    </a:xfrm>
                    <a:prstGeom prst="rect">
                      <a:avLst/>
                    </a:prstGeom>
                    <a:noFill/>
                    <a:ln>
                      <a:noFill/>
                    </a:ln>
                    <a:extLst>
                      <a:ext uri="{53640926-AAD7-44D8-BBD7-CCE9431645EC}">
                        <a14:shadowObscured xmlns:a14="http://schemas.microsoft.com/office/drawing/2010/main"/>
                      </a:ext>
                    </a:extLst>
                  </pic:spPr>
                </pic:pic>
              </a:graphicData>
            </a:graphic>
          </wp:inline>
        </w:drawing>
      </w:r>
    </w:p>
    <w:p w14:paraId="6DF7EE3A" w14:textId="77777777" w:rsidR="00340496" w:rsidRDefault="00340496" w:rsidP="005217A5">
      <w:pPr>
        <w:jc w:val="center"/>
        <w:rPr>
          <w:rFonts w:eastAsia="Calibri"/>
          <w:b/>
          <w:sz w:val="28"/>
          <w:szCs w:val="28"/>
          <w:lang w:eastAsia="en-US"/>
        </w:rPr>
      </w:pPr>
    </w:p>
    <w:p w14:paraId="5B7B0E18" w14:textId="77777777" w:rsidR="005217A5" w:rsidRDefault="005217A5" w:rsidP="005217A5">
      <w:pPr>
        <w:jc w:val="center"/>
        <w:rPr>
          <w:rFonts w:eastAsia="Calibri"/>
          <w:b/>
          <w:sz w:val="28"/>
          <w:szCs w:val="28"/>
          <w:lang w:eastAsia="en-US"/>
        </w:rPr>
      </w:pPr>
      <w:r>
        <w:rPr>
          <w:rFonts w:eastAsia="Calibri"/>
          <w:b/>
          <w:sz w:val="28"/>
          <w:szCs w:val="28"/>
          <w:lang w:eastAsia="en-US"/>
        </w:rPr>
        <w:t>Критерии балльной оценки различных форм текущего контроля успеваемости (очное отделение)</w:t>
      </w:r>
    </w:p>
    <w:p w14:paraId="1AD8A5A2" w14:textId="77777777" w:rsidR="005217A5" w:rsidRDefault="005217A5" w:rsidP="005217A5">
      <w:pPr>
        <w:jc w:val="center"/>
        <w:rPr>
          <w:rFonts w:eastAsia="Calibri"/>
          <w:b/>
          <w:sz w:val="28"/>
          <w:szCs w:val="28"/>
          <w:lang w:eastAsia="en-US"/>
        </w:rPr>
      </w:pPr>
    </w:p>
    <w:p w14:paraId="0456F572" w14:textId="77777777" w:rsidR="00064BFA" w:rsidRPr="00711745" w:rsidRDefault="00064BFA" w:rsidP="00064BFA">
      <w:pPr>
        <w:spacing w:line="360" w:lineRule="auto"/>
        <w:jc w:val="center"/>
        <w:rPr>
          <w:i/>
          <w:sz w:val="32"/>
          <w:szCs w:val="32"/>
        </w:rPr>
      </w:pPr>
      <w:r w:rsidRPr="00711745">
        <w:rPr>
          <w:i/>
          <w:sz w:val="32"/>
          <w:szCs w:val="32"/>
        </w:rPr>
        <w:t>1 аттестация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064BFA" w:rsidRPr="009D3DD5" w14:paraId="2BAACA4B" w14:textId="77777777" w:rsidTr="00A0544D">
        <w:tc>
          <w:tcPr>
            <w:tcW w:w="498" w:type="dxa"/>
            <w:shd w:val="clear" w:color="auto" w:fill="auto"/>
          </w:tcPr>
          <w:p w14:paraId="1712D5BB" w14:textId="77777777" w:rsidR="00064BFA" w:rsidRPr="009D3DD5" w:rsidRDefault="00064BFA" w:rsidP="00A0544D">
            <w:pPr>
              <w:jc w:val="center"/>
              <w:rPr>
                <w:b/>
                <w:sz w:val="28"/>
                <w:szCs w:val="28"/>
              </w:rPr>
            </w:pPr>
            <w:r w:rsidRPr="009D3DD5">
              <w:rPr>
                <w:b/>
                <w:sz w:val="28"/>
                <w:szCs w:val="28"/>
              </w:rPr>
              <w:t>№</w:t>
            </w:r>
          </w:p>
        </w:tc>
        <w:tc>
          <w:tcPr>
            <w:tcW w:w="6268" w:type="dxa"/>
            <w:shd w:val="clear" w:color="auto" w:fill="auto"/>
          </w:tcPr>
          <w:p w14:paraId="489E2D11" w14:textId="77777777" w:rsidR="00064BFA" w:rsidRPr="009D3DD5" w:rsidRDefault="00064BFA" w:rsidP="00A0544D">
            <w:pPr>
              <w:jc w:val="center"/>
              <w:rPr>
                <w:b/>
                <w:sz w:val="28"/>
                <w:szCs w:val="28"/>
              </w:rPr>
            </w:pPr>
            <w:r w:rsidRPr="009D3DD5">
              <w:rPr>
                <w:b/>
                <w:sz w:val="28"/>
                <w:szCs w:val="28"/>
              </w:rPr>
              <w:t>Формы текущего контроля</w:t>
            </w:r>
          </w:p>
        </w:tc>
        <w:tc>
          <w:tcPr>
            <w:tcW w:w="2520" w:type="dxa"/>
            <w:shd w:val="clear" w:color="auto" w:fill="auto"/>
          </w:tcPr>
          <w:p w14:paraId="7733BF9C" w14:textId="77777777" w:rsidR="00064BFA" w:rsidRDefault="00064BFA" w:rsidP="00A0544D">
            <w:pPr>
              <w:jc w:val="center"/>
              <w:rPr>
                <w:b/>
              </w:rPr>
            </w:pPr>
            <w:r>
              <w:rPr>
                <w:b/>
              </w:rPr>
              <w:t>Максимальное к</w:t>
            </w:r>
            <w:r w:rsidRPr="0052711B">
              <w:rPr>
                <w:b/>
              </w:rPr>
              <w:t xml:space="preserve">оличество баллов за половину </w:t>
            </w:r>
          </w:p>
          <w:p w14:paraId="174ACD18" w14:textId="77777777" w:rsidR="00064BFA" w:rsidRPr="0052711B" w:rsidRDefault="00064BFA" w:rsidP="00A0544D">
            <w:pPr>
              <w:jc w:val="center"/>
              <w:rPr>
                <w:b/>
              </w:rPr>
            </w:pPr>
            <w:r w:rsidRPr="0052711B">
              <w:rPr>
                <w:b/>
              </w:rPr>
              <w:t>семестра</w:t>
            </w:r>
          </w:p>
        </w:tc>
      </w:tr>
      <w:tr w:rsidR="00064BFA" w:rsidRPr="009D3DD5" w14:paraId="2E0F9F9C" w14:textId="77777777" w:rsidTr="00A0544D">
        <w:tc>
          <w:tcPr>
            <w:tcW w:w="498" w:type="dxa"/>
            <w:shd w:val="clear" w:color="auto" w:fill="auto"/>
          </w:tcPr>
          <w:p w14:paraId="521F580A" w14:textId="77777777" w:rsidR="00064BFA" w:rsidRPr="009D3DD5" w:rsidRDefault="00064BFA" w:rsidP="00A0544D">
            <w:pPr>
              <w:jc w:val="both"/>
              <w:rPr>
                <w:sz w:val="28"/>
                <w:szCs w:val="28"/>
              </w:rPr>
            </w:pPr>
            <w:r w:rsidRPr="009D3DD5">
              <w:rPr>
                <w:sz w:val="28"/>
                <w:szCs w:val="28"/>
              </w:rPr>
              <w:t>1.</w:t>
            </w:r>
          </w:p>
        </w:tc>
        <w:tc>
          <w:tcPr>
            <w:tcW w:w="6268" w:type="dxa"/>
            <w:shd w:val="clear" w:color="auto" w:fill="auto"/>
          </w:tcPr>
          <w:p w14:paraId="17816BB3" w14:textId="77777777" w:rsidR="00064BFA" w:rsidRPr="009D3DD5" w:rsidRDefault="00064BFA" w:rsidP="00A0544D">
            <w:pPr>
              <w:rPr>
                <w:sz w:val="28"/>
                <w:szCs w:val="28"/>
              </w:rPr>
            </w:pPr>
            <w:r w:rsidRPr="009D3DD5">
              <w:rPr>
                <w:sz w:val="28"/>
                <w:szCs w:val="28"/>
              </w:rPr>
              <w:t>Активное участие студента в семинарах</w:t>
            </w:r>
          </w:p>
        </w:tc>
        <w:tc>
          <w:tcPr>
            <w:tcW w:w="2520" w:type="dxa"/>
            <w:shd w:val="clear" w:color="auto" w:fill="auto"/>
          </w:tcPr>
          <w:p w14:paraId="5B0D735D" w14:textId="77777777" w:rsidR="00064BFA" w:rsidRPr="009D3DD5" w:rsidRDefault="00064BFA" w:rsidP="00A0544D">
            <w:pPr>
              <w:jc w:val="center"/>
              <w:rPr>
                <w:sz w:val="28"/>
                <w:szCs w:val="28"/>
              </w:rPr>
            </w:pPr>
            <w:r>
              <w:rPr>
                <w:sz w:val="28"/>
                <w:szCs w:val="28"/>
              </w:rPr>
              <w:t>6</w:t>
            </w:r>
          </w:p>
        </w:tc>
      </w:tr>
      <w:tr w:rsidR="00064BFA" w:rsidRPr="009D3DD5" w14:paraId="0FE20320" w14:textId="77777777" w:rsidTr="00A0544D">
        <w:tc>
          <w:tcPr>
            <w:tcW w:w="498" w:type="dxa"/>
            <w:shd w:val="clear" w:color="auto" w:fill="auto"/>
          </w:tcPr>
          <w:p w14:paraId="286B01EF" w14:textId="77777777" w:rsidR="00064BFA" w:rsidRPr="009D3DD5" w:rsidRDefault="00064BFA" w:rsidP="00A0544D">
            <w:pPr>
              <w:jc w:val="both"/>
              <w:rPr>
                <w:sz w:val="28"/>
                <w:szCs w:val="28"/>
              </w:rPr>
            </w:pPr>
            <w:r w:rsidRPr="009D3DD5">
              <w:rPr>
                <w:sz w:val="28"/>
                <w:szCs w:val="28"/>
              </w:rPr>
              <w:t>2.</w:t>
            </w:r>
          </w:p>
        </w:tc>
        <w:tc>
          <w:tcPr>
            <w:tcW w:w="6268" w:type="dxa"/>
            <w:shd w:val="clear" w:color="auto" w:fill="auto"/>
          </w:tcPr>
          <w:p w14:paraId="2C35F4A2" w14:textId="77777777" w:rsidR="00064BFA" w:rsidRPr="009D3DD5" w:rsidRDefault="00064BFA" w:rsidP="00A0544D">
            <w:pPr>
              <w:rPr>
                <w:sz w:val="28"/>
                <w:szCs w:val="28"/>
              </w:rPr>
            </w:pPr>
            <w:r w:rsidRPr="009D3DD5">
              <w:rPr>
                <w:sz w:val="28"/>
                <w:szCs w:val="28"/>
              </w:rPr>
              <w:t>Домашние задания</w:t>
            </w:r>
          </w:p>
        </w:tc>
        <w:tc>
          <w:tcPr>
            <w:tcW w:w="2520" w:type="dxa"/>
            <w:shd w:val="clear" w:color="auto" w:fill="auto"/>
          </w:tcPr>
          <w:p w14:paraId="2CF6B748" w14:textId="77777777" w:rsidR="00064BFA" w:rsidRPr="009D3DD5" w:rsidRDefault="00064BFA" w:rsidP="00A0544D">
            <w:pPr>
              <w:jc w:val="center"/>
              <w:rPr>
                <w:sz w:val="28"/>
                <w:szCs w:val="28"/>
              </w:rPr>
            </w:pPr>
            <w:r>
              <w:rPr>
                <w:sz w:val="28"/>
                <w:szCs w:val="28"/>
              </w:rPr>
              <w:t>8</w:t>
            </w:r>
          </w:p>
        </w:tc>
      </w:tr>
      <w:tr w:rsidR="00064BFA" w:rsidRPr="009D3DD5" w14:paraId="3812207D" w14:textId="77777777" w:rsidTr="00A0544D">
        <w:tc>
          <w:tcPr>
            <w:tcW w:w="498" w:type="dxa"/>
            <w:shd w:val="clear" w:color="auto" w:fill="auto"/>
          </w:tcPr>
          <w:p w14:paraId="6C9E9E6A" w14:textId="77777777" w:rsidR="00064BFA" w:rsidRPr="009D3DD5" w:rsidRDefault="00064BFA" w:rsidP="00A0544D">
            <w:pPr>
              <w:jc w:val="both"/>
              <w:rPr>
                <w:sz w:val="28"/>
                <w:szCs w:val="28"/>
              </w:rPr>
            </w:pPr>
            <w:r w:rsidRPr="009D3DD5">
              <w:rPr>
                <w:sz w:val="28"/>
                <w:szCs w:val="28"/>
              </w:rPr>
              <w:t>3.</w:t>
            </w:r>
          </w:p>
        </w:tc>
        <w:tc>
          <w:tcPr>
            <w:tcW w:w="6268" w:type="dxa"/>
            <w:shd w:val="clear" w:color="auto" w:fill="auto"/>
          </w:tcPr>
          <w:p w14:paraId="1C3046C4" w14:textId="77777777" w:rsidR="00064BFA" w:rsidRPr="009D3DD5" w:rsidRDefault="00064BFA" w:rsidP="00A0544D">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14:paraId="0317833B" w14:textId="77777777" w:rsidR="00064BFA" w:rsidRPr="009D3DD5" w:rsidRDefault="00064BFA" w:rsidP="00A0544D">
            <w:pPr>
              <w:jc w:val="center"/>
              <w:rPr>
                <w:sz w:val="28"/>
                <w:szCs w:val="28"/>
              </w:rPr>
            </w:pPr>
            <w:r>
              <w:rPr>
                <w:sz w:val="28"/>
                <w:szCs w:val="28"/>
              </w:rPr>
              <w:t>6</w:t>
            </w:r>
          </w:p>
        </w:tc>
      </w:tr>
      <w:tr w:rsidR="00064BFA" w:rsidRPr="009D3DD5" w14:paraId="7CE7BD57" w14:textId="77777777" w:rsidTr="00A0544D">
        <w:tc>
          <w:tcPr>
            <w:tcW w:w="498" w:type="dxa"/>
            <w:shd w:val="clear" w:color="auto" w:fill="auto"/>
          </w:tcPr>
          <w:p w14:paraId="2A751BC7" w14:textId="77777777" w:rsidR="00064BFA" w:rsidRPr="009D3DD5" w:rsidRDefault="00064BFA" w:rsidP="00A0544D">
            <w:pPr>
              <w:jc w:val="both"/>
              <w:rPr>
                <w:sz w:val="28"/>
                <w:szCs w:val="28"/>
              </w:rPr>
            </w:pPr>
          </w:p>
        </w:tc>
        <w:tc>
          <w:tcPr>
            <w:tcW w:w="6268" w:type="dxa"/>
            <w:shd w:val="clear" w:color="auto" w:fill="auto"/>
          </w:tcPr>
          <w:p w14:paraId="69B76CE5" w14:textId="77777777" w:rsidR="00064BFA" w:rsidRPr="009D3DD5" w:rsidRDefault="00064BFA" w:rsidP="00A0544D">
            <w:pPr>
              <w:jc w:val="both"/>
              <w:rPr>
                <w:sz w:val="28"/>
                <w:szCs w:val="28"/>
              </w:rPr>
            </w:pPr>
            <w:r w:rsidRPr="009D3DD5">
              <w:rPr>
                <w:sz w:val="28"/>
                <w:szCs w:val="28"/>
              </w:rPr>
              <w:t>Итого</w:t>
            </w:r>
          </w:p>
        </w:tc>
        <w:tc>
          <w:tcPr>
            <w:tcW w:w="2520" w:type="dxa"/>
            <w:shd w:val="clear" w:color="auto" w:fill="auto"/>
          </w:tcPr>
          <w:p w14:paraId="3CD97199" w14:textId="77777777" w:rsidR="00064BFA" w:rsidRPr="009D3DD5" w:rsidRDefault="00064BFA" w:rsidP="00A0544D">
            <w:pPr>
              <w:jc w:val="center"/>
              <w:rPr>
                <w:sz w:val="28"/>
                <w:szCs w:val="28"/>
              </w:rPr>
            </w:pPr>
            <w:r w:rsidRPr="009D3DD5">
              <w:rPr>
                <w:sz w:val="28"/>
                <w:szCs w:val="28"/>
              </w:rPr>
              <w:t>20</w:t>
            </w:r>
          </w:p>
        </w:tc>
      </w:tr>
    </w:tbl>
    <w:p w14:paraId="6157ACBD" w14:textId="77777777" w:rsidR="00064BFA" w:rsidRDefault="00064BFA" w:rsidP="00064BFA">
      <w:pPr>
        <w:jc w:val="center"/>
        <w:rPr>
          <w:i/>
          <w:sz w:val="32"/>
          <w:szCs w:val="32"/>
        </w:rPr>
      </w:pPr>
    </w:p>
    <w:p w14:paraId="7B8AAB7E" w14:textId="77777777" w:rsidR="00064BFA" w:rsidRPr="00711745" w:rsidRDefault="00064BFA" w:rsidP="00064BFA">
      <w:pPr>
        <w:jc w:val="center"/>
        <w:rPr>
          <w:i/>
          <w:sz w:val="32"/>
          <w:szCs w:val="32"/>
        </w:rPr>
      </w:pPr>
      <w:r w:rsidRPr="00711745">
        <w:rPr>
          <w:i/>
          <w:sz w:val="32"/>
          <w:szCs w:val="32"/>
        </w:rPr>
        <w:t>2 аттестация</w:t>
      </w:r>
    </w:p>
    <w:p w14:paraId="11E20301" w14:textId="77777777" w:rsidR="00064BFA" w:rsidRPr="00D62DC9" w:rsidRDefault="00064BFA" w:rsidP="00064BFA">
      <w:pPr>
        <w:jc w:val="center"/>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064BFA" w:rsidRPr="009D3DD5" w14:paraId="3848119C" w14:textId="77777777" w:rsidTr="00A0544D">
        <w:tc>
          <w:tcPr>
            <w:tcW w:w="498" w:type="dxa"/>
            <w:shd w:val="clear" w:color="auto" w:fill="auto"/>
          </w:tcPr>
          <w:p w14:paraId="2699E527" w14:textId="77777777" w:rsidR="00064BFA" w:rsidRPr="009D3DD5" w:rsidRDefault="00064BFA" w:rsidP="00A0544D">
            <w:pPr>
              <w:jc w:val="center"/>
              <w:rPr>
                <w:b/>
                <w:sz w:val="28"/>
                <w:szCs w:val="28"/>
              </w:rPr>
            </w:pPr>
            <w:r w:rsidRPr="009D3DD5">
              <w:rPr>
                <w:b/>
                <w:sz w:val="28"/>
                <w:szCs w:val="28"/>
              </w:rPr>
              <w:t>№</w:t>
            </w:r>
          </w:p>
        </w:tc>
        <w:tc>
          <w:tcPr>
            <w:tcW w:w="6268" w:type="dxa"/>
            <w:shd w:val="clear" w:color="auto" w:fill="auto"/>
          </w:tcPr>
          <w:p w14:paraId="78F8CDF3" w14:textId="77777777" w:rsidR="00064BFA" w:rsidRPr="009D3DD5" w:rsidRDefault="00064BFA" w:rsidP="00A0544D">
            <w:pPr>
              <w:jc w:val="center"/>
              <w:rPr>
                <w:b/>
                <w:sz w:val="28"/>
                <w:szCs w:val="28"/>
              </w:rPr>
            </w:pPr>
            <w:r w:rsidRPr="009D3DD5">
              <w:rPr>
                <w:b/>
                <w:sz w:val="28"/>
                <w:szCs w:val="28"/>
              </w:rPr>
              <w:t>Формы текущего контроля</w:t>
            </w:r>
          </w:p>
        </w:tc>
        <w:tc>
          <w:tcPr>
            <w:tcW w:w="2520" w:type="dxa"/>
            <w:shd w:val="clear" w:color="auto" w:fill="auto"/>
          </w:tcPr>
          <w:p w14:paraId="7C01D9BC" w14:textId="77777777" w:rsidR="00064BFA" w:rsidRDefault="00064BFA" w:rsidP="00A0544D">
            <w:pPr>
              <w:jc w:val="center"/>
              <w:rPr>
                <w:b/>
              </w:rPr>
            </w:pPr>
            <w:r>
              <w:rPr>
                <w:b/>
              </w:rPr>
              <w:t>Максимальное к</w:t>
            </w:r>
            <w:r w:rsidRPr="0052711B">
              <w:rPr>
                <w:b/>
              </w:rPr>
              <w:t xml:space="preserve">оличество баллов за половину </w:t>
            </w:r>
          </w:p>
          <w:p w14:paraId="6E0B083E" w14:textId="77777777" w:rsidR="00064BFA" w:rsidRPr="0052711B" w:rsidRDefault="00064BFA" w:rsidP="00A0544D">
            <w:pPr>
              <w:jc w:val="center"/>
              <w:rPr>
                <w:b/>
              </w:rPr>
            </w:pPr>
            <w:r w:rsidRPr="0052711B">
              <w:rPr>
                <w:b/>
              </w:rPr>
              <w:t>семестра</w:t>
            </w:r>
          </w:p>
        </w:tc>
      </w:tr>
      <w:tr w:rsidR="00064BFA" w:rsidRPr="009D3DD5" w14:paraId="558705A8" w14:textId="77777777" w:rsidTr="00A0544D">
        <w:tc>
          <w:tcPr>
            <w:tcW w:w="498" w:type="dxa"/>
            <w:shd w:val="clear" w:color="auto" w:fill="auto"/>
          </w:tcPr>
          <w:p w14:paraId="3FD8547B" w14:textId="77777777" w:rsidR="00064BFA" w:rsidRPr="009D3DD5" w:rsidRDefault="00064BFA" w:rsidP="00A0544D">
            <w:pPr>
              <w:jc w:val="both"/>
              <w:rPr>
                <w:sz w:val="28"/>
                <w:szCs w:val="28"/>
              </w:rPr>
            </w:pPr>
            <w:r w:rsidRPr="009D3DD5">
              <w:rPr>
                <w:sz w:val="28"/>
                <w:szCs w:val="28"/>
              </w:rPr>
              <w:t>1.</w:t>
            </w:r>
          </w:p>
        </w:tc>
        <w:tc>
          <w:tcPr>
            <w:tcW w:w="6268" w:type="dxa"/>
            <w:shd w:val="clear" w:color="auto" w:fill="auto"/>
          </w:tcPr>
          <w:p w14:paraId="692DBF1C" w14:textId="77777777" w:rsidR="00064BFA" w:rsidRPr="009D3DD5" w:rsidRDefault="00064BFA" w:rsidP="00A0544D">
            <w:pPr>
              <w:rPr>
                <w:sz w:val="28"/>
                <w:szCs w:val="28"/>
              </w:rPr>
            </w:pPr>
            <w:r w:rsidRPr="009D3DD5">
              <w:rPr>
                <w:sz w:val="28"/>
                <w:szCs w:val="28"/>
              </w:rPr>
              <w:t>Активное участие студента в семинарах</w:t>
            </w:r>
          </w:p>
        </w:tc>
        <w:tc>
          <w:tcPr>
            <w:tcW w:w="2520" w:type="dxa"/>
            <w:shd w:val="clear" w:color="auto" w:fill="auto"/>
          </w:tcPr>
          <w:p w14:paraId="1B097981" w14:textId="77777777" w:rsidR="00064BFA" w:rsidRPr="009D3DD5" w:rsidRDefault="00064BFA" w:rsidP="00A0544D">
            <w:pPr>
              <w:jc w:val="center"/>
              <w:rPr>
                <w:sz w:val="28"/>
                <w:szCs w:val="28"/>
              </w:rPr>
            </w:pPr>
            <w:r>
              <w:rPr>
                <w:sz w:val="28"/>
                <w:szCs w:val="28"/>
              </w:rPr>
              <w:t>4</w:t>
            </w:r>
          </w:p>
        </w:tc>
      </w:tr>
      <w:tr w:rsidR="00064BFA" w:rsidRPr="009D3DD5" w14:paraId="219485B0" w14:textId="77777777" w:rsidTr="00A0544D">
        <w:tc>
          <w:tcPr>
            <w:tcW w:w="498" w:type="dxa"/>
            <w:shd w:val="clear" w:color="auto" w:fill="auto"/>
          </w:tcPr>
          <w:p w14:paraId="37F0D5EC" w14:textId="77777777" w:rsidR="00064BFA" w:rsidRPr="009D3DD5" w:rsidRDefault="00064BFA" w:rsidP="00A0544D">
            <w:pPr>
              <w:jc w:val="both"/>
              <w:rPr>
                <w:sz w:val="28"/>
                <w:szCs w:val="28"/>
              </w:rPr>
            </w:pPr>
            <w:r w:rsidRPr="009D3DD5">
              <w:rPr>
                <w:sz w:val="28"/>
                <w:szCs w:val="28"/>
              </w:rPr>
              <w:t>2.</w:t>
            </w:r>
          </w:p>
        </w:tc>
        <w:tc>
          <w:tcPr>
            <w:tcW w:w="6268" w:type="dxa"/>
            <w:shd w:val="clear" w:color="auto" w:fill="auto"/>
          </w:tcPr>
          <w:p w14:paraId="2D4B9B0C" w14:textId="77777777" w:rsidR="00064BFA" w:rsidRPr="009D3DD5" w:rsidRDefault="00064BFA" w:rsidP="00A0544D">
            <w:pPr>
              <w:rPr>
                <w:sz w:val="28"/>
                <w:szCs w:val="28"/>
              </w:rPr>
            </w:pPr>
            <w:r w:rsidRPr="009D3DD5">
              <w:rPr>
                <w:sz w:val="28"/>
                <w:szCs w:val="28"/>
              </w:rPr>
              <w:t xml:space="preserve">Отчет по </w:t>
            </w:r>
            <w:r w:rsidR="00E5667D">
              <w:rPr>
                <w:sz w:val="28"/>
                <w:szCs w:val="28"/>
              </w:rPr>
              <w:t>контрольной работе</w:t>
            </w:r>
          </w:p>
        </w:tc>
        <w:tc>
          <w:tcPr>
            <w:tcW w:w="2520" w:type="dxa"/>
            <w:shd w:val="clear" w:color="auto" w:fill="auto"/>
          </w:tcPr>
          <w:p w14:paraId="4887ECCE" w14:textId="77777777" w:rsidR="00064BFA" w:rsidRPr="009D3DD5" w:rsidRDefault="00064BFA" w:rsidP="00A0544D">
            <w:pPr>
              <w:jc w:val="center"/>
              <w:rPr>
                <w:sz w:val="28"/>
                <w:szCs w:val="28"/>
              </w:rPr>
            </w:pPr>
            <w:r>
              <w:rPr>
                <w:sz w:val="28"/>
                <w:szCs w:val="28"/>
              </w:rPr>
              <w:t>10</w:t>
            </w:r>
          </w:p>
        </w:tc>
      </w:tr>
      <w:tr w:rsidR="00064BFA" w:rsidRPr="009D3DD5" w14:paraId="4A3823B3" w14:textId="77777777" w:rsidTr="00A0544D">
        <w:tc>
          <w:tcPr>
            <w:tcW w:w="498" w:type="dxa"/>
            <w:shd w:val="clear" w:color="auto" w:fill="auto"/>
          </w:tcPr>
          <w:p w14:paraId="59D96529" w14:textId="77777777" w:rsidR="00064BFA" w:rsidRPr="009D3DD5" w:rsidRDefault="00064BFA" w:rsidP="00A0544D">
            <w:pPr>
              <w:jc w:val="both"/>
              <w:rPr>
                <w:sz w:val="28"/>
                <w:szCs w:val="28"/>
              </w:rPr>
            </w:pPr>
            <w:r w:rsidRPr="009D3DD5">
              <w:rPr>
                <w:sz w:val="28"/>
                <w:szCs w:val="28"/>
              </w:rPr>
              <w:t>3.</w:t>
            </w:r>
          </w:p>
        </w:tc>
        <w:tc>
          <w:tcPr>
            <w:tcW w:w="6268" w:type="dxa"/>
            <w:shd w:val="clear" w:color="auto" w:fill="auto"/>
          </w:tcPr>
          <w:p w14:paraId="040AC6E4" w14:textId="77777777" w:rsidR="00064BFA" w:rsidRPr="009D3DD5" w:rsidRDefault="00064BFA" w:rsidP="00A0544D">
            <w:pPr>
              <w:rPr>
                <w:sz w:val="28"/>
                <w:szCs w:val="28"/>
              </w:rPr>
            </w:pPr>
            <w:r w:rsidRPr="009D3DD5">
              <w:rPr>
                <w:sz w:val="28"/>
                <w:szCs w:val="28"/>
              </w:rPr>
              <w:t>Домашние задания</w:t>
            </w:r>
          </w:p>
        </w:tc>
        <w:tc>
          <w:tcPr>
            <w:tcW w:w="2520" w:type="dxa"/>
            <w:shd w:val="clear" w:color="auto" w:fill="auto"/>
          </w:tcPr>
          <w:p w14:paraId="2C7CC902" w14:textId="77777777" w:rsidR="00064BFA" w:rsidRPr="009D3DD5" w:rsidRDefault="00064BFA" w:rsidP="00A0544D">
            <w:pPr>
              <w:jc w:val="center"/>
              <w:rPr>
                <w:sz w:val="28"/>
                <w:szCs w:val="28"/>
              </w:rPr>
            </w:pPr>
            <w:r w:rsidRPr="009D3DD5">
              <w:rPr>
                <w:sz w:val="28"/>
                <w:szCs w:val="28"/>
              </w:rPr>
              <w:t>2</w:t>
            </w:r>
          </w:p>
        </w:tc>
      </w:tr>
      <w:tr w:rsidR="00064BFA" w:rsidRPr="009D3DD5" w14:paraId="6C5EE154" w14:textId="77777777" w:rsidTr="00A0544D">
        <w:tc>
          <w:tcPr>
            <w:tcW w:w="498" w:type="dxa"/>
            <w:shd w:val="clear" w:color="auto" w:fill="auto"/>
          </w:tcPr>
          <w:p w14:paraId="66BE58ED" w14:textId="77777777" w:rsidR="00064BFA" w:rsidRPr="009D3DD5" w:rsidRDefault="00064BFA" w:rsidP="00A0544D">
            <w:pPr>
              <w:jc w:val="both"/>
              <w:rPr>
                <w:sz w:val="28"/>
                <w:szCs w:val="28"/>
              </w:rPr>
            </w:pPr>
            <w:r w:rsidRPr="009D3DD5">
              <w:rPr>
                <w:sz w:val="28"/>
                <w:szCs w:val="28"/>
              </w:rPr>
              <w:t>4.</w:t>
            </w:r>
          </w:p>
        </w:tc>
        <w:tc>
          <w:tcPr>
            <w:tcW w:w="6268" w:type="dxa"/>
            <w:shd w:val="clear" w:color="auto" w:fill="auto"/>
          </w:tcPr>
          <w:p w14:paraId="2F666034" w14:textId="77777777" w:rsidR="00064BFA" w:rsidRPr="009D3DD5" w:rsidRDefault="00064BFA" w:rsidP="00A0544D">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14:paraId="05857825" w14:textId="77777777" w:rsidR="00064BFA" w:rsidRPr="009D3DD5" w:rsidRDefault="00064BFA" w:rsidP="00A0544D">
            <w:pPr>
              <w:jc w:val="center"/>
              <w:rPr>
                <w:sz w:val="28"/>
                <w:szCs w:val="28"/>
              </w:rPr>
            </w:pPr>
            <w:r>
              <w:rPr>
                <w:sz w:val="28"/>
                <w:szCs w:val="28"/>
              </w:rPr>
              <w:t>4</w:t>
            </w:r>
          </w:p>
        </w:tc>
      </w:tr>
      <w:tr w:rsidR="00064BFA" w:rsidRPr="009D3DD5" w14:paraId="24B5ABBD" w14:textId="77777777" w:rsidTr="00A0544D">
        <w:tc>
          <w:tcPr>
            <w:tcW w:w="498" w:type="dxa"/>
            <w:shd w:val="clear" w:color="auto" w:fill="auto"/>
          </w:tcPr>
          <w:p w14:paraId="0EF75512" w14:textId="77777777" w:rsidR="00064BFA" w:rsidRPr="009D3DD5" w:rsidRDefault="00064BFA" w:rsidP="00A0544D">
            <w:pPr>
              <w:jc w:val="both"/>
              <w:rPr>
                <w:sz w:val="28"/>
                <w:szCs w:val="28"/>
              </w:rPr>
            </w:pPr>
          </w:p>
        </w:tc>
        <w:tc>
          <w:tcPr>
            <w:tcW w:w="6268" w:type="dxa"/>
            <w:shd w:val="clear" w:color="auto" w:fill="auto"/>
          </w:tcPr>
          <w:p w14:paraId="41874943" w14:textId="77777777" w:rsidR="00064BFA" w:rsidRPr="009D3DD5" w:rsidRDefault="00064BFA" w:rsidP="00A0544D">
            <w:pPr>
              <w:jc w:val="both"/>
              <w:rPr>
                <w:sz w:val="28"/>
                <w:szCs w:val="28"/>
              </w:rPr>
            </w:pPr>
            <w:r w:rsidRPr="009D3DD5">
              <w:rPr>
                <w:sz w:val="28"/>
                <w:szCs w:val="28"/>
              </w:rPr>
              <w:t>Итого</w:t>
            </w:r>
          </w:p>
        </w:tc>
        <w:tc>
          <w:tcPr>
            <w:tcW w:w="2520" w:type="dxa"/>
            <w:shd w:val="clear" w:color="auto" w:fill="auto"/>
          </w:tcPr>
          <w:p w14:paraId="7E12723E" w14:textId="77777777" w:rsidR="00064BFA" w:rsidRPr="009D3DD5" w:rsidRDefault="00064BFA" w:rsidP="00A0544D">
            <w:pPr>
              <w:jc w:val="center"/>
              <w:rPr>
                <w:sz w:val="28"/>
                <w:szCs w:val="28"/>
              </w:rPr>
            </w:pPr>
            <w:r w:rsidRPr="009D3DD5">
              <w:rPr>
                <w:sz w:val="28"/>
                <w:szCs w:val="28"/>
              </w:rPr>
              <w:t>20</w:t>
            </w:r>
          </w:p>
        </w:tc>
      </w:tr>
    </w:tbl>
    <w:p w14:paraId="688A24D6" w14:textId="77777777" w:rsidR="005217A5" w:rsidRDefault="005217A5" w:rsidP="005217A5">
      <w:pPr>
        <w:spacing w:line="360" w:lineRule="auto"/>
        <w:jc w:val="center"/>
        <w:rPr>
          <w:b/>
          <w:sz w:val="28"/>
          <w:szCs w:val="28"/>
        </w:rPr>
      </w:pPr>
    </w:p>
    <w:p w14:paraId="16B401E8" w14:textId="77777777" w:rsidR="00064BFA" w:rsidRDefault="00064BFA" w:rsidP="005217A5">
      <w:pPr>
        <w:spacing w:line="360" w:lineRule="auto"/>
        <w:jc w:val="center"/>
        <w:rPr>
          <w:b/>
          <w:sz w:val="28"/>
          <w:szCs w:val="28"/>
        </w:rPr>
      </w:pPr>
    </w:p>
    <w:p w14:paraId="12B9E4CB" w14:textId="77777777" w:rsidR="00064BFA" w:rsidRDefault="00064BFA" w:rsidP="005217A5">
      <w:pPr>
        <w:spacing w:line="360" w:lineRule="auto"/>
        <w:jc w:val="center"/>
        <w:rPr>
          <w:b/>
          <w:sz w:val="28"/>
          <w:szCs w:val="28"/>
        </w:rPr>
      </w:pPr>
    </w:p>
    <w:p w14:paraId="008B0C7A" w14:textId="77777777" w:rsidR="009A4CFC" w:rsidRDefault="009A4CFC" w:rsidP="008C047D">
      <w:pPr>
        <w:pStyle w:val="1"/>
        <w:tabs>
          <w:tab w:val="clear" w:pos="365"/>
        </w:tabs>
        <w:spacing w:line="240" w:lineRule="auto"/>
        <w:ind w:left="426" w:hanging="426"/>
        <w:jc w:val="both"/>
      </w:pPr>
      <w:bookmarkStart w:id="23" w:name="_Toc517100032"/>
    </w:p>
    <w:p w14:paraId="716A57CB" w14:textId="77777777" w:rsidR="009A4CFC" w:rsidRDefault="009A4CFC" w:rsidP="008C047D">
      <w:pPr>
        <w:pStyle w:val="1"/>
        <w:tabs>
          <w:tab w:val="clear" w:pos="365"/>
        </w:tabs>
        <w:spacing w:line="240" w:lineRule="auto"/>
        <w:ind w:left="426" w:hanging="426"/>
        <w:jc w:val="both"/>
      </w:pPr>
    </w:p>
    <w:p w14:paraId="17B6FEC9" w14:textId="77777777" w:rsidR="009A4CFC" w:rsidRDefault="009A4CFC" w:rsidP="008C047D">
      <w:pPr>
        <w:pStyle w:val="1"/>
        <w:tabs>
          <w:tab w:val="clear" w:pos="365"/>
        </w:tabs>
        <w:spacing w:line="240" w:lineRule="auto"/>
        <w:ind w:left="426" w:hanging="426"/>
        <w:jc w:val="both"/>
      </w:pPr>
    </w:p>
    <w:p w14:paraId="62592395" w14:textId="77777777" w:rsidR="009A4CFC" w:rsidRDefault="009A4CFC" w:rsidP="008C047D">
      <w:pPr>
        <w:pStyle w:val="1"/>
        <w:tabs>
          <w:tab w:val="clear" w:pos="365"/>
        </w:tabs>
        <w:spacing w:line="240" w:lineRule="auto"/>
        <w:ind w:left="426" w:hanging="426"/>
        <w:jc w:val="both"/>
      </w:pPr>
    </w:p>
    <w:p w14:paraId="10B6FEAC" w14:textId="77777777" w:rsidR="009A4CFC" w:rsidRDefault="009A4CFC" w:rsidP="008C047D">
      <w:pPr>
        <w:pStyle w:val="1"/>
        <w:tabs>
          <w:tab w:val="clear" w:pos="365"/>
        </w:tabs>
        <w:spacing w:line="240" w:lineRule="auto"/>
        <w:ind w:left="426" w:hanging="426"/>
        <w:jc w:val="both"/>
      </w:pPr>
    </w:p>
    <w:sdt>
      <w:sdtPr>
        <w:id w:val="1864622951"/>
        <w:lock w:val="sdtContentLocked"/>
        <w:placeholder>
          <w:docPart w:val="DefaultPlaceholder_1082065158"/>
        </w:placeholder>
        <w:group/>
      </w:sdtPr>
      <w:sdtEndPr/>
      <w:sdtContent>
        <w:p w14:paraId="5754C368" w14:textId="77777777" w:rsidR="009B00F1" w:rsidRPr="008C047D" w:rsidRDefault="009C620E" w:rsidP="008C047D">
          <w:pPr>
            <w:pStyle w:val="1"/>
            <w:tabs>
              <w:tab w:val="clear" w:pos="365"/>
            </w:tabs>
            <w:spacing w:line="240" w:lineRule="auto"/>
            <w:ind w:left="426" w:hanging="426"/>
            <w:jc w:val="both"/>
          </w:pPr>
          <w:r>
            <w:t>6</w:t>
          </w:r>
          <w:r w:rsidR="009B00F1" w:rsidRPr="008C047D">
            <w:t>. Фонд оценочных средств для  проведения промежуточной аттестации обучающихся по дисциплине</w:t>
          </w:r>
        </w:p>
        <w:bookmarkEnd w:id="22" w:displacedByCustomXml="next"/>
        <w:bookmarkEnd w:id="21" w:displacedByCustomXml="next"/>
        <w:bookmarkEnd w:id="20" w:displacedByCustomXml="next"/>
        <w:bookmarkEnd w:id="23" w:displacedByCustomXml="next"/>
      </w:sdtContent>
    </w:sdt>
    <w:p w14:paraId="69D94C16" w14:textId="77777777" w:rsidR="009B00F1" w:rsidRDefault="009B00F1" w:rsidP="008C047D">
      <w:pPr>
        <w:ind w:firstLine="720"/>
        <w:rPr>
          <w:sz w:val="28"/>
          <w:szCs w:val="28"/>
        </w:rPr>
      </w:pPr>
      <w:bookmarkStart w:id="24" w:name="bookmark3"/>
    </w:p>
    <w:p w14:paraId="5048E9FE" w14:textId="77777777" w:rsidR="0083567B" w:rsidRDefault="0083567B" w:rsidP="008C047D">
      <w:pPr>
        <w:ind w:firstLine="720"/>
        <w:rPr>
          <w:sz w:val="28"/>
          <w:szCs w:val="28"/>
        </w:rPr>
      </w:pPr>
      <w:r w:rsidRPr="0083567B">
        <w:rPr>
          <w:sz w:val="28"/>
          <w:szCs w:val="28"/>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184594BC" w14:textId="77777777" w:rsidR="0083567B" w:rsidRPr="008C047D" w:rsidRDefault="0083567B" w:rsidP="008C047D">
      <w:pPr>
        <w:ind w:firstLine="720"/>
        <w:rPr>
          <w:sz w:val="28"/>
          <w:szCs w:val="28"/>
        </w:rPr>
      </w:pPr>
    </w:p>
    <w:p w14:paraId="4067B382" w14:textId="77777777" w:rsidR="002F4625" w:rsidRDefault="002F4625" w:rsidP="002F4625">
      <w:pPr>
        <w:jc w:val="both"/>
        <w:rPr>
          <w:snapToGrid w:val="0"/>
          <w:sz w:val="28"/>
          <w:szCs w:val="28"/>
        </w:rPr>
      </w:pPr>
      <w:bookmarkStart w:id="25" w:name="_Toc432521499"/>
      <w:bookmarkStart w:id="26" w:name="_Toc432521432"/>
      <w:bookmarkStart w:id="27" w:name="_Toc432521406"/>
      <w:bookmarkEnd w:id="24"/>
      <w:r>
        <w:rPr>
          <w:b/>
          <w:bCs/>
          <w:i/>
          <w:iCs/>
          <w:sz w:val="28"/>
          <w:szCs w:val="28"/>
        </w:rPr>
        <w:t>6.1. Перечень компетенций с указанием индикаторов их достижения в процессе освоения образовательной программы</w:t>
      </w:r>
    </w:p>
    <w:p w14:paraId="655E5971" w14:textId="77777777" w:rsidR="002F4625" w:rsidRDefault="002F4625" w:rsidP="002F4625">
      <w:pPr>
        <w:ind w:firstLine="709"/>
        <w:jc w:val="both"/>
        <w:rPr>
          <w:snapToGrid w:val="0"/>
          <w:sz w:val="28"/>
          <w:szCs w:val="28"/>
        </w:rPr>
      </w:pPr>
    </w:p>
    <w:p w14:paraId="6F9A2E5F" w14:textId="77777777" w:rsidR="002F4625" w:rsidRPr="002F4625" w:rsidRDefault="002F4625" w:rsidP="002F4625">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775E2B" w:rsidRPr="005005BE">
        <w:rPr>
          <w:snapToGrid w:val="0"/>
          <w:sz w:val="28"/>
          <w:szCs w:val="28"/>
        </w:rPr>
        <w:t>1</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08F1E90D" w14:textId="77777777" w:rsidR="002F4625" w:rsidRPr="002F4625" w:rsidRDefault="002F4625" w:rsidP="002F4625">
      <w:pPr>
        <w:ind w:firstLine="709"/>
        <w:jc w:val="both"/>
        <w:rPr>
          <w:snapToGrid w:val="0"/>
          <w:sz w:val="28"/>
          <w:szCs w:val="28"/>
        </w:rPr>
      </w:pPr>
      <w:r w:rsidRPr="002F4625">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438658FC"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14109D68" w14:textId="77777777" w:rsidR="0063324F" w:rsidRPr="008C047D" w:rsidRDefault="0063324F" w:rsidP="008C047D">
      <w:pPr>
        <w:ind w:firstLine="720"/>
        <w:rPr>
          <w:sz w:val="28"/>
          <w:szCs w:val="28"/>
        </w:rPr>
      </w:pPr>
    </w:p>
    <w:p w14:paraId="5C735ACC" w14:textId="77777777" w:rsidR="002F4625" w:rsidRDefault="002F4625" w:rsidP="002F4625">
      <w:pPr>
        <w:pStyle w:val="Default"/>
        <w:rPr>
          <w:b/>
          <w:bCs/>
          <w:i/>
          <w:iCs/>
          <w:sz w:val="28"/>
          <w:szCs w:val="28"/>
        </w:rPr>
      </w:pPr>
      <w:r>
        <w:rPr>
          <w:b/>
          <w:bCs/>
          <w:i/>
          <w:iCs/>
          <w:sz w:val="28"/>
          <w:szCs w:val="28"/>
        </w:rPr>
        <w:t>6.2. Типовые контрольные задания или иные материалы, необходимые для оценки индикаторов достижения компетенций, умений и знаний</w:t>
      </w:r>
    </w:p>
    <w:p w14:paraId="506F30E8" w14:textId="77777777" w:rsidR="002F4625" w:rsidRDefault="002F4625" w:rsidP="002F4625">
      <w:pPr>
        <w:pStyle w:val="Default"/>
        <w:rPr>
          <w:sz w:val="28"/>
          <w:szCs w:val="28"/>
        </w:rPr>
      </w:pPr>
      <w:r>
        <w:rPr>
          <w:b/>
          <w:bCs/>
          <w:i/>
          <w:iCs/>
          <w:sz w:val="28"/>
          <w:szCs w:val="28"/>
        </w:rPr>
        <w:t xml:space="preserve"> </w:t>
      </w:r>
    </w:p>
    <w:p w14:paraId="54B4043B" w14:textId="77777777" w:rsidR="008632E3" w:rsidRDefault="00DC090A" w:rsidP="00DC090A">
      <w:pPr>
        <w:jc w:val="center"/>
        <w:rPr>
          <w:sz w:val="28"/>
          <w:szCs w:val="28"/>
        </w:rPr>
      </w:pPr>
      <w:r w:rsidRPr="00DC090A">
        <w:rPr>
          <w:b/>
          <w:sz w:val="28"/>
          <w:szCs w:val="28"/>
        </w:rPr>
        <w:t>Теоретические вопросы для подготовки к зачету</w:t>
      </w:r>
      <w:r w:rsidRPr="00DC090A">
        <w:rPr>
          <w:sz w:val="28"/>
          <w:szCs w:val="28"/>
        </w:rPr>
        <w:t xml:space="preserve"> </w:t>
      </w:r>
    </w:p>
    <w:p w14:paraId="19131E02" w14:textId="77777777" w:rsidR="00DC090A" w:rsidRPr="00DC090A" w:rsidRDefault="00DC090A" w:rsidP="00DC090A">
      <w:pPr>
        <w:jc w:val="center"/>
        <w:rPr>
          <w:b/>
          <w:sz w:val="28"/>
          <w:szCs w:val="28"/>
        </w:rPr>
      </w:pPr>
      <w:r w:rsidRPr="00DC090A">
        <w:rPr>
          <w:b/>
          <w:sz w:val="28"/>
          <w:szCs w:val="28"/>
        </w:rPr>
        <w:t xml:space="preserve">(1 семестр) </w:t>
      </w:r>
    </w:p>
    <w:p w14:paraId="0D72ECA6" w14:textId="77777777" w:rsidR="00DC090A" w:rsidRPr="00DC090A" w:rsidRDefault="00DC090A" w:rsidP="00DC090A">
      <w:pPr>
        <w:jc w:val="center"/>
        <w:rPr>
          <w:b/>
          <w:sz w:val="28"/>
          <w:szCs w:val="28"/>
        </w:rPr>
      </w:pPr>
    </w:p>
    <w:p w14:paraId="0CED5F72" w14:textId="77777777" w:rsidR="00DC090A" w:rsidRPr="00DC090A" w:rsidRDefault="00DC090A" w:rsidP="00DC090A">
      <w:pPr>
        <w:widowControl w:val="0"/>
        <w:ind w:firstLine="709"/>
        <w:contextualSpacing/>
        <w:jc w:val="both"/>
        <w:rPr>
          <w:sz w:val="28"/>
          <w:szCs w:val="28"/>
        </w:rPr>
      </w:pPr>
      <w:r w:rsidRPr="00DC090A">
        <w:rPr>
          <w:sz w:val="28"/>
          <w:szCs w:val="28"/>
        </w:rPr>
        <w:t>1.  Множество. Операции над множествами. Конечные, счетные и несчетные множества. Ограниченные и неограниченные множества.</w:t>
      </w:r>
      <w:r>
        <w:rPr>
          <w:sz w:val="28"/>
          <w:szCs w:val="28"/>
        </w:rPr>
        <w:t xml:space="preserve"> (ПКН-2</w:t>
      </w:r>
      <w:r w:rsidRPr="00DC090A">
        <w:rPr>
          <w:sz w:val="28"/>
          <w:szCs w:val="28"/>
        </w:rPr>
        <w:t xml:space="preserve">)  </w:t>
      </w:r>
    </w:p>
    <w:p w14:paraId="0973424D" w14:textId="77777777" w:rsidR="00DC090A" w:rsidRPr="00DC090A" w:rsidRDefault="00DC090A" w:rsidP="00DC090A">
      <w:pPr>
        <w:widowControl w:val="0"/>
        <w:ind w:firstLine="709"/>
        <w:contextualSpacing/>
        <w:jc w:val="both"/>
        <w:rPr>
          <w:sz w:val="28"/>
          <w:szCs w:val="28"/>
        </w:rPr>
      </w:pPr>
      <w:r w:rsidRPr="00DC090A">
        <w:rPr>
          <w:sz w:val="28"/>
          <w:szCs w:val="28"/>
        </w:rPr>
        <w:t xml:space="preserve">2. Комплексные числа и действия над ними. Алгебраическая и тригонометрическая формы записи комплексных чисел. </w:t>
      </w:r>
      <w:r>
        <w:rPr>
          <w:sz w:val="28"/>
          <w:szCs w:val="28"/>
        </w:rPr>
        <w:t>(ПКН-2</w:t>
      </w:r>
      <w:r w:rsidRPr="00DC090A">
        <w:rPr>
          <w:sz w:val="28"/>
          <w:szCs w:val="28"/>
        </w:rPr>
        <w:t xml:space="preserve">) </w:t>
      </w:r>
    </w:p>
    <w:p w14:paraId="25C34C0E" w14:textId="77777777" w:rsidR="00DC090A" w:rsidRPr="00DC090A" w:rsidRDefault="00DC090A" w:rsidP="00DC090A">
      <w:pPr>
        <w:widowControl w:val="0"/>
        <w:ind w:firstLine="709"/>
        <w:contextualSpacing/>
        <w:jc w:val="both"/>
        <w:rPr>
          <w:sz w:val="28"/>
          <w:szCs w:val="28"/>
        </w:rPr>
      </w:pPr>
      <w:r w:rsidRPr="00DC090A">
        <w:rPr>
          <w:sz w:val="28"/>
          <w:szCs w:val="28"/>
        </w:rPr>
        <w:t xml:space="preserve">3.  Понятие функции. Свойства </w:t>
      </w:r>
      <w:r w:rsidR="00FE2BA3">
        <w:rPr>
          <w:sz w:val="28"/>
          <w:szCs w:val="28"/>
        </w:rPr>
        <w:t>функций одной переменной. (УК-4</w:t>
      </w:r>
      <w:r w:rsidRPr="00DC090A">
        <w:rPr>
          <w:sz w:val="28"/>
          <w:szCs w:val="28"/>
        </w:rPr>
        <w:t>)</w:t>
      </w:r>
    </w:p>
    <w:p w14:paraId="504984E2" w14:textId="77777777" w:rsidR="00DC090A" w:rsidRPr="00DC090A" w:rsidRDefault="00DC090A" w:rsidP="00DC090A">
      <w:pPr>
        <w:widowControl w:val="0"/>
        <w:ind w:firstLine="709"/>
        <w:contextualSpacing/>
        <w:jc w:val="both"/>
        <w:rPr>
          <w:sz w:val="28"/>
          <w:szCs w:val="28"/>
        </w:rPr>
      </w:pPr>
      <w:r w:rsidRPr="00DC090A">
        <w:rPr>
          <w:sz w:val="28"/>
          <w:szCs w:val="28"/>
        </w:rPr>
        <w:t xml:space="preserve">4.  Функциональные зависимости в экономике и управлении. </w:t>
      </w:r>
      <w:r w:rsidR="00FE2BA3">
        <w:rPr>
          <w:sz w:val="28"/>
          <w:szCs w:val="28"/>
        </w:rPr>
        <w:t>(ПКН-2, УК-4</w:t>
      </w:r>
      <w:r w:rsidRPr="00DC090A">
        <w:rPr>
          <w:sz w:val="28"/>
          <w:szCs w:val="28"/>
        </w:rPr>
        <w:t xml:space="preserve">) </w:t>
      </w:r>
    </w:p>
    <w:p w14:paraId="2F7BBD1A" w14:textId="77777777" w:rsidR="00DC090A" w:rsidRPr="00DC090A" w:rsidRDefault="00DC090A" w:rsidP="00DC090A">
      <w:pPr>
        <w:widowControl w:val="0"/>
        <w:ind w:firstLine="709"/>
        <w:contextualSpacing/>
        <w:jc w:val="both"/>
        <w:rPr>
          <w:sz w:val="28"/>
          <w:szCs w:val="28"/>
        </w:rPr>
      </w:pPr>
      <w:r w:rsidRPr="00DC090A">
        <w:rPr>
          <w:sz w:val="28"/>
          <w:szCs w:val="28"/>
        </w:rPr>
        <w:t xml:space="preserve">5.  Числовые последовательности, предел последовательности и его свойства, монотонные, ограниченные последовательности. </w:t>
      </w:r>
      <w:r>
        <w:rPr>
          <w:sz w:val="28"/>
          <w:szCs w:val="28"/>
        </w:rPr>
        <w:t>(ПКН-2</w:t>
      </w:r>
      <w:r w:rsidRPr="00DC090A">
        <w:rPr>
          <w:sz w:val="28"/>
          <w:szCs w:val="28"/>
        </w:rPr>
        <w:t xml:space="preserve">) </w:t>
      </w:r>
    </w:p>
    <w:p w14:paraId="3912509C" w14:textId="77777777" w:rsidR="00DC090A" w:rsidRPr="00DC090A" w:rsidRDefault="00DC090A" w:rsidP="00DC090A">
      <w:pPr>
        <w:widowControl w:val="0"/>
        <w:ind w:firstLine="709"/>
        <w:contextualSpacing/>
        <w:jc w:val="both"/>
        <w:rPr>
          <w:sz w:val="28"/>
          <w:szCs w:val="28"/>
        </w:rPr>
      </w:pPr>
      <w:r w:rsidRPr="00DC090A">
        <w:rPr>
          <w:sz w:val="28"/>
          <w:szCs w:val="28"/>
        </w:rPr>
        <w:t>6.  Простые и сложные проценты. Наращение и дисконтирование. Непрерыв</w:t>
      </w:r>
      <w:r w:rsidR="00FE2BA3">
        <w:rPr>
          <w:sz w:val="28"/>
          <w:szCs w:val="28"/>
        </w:rPr>
        <w:t>ное начисление процентов. (УК-4</w:t>
      </w:r>
      <w:r w:rsidRPr="00DC090A">
        <w:rPr>
          <w:sz w:val="28"/>
          <w:szCs w:val="28"/>
        </w:rPr>
        <w:t xml:space="preserve">) </w:t>
      </w:r>
    </w:p>
    <w:p w14:paraId="0EAB3310" w14:textId="77777777" w:rsidR="00DC090A" w:rsidRPr="00DC090A" w:rsidRDefault="00DC090A" w:rsidP="00DC090A">
      <w:pPr>
        <w:widowControl w:val="0"/>
        <w:ind w:firstLine="709"/>
        <w:contextualSpacing/>
        <w:jc w:val="both"/>
        <w:rPr>
          <w:sz w:val="28"/>
          <w:szCs w:val="28"/>
        </w:rPr>
      </w:pPr>
      <w:r w:rsidRPr="00DC090A">
        <w:rPr>
          <w:sz w:val="28"/>
          <w:szCs w:val="28"/>
        </w:rPr>
        <w:t>7.  Паутинообразная модель рынка одного товара. (ПКН-</w:t>
      </w:r>
      <w:r>
        <w:rPr>
          <w:sz w:val="28"/>
          <w:szCs w:val="28"/>
        </w:rPr>
        <w:t>2</w:t>
      </w:r>
      <w:r w:rsidR="00FE2BA3">
        <w:rPr>
          <w:sz w:val="28"/>
          <w:szCs w:val="28"/>
        </w:rPr>
        <w:t>, УК-4</w:t>
      </w:r>
      <w:r w:rsidRPr="00DC090A">
        <w:rPr>
          <w:sz w:val="28"/>
          <w:szCs w:val="28"/>
        </w:rPr>
        <w:t xml:space="preserve">)  </w:t>
      </w:r>
    </w:p>
    <w:p w14:paraId="58D29DBD" w14:textId="77777777" w:rsidR="00DC090A" w:rsidRPr="00DC090A" w:rsidRDefault="00DC090A" w:rsidP="00DC090A">
      <w:pPr>
        <w:widowControl w:val="0"/>
        <w:ind w:firstLine="709"/>
        <w:contextualSpacing/>
        <w:jc w:val="both"/>
        <w:rPr>
          <w:sz w:val="28"/>
          <w:szCs w:val="28"/>
        </w:rPr>
      </w:pPr>
      <w:r w:rsidRPr="00DC090A">
        <w:rPr>
          <w:sz w:val="28"/>
          <w:szCs w:val="28"/>
        </w:rPr>
        <w:t xml:space="preserve">8.  Числовой ряд. Сходимость ряда. Сумма ряда. </w:t>
      </w:r>
      <w:r>
        <w:rPr>
          <w:sz w:val="28"/>
          <w:szCs w:val="28"/>
        </w:rPr>
        <w:t>(ПКН-2</w:t>
      </w:r>
      <w:r w:rsidRPr="00DC090A">
        <w:rPr>
          <w:sz w:val="28"/>
          <w:szCs w:val="28"/>
        </w:rPr>
        <w:t>)</w:t>
      </w:r>
    </w:p>
    <w:p w14:paraId="22FA4CF4" w14:textId="77777777" w:rsidR="00DC090A" w:rsidRPr="00DC090A" w:rsidRDefault="00DC090A" w:rsidP="00DC090A">
      <w:pPr>
        <w:widowControl w:val="0"/>
        <w:ind w:firstLine="709"/>
        <w:contextualSpacing/>
        <w:jc w:val="both"/>
        <w:rPr>
          <w:sz w:val="28"/>
          <w:szCs w:val="28"/>
        </w:rPr>
      </w:pPr>
      <w:r w:rsidRPr="00DC090A">
        <w:rPr>
          <w:sz w:val="28"/>
          <w:szCs w:val="28"/>
        </w:rPr>
        <w:t xml:space="preserve">9.  Предел функции в точке и на бесконечности.  </w:t>
      </w:r>
      <w:r>
        <w:rPr>
          <w:sz w:val="28"/>
          <w:szCs w:val="28"/>
        </w:rPr>
        <w:t>(ПКН-2</w:t>
      </w:r>
      <w:r w:rsidRPr="00DC090A">
        <w:rPr>
          <w:sz w:val="28"/>
          <w:szCs w:val="28"/>
        </w:rPr>
        <w:t>)</w:t>
      </w:r>
    </w:p>
    <w:p w14:paraId="7766F8B1" w14:textId="77777777" w:rsidR="00DC090A" w:rsidRPr="00DC090A" w:rsidRDefault="00DC090A" w:rsidP="00DC090A">
      <w:pPr>
        <w:widowControl w:val="0"/>
        <w:ind w:firstLine="709"/>
        <w:contextualSpacing/>
        <w:jc w:val="both"/>
        <w:rPr>
          <w:sz w:val="28"/>
          <w:szCs w:val="28"/>
        </w:rPr>
      </w:pPr>
      <w:r w:rsidRPr="00DC090A">
        <w:rPr>
          <w:sz w:val="28"/>
          <w:szCs w:val="28"/>
        </w:rPr>
        <w:t xml:space="preserve">10. Бесконечно малые и бесконечно большие функции. </w:t>
      </w:r>
      <w:r>
        <w:rPr>
          <w:sz w:val="28"/>
          <w:szCs w:val="28"/>
        </w:rPr>
        <w:t>(ПКН-2</w:t>
      </w:r>
      <w:r w:rsidRPr="00DC090A">
        <w:rPr>
          <w:sz w:val="28"/>
          <w:szCs w:val="28"/>
        </w:rPr>
        <w:t xml:space="preserve">) </w:t>
      </w:r>
    </w:p>
    <w:p w14:paraId="445F8627" w14:textId="77777777" w:rsidR="00DC090A" w:rsidRPr="00DC090A" w:rsidRDefault="00DC090A" w:rsidP="00DC090A">
      <w:pPr>
        <w:widowControl w:val="0"/>
        <w:ind w:firstLine="709"/>
        <w:contextualSpacing/>
        <w:jc w:val="both"/>
        <w:rPr>
          <w:sz w:val="28"/>
          <w:szCs w:val="28"/>
        </w:rPr>
      </w:pPr>
      <w:r w:rsidRPr="00DC090A">
        <w:rPr>
          <w:sz w:val="28"/>
          <w:szCs w:val="28"/>
        </w:rPr>
        <w:t xml:space="preserve">11. Первый и второй замечательные пределы. </w:t>
      </w:r>
      <w:r>
        <w:rPr>
          <w:sz w:val="28"/>
          <w:szCs w:val="28"/>
        </w:rPr>
        <w:t>(ПКН-2</w:t>
      </w:r>
      <w:r w:rsidRPr="00DC090A">
        <w:rPr>
          <w:sz w:val="28"/>
          <w:szCs w:val="28"/>
        </w:rPr>
        <w:t xml:space="preserve">) </w:t>
      </w:r>
    </w:p>
    <w:p w14:paraId="1FAA56B8" w14:textId="77777777" w:rsidR="00DC090A" w:rsidRPr="00DC090A" w:rsidRDefault="00DC090A" w:rsidP="00DC090A">
      <w:pPr>
        <w:widowControl w:val="0"/>
        <w:ind w:firstLine="709"/>
        <w:contextualSpacing/>
        <w:jc w:val="both"/>
        <w:rPr>
          <w:sz w:val="28"/>
          <w:szCs w:val="28"/>
        </w:rPr>
      </w:pPr>
      <w:r w:rsidRPr="00DC090A">
        <w:rPr>
          <w:sz w:val="28"/>
          <w:szCs w:val="28"/>
        </w:rPr>
        <w:t xml:space="preserve">12. Сравнение бесконечно больших и </w:t>
      </w:r>
      <w:r w:rsidR="00FE2BA3">
        <w:rPr>
          <w:sz w:val="28"/>
          <w:szCs w:val="28"/>
        </w:rPr>
        <w:t>бесконечно малых функций. (УК-4</w:t>
      </w:r>
      <w:r w:rsidRPr="00DC090A">
        <w:rPr>
          <w:sz w:val="28"/>
          <w:szCs w:val="28"/>
        </w:rPr>
        <w:t xml:space="preserve">) </w:t>
      </w:r>
    </w:p>
    <w:p w14:paraId="64CD8E6F" w14:textId="77777777" w:rsidR="00DC090A" w:rsidRPr="00DC090A" w:rsidRDefault="00DC090A" w:rsidP="00DC090A">
      <w:pPr>
        <w:widowControl w:val="0"/>
        <w:ind w:firstLine="709"/>
        <w:contextualSpacing/>
        <w:jc w:val="both"/>
        <w:rPr>
          <w:sz w:val="28"/>
          <w:szCs w:val="28"/>
        </w:rPr>
      </w:pPr>
      <w:r w:rsidRPr="00DC090A">
        <w:rPr>
          <w:sz w:val="28"/>
          <w:szCs w:val="28"/>
        </w:rPr>
        <w:t xml:space="preserve">13. Непрерывность функции в точке и на множестве. Свойства непрерывных функций. </w:t>
      </w:r>
      <w:r w:rsidR="00FE2BA3">
        <w:rPr>
          <w:sz w:val="28"/>
          <w:szCs w:val="28"/>
        </w:rPr>
        <w:t>(ПКН-2</w:t>
      </w:r>
      <w:r w:rsidRPr="00DC090A">
        <w:rPr>
          <w:sz w:val="28"/>
          <w:szCs w:val="28"/>
        </w:rPr>
        <w:t xml:space="preserve">) </w:t>
      </w:r>
    </w:p>
    <w:p w14:paraId="3CDE1E01" w14:textId="77777777" w:rsidR="00DC090A" w:rsidRPr="00DC090A" w:rsidRDefault="00DC090A" w:rsidP="00DC090A">
      <w:pPr>
        <w:widowControl w:val="0"/>
        <w:ind w:firstLine="709"/>
        <w:contextualSpacing/>
        <w:jc w:val="both"/>
        <w:rPr>
          <w:sz w:val="28"/>
          <w:szCs w:val="28"/>
        </w:rPr>
      </w:pPr>
      <w:r w:rsidRPr="00DC090A">
        <w:rPr>
          <w:sz w:val="28"/>
          <w:szCs w:val="28"/>
        </w:rPr>
        <w:t>14. Точки разрыва и их классификация.</w:t>
      </w:r>
      <w:r w:rsidR="00C17349">
        <w:rPr>
          <w:sz w:val="28"/>
          <w:szCs w:val="28"/>
        </w:rPr>
        <w:t xml:space="preserve"> (ПКН-2</w:t>
      </w:r>
      <w:r w:rsidRPr="00DC090A">
        <w:rPr>
          <w:sz w:val="28"/>
          <w:szCs w:val="28"/>
        </w:rPr>
        <w:t xml:space="preserve">)  </w:t>
      </w:r>
    </w:p>
    <w:p w14:paraId="3031D27F" w14:textId="77777777" w:rsidR="00DC090A" w:rsidRPr="00DC090A" w:rsidRDefault="00DC090A" w:rsidP="00DC090A">
      <w:pPr>
        <w:widowControl w:val="0"/>
        <w:ind w:firstLine="709"/>
        <w:contextualSpacing/>
        <w:jc w:val="both"/>
        <w:rPr>
          <w:sz w:val="28"/>
          <w:szCs w:val="28"/>
        </w:rPr>
      </w:pPr>
      <w:r w:rsidRPr="00DC090A">
        <w:rPr>
          <w:sz w:val="28"/>
          <w:szCs w:val="28"/>
        </w:rPr>
        <w:t xml:space="preserve">15. Асимптоты графика функции. </w:t>
      </w:r>
      <w:r w:rsidR="00C17349">
        <w:rPr>
          <w:sz w:val="28"/>
          <w:szCs w:val="28"/>
        </w:rPr>
        <w:t>(ПКН-2</w:t>
      </w:r>
      <w:r w:rsidRPr="00DC090A">
        <w:rPr>
          <w:sz w:val="28"/>
          <w:szCs w:val="28"/>
        </w:rPr>
        <w:t xml:space="preserve">) </w:t>
      </w:r>
    </w:p>
    <w:p w14:paraId="02652C94" w14:textId="77777777" w:rsidR="00DC090A" w:rsidRPr="00DC090A" w:rsidRDefault="00DC090A" w:rsidP="00DC090A">
      <w:pPr>
        <w:widowControl w:val="0"/>
        <w:ind w:firstLine="709"/>
        <w:contextualSpacing/>
        <w:jc w:val="both"/>
        <w:rPr>
          <w:sz w:val="28"/>
          <w:szCs w:val="28"/>
        </w:rPr>
      </w:pPr>
      <w:r w:rsidRPr="00DC090A">
        <w:rPr>
          <w:sz w:val="28"/>
          <w:szCs w:val="28"/>
        </w:rPr>
        <w:t xml:space="preserve">16. Производная функции, ее геометрический смысл, свойства производной. </w:t>
      </w:r>
      <w:r w:rsidR="00FE2BA3">
        <w:rPr>
          <w:sz w:val="28"/>
          <w:szCs w:val="28"/>
        </w:rPr>
        <w:t>(ПКН-2</w:t>
      </w:r>
      <w:r w:rsidRPr="00DC090A">
        <w:rPr>
          <w:sz w:val="28"/>
          <w:szCs w:val="28"/>
        </w:rPr>
        <w:t xml:space="preserve">) </w:t>
      </w:r>
    </w:p>
    <w:p w14:paraId="7E6BE674" w14:textId="77777777" w:rsidR="00DC090A" w:rsidRPr="00DC090A" w:rsidRDefault="00DC090A" w:rsidP="00DC090A">
      <w:pPr>
        <w:widowControl w:val="0"/>
        <w:ind w:firstLine="709"/>
        <w:contextualSpacing/>
        <w:jc w:val="both"/>
        <w:rPr>
          <w:sz w:val="28"/>
          <w:szCs w:val="28"/>
        </w:rPr>
      </w:pPr>
      <w:r w:rsidRPr="00DC090A">
        <w:rPr>
          <w:sz w:val="28"/>
          <w:szCs w:val="28"/>
        </w:rPr>
        <w:t xml:space="preserve">17. Производная сложной и неявно заданной функций. </w:t>
      </w:r>
      <w:r w:rsidR="00FE2BA3">
        <w:rPr>
          <w:sz w:val="28"/>
          <w:szCs w:val="28"/>
        </w:rPr>
        <w:t>(ПКН-2</w:t>
      </w:r>
      <w:r w:rsidRPr="00DC090A">
        <w:rPr>
          <w:sz w:val="28"/>
          <w:szCs w:val="28"/>
        </w:rPr>
        <w:t xml:space="preserve">) </w:t>
      </w:r>
    </w:p>
    <w:p w14:paraId="0C74F54B" w14:textId="77777777" w:rsidR="00DC090A" w:rsidRPr="00DC090A" w:rsidRDefault="00DC090A" w:rsidP="00DC090A">
      <w:pPr>
        <w:widowControl w:val="0"/>
        <w:ind w:firstLine="709"/>
        <w:contextualSpacing/>
        <w:jc w:val="both"/>
        <w:rPr>
          <w:sz w:val="28"/>
          <w:szCs w:val="28"/>
        </w:rPr>
      </w:pPr>
      <w:r w:rsidRPr="00DC090A">
        <w:rPr>
          <w:sz w:val="28"/>
          <w:szCs w:val="28"/>
        </w:rPr>
        <w:t>18. Предельные и средние величины в экономике и управлении (случай ф</w:t>
      </w:r>
      <w:r w:rsidR="00FE2BA3">
        <w:rPr>
          <w:sz w:val="28"/>
          <w:szCs w:val="28"/>
        </w:rPr>
        <w:t>ункции одной переменной). (УК-4</w:t>
      </w:r>
      <w:r w:rsidRPr="00DC090A">
        <w:rPr>
          <w:sz w:val="28"/>
          <w:szCs w:val="28"/>
        </w:rPr>
        <w:t xml:space="preserve">) </w:t>
      </w:r>
    </w:p>
    <w:p w14:paraId="7DF3001B" w14:textId="77777777" w:rsidR="00DC090A" w:rsidRPr="00DC090A" w:rsidRDefault="00DC090A" w:rsidP="00DC090A">
      <w:pPr>
        <w:widowControl w:val="0"/>
        <w:ind w:firstLine="709"/>
        <w:contextualSpacing/>
        <w:jc w:val="both"/>
        <w:rPr>
          <w:sz w:val="28"/>
          <w:szCs w:val="28"/>
        </w:rPr>
      </w:pPr>
      <w:r w:rsidRPr="00DC090A">
        <w:rPr>
          <w:sz w:val="28"/>
          <w:szCs w:val="28"/>
        </w:rPr>
        <w:t xml:space="preserve">19. Средняя и точечная эластичность функции (случай функции одной переменной). </w:t>
      </w:r>
      <w:r w:rsidR="00FE2BA3">
        <w:rPr>
          <w:sz w:val="28"/>
          <w:szCs w:val="28"/>
        </w:rPr>
        <w:t>(ПКН-2, УК-4</w:t>
      </w:r>
      <w:r w:rsidRPr="00DC090A">
        <w:rPr>
          <w:sz w:val="28"/>
          <w:szCs w:val="28"/>
        </w:rPr>
        <w:t xml:space="preserve">) </w:t>
      </w:r>
    </w:p>
    <w:p w14:paraId="6E57FF0C" w14:textId="77777777" w:rsidR="00DC090A" w:rsidRPr="00DC090A" w:rsidRDefault="00DC090A" w:rsidP="00DC090A">
      <w:pPr>
        <w:widowControl w:val="0"/>
        <w:ind w:firstLine="709"/>
        <w:contextualSpacing/>
        <w:jc w:val="both"/>
        <w:rPr>
          <w:sz w:val="28"/>
          <w:szCs w:val="28"/>
        </w:rPr>
      </w:pPr>
      <w:r w:rsidRPr="00DC090A">
        <w:rPr>
          <w:sz w:val="28"/>
          <w:szCs w:val="28"/>
        </w:rPr>
        <w:t>20. Дифференцируемость функции, первый дифференциал и его геометрический смысл. (ПКН-</w:t>
      </w:r>
      <w:r w:rsidR="00C17349">
        <w:rPr>
          <w:sz w:val="28"/>
          <w:szCs w:val="28"/>
        </w:rPr>
        <w:t>2</w:t>
      </w:r>
      <w:r w:rsidRPr="00DC090A">
        <w:rPr>
          <w:sz w:val="28"/>
          <w:szCs w:val="28"/>
        </w:rPr>
        <w:t xml:space="preserve">) </w:t>
      </w:r>
    </w:p>
    <w:p w14:paraId="40E05749" w14:textId="77777777" w:rsidR="00DC090A" w:rsidRPr="00DC090A" w:rsidRDefault="00DC090A" w:rsidP="00DC090A">
      <w:pPr>
        <w:widowControl w:val="0"/>
        <w:ind w:firstLine="709"/>
        <w:contextualSpacing/>
        <w:jc w:val="both"/>
        <w:rPr>
          <w:sz w:val="28"/>
          <w:szCs w:val="28"/>
        </w:rPr>
      </w:pPr>
      <w:r w:rsidRPr="00DC090A">
        <w:rPr>
          <w:sz w:val="28"/>
          <w:szCs w:val="28"/>
        </w:rPr>
        <w:t xml:space="preserve">21. Основные теоремы дифференциального исчисления: лемма Ферма, теоремы </w:t>
      </w:r>
      <w:proofErr w:type="spellStart"/>
      <w:r w:rsidRPr="00DC090A">
        <w:rPr>
          <w:sz w:val="28"/>
          <w:szCs w:val="28"/>
        </w:rPr>
        <w:t>Ролля</w:t>
      </w:r>
      <w:proofErr w:type="spellEnd"/>
      <w:r w:rsidRPr="00DC090A">
        <w:rPr>
          <w:sz w:val="28"/>
          <w:szCs w:val="28"/>
        </w:rPr>
        <w:t xml:space="preserve"> и Лагранжа. </w:t>
      </w:r>
      <w:r w:rsidR="00C17349">
        <w:rPr>
          <w:sz w:val="28"/>
          <w:szCs w:val="28"/>
        </w:rPr>
        <w:t>(ПКН-2</w:t>
      </w:r>
      <w:r w:rsidRPr="00DC090A">
        <w:rPr>
          <w:sz w:val="28"/>
          <w:szCs w:val="28"/>
        </w:rPr>
        <w:t xml:space="preserve">) </w:t>
      </w:r>
    </w:p>
    <w:p w14:paraId="798162F5" w14:textId="77777777" w:rsidR="00DC090A" w:rsidRPr="00DC090A" w:rsidRDefault="00DC090A" w:rsidP="00DC090A">
      <w:pPr>
        <w:widowControl w:val="0"/>
        <w:ind w:firstLine="709"/>
        <w:contextualSpacing/>
        <w:jc w:val="both"/>
        <w:rPr>
          <w:sz w:val="28"/>
          <w:szCs w:val="28"/>
        </w:rPr>
      </w:pPr>
      <w:r w:rsidRPr="00DC090A">
        <w:rPr>
          <w:sz w:val="28"/>
          <w:szCs w:val="28"/>
        </w:rPr>
        <w:t xml:space="preserve">22. Правило </w:t>
      </w:r>
      <w:proofErr w:type="spellStart"/>
      <w:r w:rsidRPr="00DC090A">
        <w:rPr>
          <w:sz w:val="28"/>
          <w:szCs w:val="28"/>
        </w:rPr>
        <w:t>Лопиталя</w:t>
      </w:r>
      <w:proofErr w:type="spellEnd"/>
      <w:r w:rsidRPr="00DC090A">
        <w:rPr>
          <w:sz w:val="28"/>
          <w:szCs w:val="28"/>
        </w:rPr>
        <w:t xml:space="preserve"> раскрытия неопределенностей. </w:t>
      </w:r>
      <w:r w:rsidR="00FE2BA3">
        <w:rPr>
          <w:sz w:val="28"/>
          <w:szCs w:val="28"/>
        </w:rPr>
        <w:t>(ПКН-2</w:t>
      </w:r>
      <w:r w:rsidRPr="00DC090A">
        <w:rPr>
          <w:sz w:val="28"/>
          <w:szCs w:val="28"/>
        </w:rPr>
        <w:t xml:space="preserve">) </w:t>
      </w:r>
    </w:p>
    <w:p w14:paraId="73BE503B" w14:textId="77777777" w:rsidR="00DC090A" w:rsidRPr="00DC090A" w:rsidRDefault="00DC090A" w:rsidP="00DC090A">
      <w:pPr>
        <w:widowControl w:val="0"/>
        <w:ind w:firstLine="709"/>
        <w:contextualSpacing/>
        <w:jc w:val="both"/>
        <w:rPr>
          <w:sz w:val="28"/>
          <w:szCs w:val="28"/>
        </w:rPr>
      </w:pPr>
      <w:r w:rsidRPr="00DC090A">
        <w:rPr>
          <w:sz w:val="28"/>
          <w:szCs w:val="28"/>
        </w:rPr>
        <w:t xml:space="preserve">23. Монотонность функции. Условие монотонности. </w:t>
      </w:r>
      <w:r w:rsidR="00C17349">
        <w:rPr>
          <w:sz w:val="28"/>
          <w:szCs w:val="28"/>
        </w:rPr>
        <w:t>(ПКН-2</w:t>
      </w:r>
      <w:r w:rsidRPr="00DC090A">
        <w:rPr>
          <w:sz w:val="28"/>
          <w:szCs w:val="28"/>
        </w:rPr>
        <w:t xml:space="preserve">)  </w:t>
      </w:r>
    </w:p>
    <w:p w14:paraId="6718D1C1" w14:textId="77777777" w:rsidR="00DC090A" w:rsidRPr="00DC090A" w:rsidRDefault="00DC090A" w:rsidP="00DC090A">
      <w:pPr>
        <w:widowControl w:val="0"/>
        <w:ind w:firstLine="709"/>
        <w:contextualSpacing/>
        <w:jc w:val="both"/>
        <w:rPr>
          <w:sz w:val="28"/>
          <w:szCs w:val="28"/>
        </w:rPr>
      </w:pPr>
      <w:r w:rsidRPr="00DC090A">
        <w:rPr>
          <w:sz w:val="28"/>
          <w:szCs w:val="28"/>
        </w:rPr>
        <w:t xml:space="preserve">24. Экстремум функции. Необходимые и достаточные условия экстремума. </w:t>
      </w:r>
      <w:r w:rsidR="00C17349">
        <w:rPr>
          <w:sz w:val="28"/>
          <w:szCs w:val="28"/>
        </w:rPr>
        <w:t>(ПКН-2</w:t>
      </w:r>
      <w:r w:rsidRPr="00DC090A">
        <w:rPr>
          <w:sz w:val="28"/>
          <w:szCs w:val="28"/>
        </w:rPr>
        <w:t>)</w:t>
      </w:r>
    </w:p>
    <w:p w14:paraId="3E33CFBA" w14:textId="77777777" w:rsidR="00DC090A" w:rsidRPr="00DC090A" w:rsidRDefault="00DC090A" w:rsidP="00DC090A">
      <w:pPr>
        <w:widowControl w:val="0"/>
        <w:ind w:firstLine="709"/>
        <w:contextualSpacing/>
        <w:jc w:val="both"/>
        <w:rPr>
          <w:sz w:val="28"/>
          <w:szCs w:val="28"/>
        </w:rPr>
      </w:pPr>
      <w:r w:rsidRPr="00DC090A">
        <w:rPr>
          <w:sz w:val="28"/>
          <w:szCs w:val="28"/>
        </w:rPr>
        <w:t xml:space="preserve">25. Наибольшее и наименьшее значение функции на отрезке. </w:t>
      </w:r>
      <w:r w:rsidR="00C17349">
        <w:rPr>
          <w:sz w:val="28"/>
          <w:szCs w:val="28"/>
        </w:rPr>
        <w:t>(ПКН-2</w:t>
      </w:r>
      <w:r w:rsidRPr="00DC090A">
        <w:rPr>
          <w:sz w:val="28"/>
          <w:szCs w:val="28"/>
        </w:rPr>
        <w:t>)</w:t>
      </w:r>
    </w:p>
    <w:p w14:paraId="64B4DAA6" w14:textId="77777777" w:rsidR="00DC090A" w:rsidRPr="00DC090A" w:rsidRDefault="00DC090A" w:rsidP="00DC090A">
      <w:pPr>
        <w:widowControl w:val="0"/>
        <w:ind w:firstLine="709"/>
        <w:contextualSpacing/>
        <w:jc w:val="both"/>
        <w:rPr>
          <w:sz w:val="28"/>
          <w:szCs w:val="28"/>
        </w:rPr>
      </w:pPr>
      <w:r w:rsidRPr="00DC090A">
        <w:rPr>
          <w:sz w:val="28"/>
          <w:szCs w:val="28"/>
        </w:rPr>
        <w:t xml:space="preserve">26. Производные и дифференциалы высших порядков. </w:t>
      </w:r>
      <w:r w:rsidR="00C17349">
        <w:rPr>
          <w:sz w:val="28"/>
          <w:szCs w:val="28"/>
        </w:rPr>
        <w:t>(ПКН-2</w:t>
      </w:r>
      <w:r w:rsidRPr="00DC090A">
        <w:rPr>
          <w:sz w:val="28"/>
          <w:szCs w:val="28"/>
        </w:rPr>
        <w:t xml:space="preserve">)  </w:t>
      </w:r>
    </w:p>
    <w:p w14:paraId="09350878" w14:textId="77777777" w:rsidR="00DC090A" w:rsidRPr="00DC090A" w:rsidRDefault="00DC090A" w:rsidP="00DC090A">
      <w:pPr>
        <w:widowControl w:val="0"/>
        <w:ind w:firstLine="709"/>
        <w:contextualSpacing/>
        <w:jc w:val="both"/>
        <w:rPr>
          <w:sz w:val="28"/>
          <w:szCs w:val="28"/>
        </w:rPr>
      </w:pPr>
      <w:r w:rsidRPr="00DC090A">
        <w:rPr>
          <w:sz w:val="28"/>
          <w:szCs w:val="28"/>
        </w:rPr>
        <w:t xml:space="preserve">27. Формула Тейлора. Формула </w:t>
      </w:r>
      <w:proofErr w:type="spellStart"/>
      <w:r w:rsidRPr="00DC090A">
        <w:rPr>
          <w:sz w:val="28"/>
          <w:szCs w:val="28"/>
        </w:rPr>
        <w:t>Маклорена</w:t>
      </w:r>
      <w:proofErr w:type="spellEnd"/>
      <w:r w:rsidRPr="00DC090A">
        <w:rPr>
          <w:sz w:val="28"/>
          <w:szCs w:val="28"/>
        </w:rPr>
        <w:t xml:space="preserve">. </w:t>
      </w:r>
      <w:r w:rsidR="00C17349">
        <w:rPr>
          <w:sz w:val="28"/>
          <w:szCs w:val="28"/>
        </w:rPr>
        <w:t>(ПКН-2</w:t>
      </w:r>
      <w:r w:rsidRPr="00DC090A">
        <w:rPr>
          <w:sz w:val="28"/>
          <w:szCs w:val="28"/>
        </w:rPr>
        <w:t xml:space="preserve">)  </w:t>
      </w:r>
    </w:p>
    <w:p w14:paraId="5292A83A" w14:textId="77777777" w:rsidR="00DC090A" w:rsidRPr="00DC090A" w:rsidRDefault="00DC090A" w:rsidP="00DC090A">
      <w:pPr>
        <w:widowControl w:val="0"/>
        <w:ind w:firstLine="709"/>
        <w:contextualSpacing/>
        <w:jc w:val="both"/>
        <w:rPr>
          <w:sz w:val="28"/>
          <w:szCs w:val="28"/>
        </w:rPr>
      </w:pPr>
      <w:r w:rsidRPr="00DC090A">
        <w:rPr>
          <w:sz w:val="28"/>
          <w:szCs w:val="28"/>
        </w:rPr>
        <w:t xml:space="preserve">28. Разложение элементарных функций по формуле </w:t>
      </w:r>
      <w:proofErr w:type="spellStart"/>
      <w:r w:rsidRPr="00DC090A">
        <w:rPr>
          <w:sz w:val="28"/>
          <w:szCs w:val="28"/>
        </w:rPr>
        <w:t>Маклорена</w:t>
      </w:r>
      <w:proofErr w:type="spellEnd"/>
      <w:r w:rsidRPr="00DC090A">
        <w:rPr>
          <w:sz w:val="28"/>
          <w:szCs w:val="28"/>
        </w:rPr>
        <w:t xml:space="preserve">. </w:t>
      </w:r>
      <w:r w:rsidR="00C17349">
        <w:rPr>
          <w:sz w:val="28"/>
          <w:szCs w:val="28"/>
        </w:rPr>
        <w:t>(ПКН-2</w:t>
      </w:r>
      <w:r w:rsidRPr="00DC090A">
        <w:rPr>
          <w:sz w:val="28"/>
          <w:szCs w:val="28"/>
        </w:rPr>
        <w:t xml:space="preserve">)  </w:t>
      </w:r>
    </w:p>
    <w:p w14:paraId="5F4CA198" w14:textId="77777777" w:rsidR="00DC090A" w:rsidRPr="00DC090A" w:rsidRDefault="00DC090A" w:rsidP="00DC090A">
      <w:pPr>
        <w:widowControl w:val="0"/>
        <w:ind w:firstLine="709"/>
        <w:contextualSpacing/>
        <w:jc w:val="both"/>
        <w:rPr>
          <w:sz w:val="28"/>
          <w:szCs w:val="28"/>
        </w:rPr>
      </w:pPr>
      <w:r w:rsidRPr="00DC090A">
        <w:rPr>
          <w:sz w:val="28"/>
          <w:szCs w:val="28"/>
        </w:rPr>
        <w:t xml:space="preserve">29. Выпуклость графика функции. Точки перегиба. </w:t>
      </w:r>
      <w:r w:rsidR="00C17349">
        <w:rPr>
          <w:sz w:val="28"/>
          <w:szCs w:val="28"/>
        </w:rPr>
        <w:t>(ПКН-2</w:t>
      </w:r>
      <w:r w:rsidRPr="00DC090A">
        <w:rPr>
          <w:sz w:val="28"/>
          <w:szCs w:val="28"/>
        </w:rPr>
        <w:t xml:space="preserve">)   </w:t>
      </w:r>
    </w:p>
    <w:p w14:paraId="19E02CF9" w14:textId="77777777" w:rsidR="00DC090A" w:rsidRPr="00DC090A" w:rsidRDefault="00DC090A" w:rsidP="00DC090A">
      <w:pPr>
        <w:widowControl w:val="0"/>
        <w:ind w:firstLine="709"/>
        <w:contextualSpacing/>
        <w:jc w:val="both"/>
        <w:rPr>
          <w:sz w:val="28"/>
          <w:szCs w:val="28"/>
        </w:rPr>
      </w:pPr>
      <w:r w:rsidRPr="00DC090A">
        <w:rPr>
          <w:sz w:val="28"/>
          <w:szCs w:val="28"/>
        </w:rPr>
        <w:t xml:space="preserve">30. Первообразная. Неопределенный интеграл и его свойства.  </w:t>
      </w:r>
      <w:r w:rsidR="005B61CC">
        <w:rPr>
          <w:sz w:val="28"/>
          <w:szCs w:val="28"/>
        </w:rPr>
        <w:t>(ПКН-2</w:t>
      </w:r>
      <w:r w:rsidRPr="00DC090A">
        <w:rPr>
          <w:sz w:val="28"/>
          <w:szCs w:val="28"/>
        </w:rPr>
        <w:t>)</w:t>
      </w:r>
    </w:p>
    <w:p w14:paraId="4829FD63" w14:textId="77777777" w:rsidR="00DC090A" w:rsidRPr="00DC090A" w:rsidRDefault="00DC090A" w:rsidP="00DC090A">
      <w:pPr>
        <w:widowControl w:val="0"/>
        <w:ind w:firstLine="709"/>
        <w:contextualSpacing/>
        <w:jc w:val="both"/>
        <w:rPr>
          <w:sz w:val="28"/>
          <w:szCs w:val="28"/>
        </w:rPr>
      </w:pPr>
      <w:r w:rsidRPr="00DC090A">
        <w:rPr>
          <w:sz w:val="28"/>
          <w:szCs w:val="28"/>
        </w:rPr>
        <w:t xml:space="preserve">31. Основные методы интегрирования: замена переменной, интегрирование по частям. </w:t>
      </w:r>
      <w:r w:rsidR="005B61CC">
        <w:rPr>
          <w:sz w:val="28"/>
          <w:szCs w:val="28"/>
        </w:rPr>
        <w:t>(ПКН-2</w:t>
      </w:r>
      <w:r w:rsidRPr="00DC090A">
        <w:rPr>
          <w:sz w:val="28"/>
          <w:szCs w:val="28"/>
        </w:rPr>
        <w:t xml:space="preserve">)  </w:t>
      </w:r>
    </w:p>
    <w:p w14:paraId="0DEA89E6" w14:textId="77777777" w:rsidR="00DC090A" w:rsidRPr="00DC090A" w:rsidRDefault="00DC090A" w:rsidP="00DC090A">
      <w:pPr>
        <w:widowControl w:val="0"/>
        <w:ind w:firstLine="709"/>
        <w:contextualSpacing/>
        <w:jc w:val="both"/>
        <w:rPr>
          <w:sz w:val="28"/>
          <w:szCs w:val="28"/>
        </w:rPr>
      </w:pPr>
      <w:r w:rsidRPr="00DC090A">
        <w:rPr>
          <w:sz w:val="28"/>
          <w:szCs w:val="28"/>
        </w:rPr>
        <w:t xml:space="preserve">32. Определенный интеграл. Формула Ньютона-Лейбница. </w:t>
      </w:r>
      <w:r w:rsidR="005B61CC">
        <w:rPr>
          <w:sz w:val="28"/>
          <w:szCs w:val="28"/>
        </w:rPr>
        <w:t>(ПКН-2</w:t>
      </w:r>
      <w:r w:rsidRPr="00DC090A">
        <w:rPr>
          <w:sz w:val="28"/>
          <w:szCs w:val="28"/>
        </w:rPr>
        <w:t>)</w:t>
      </w:r>
    </w:p>
    <w:p w14:paraId="79B8E23E" w14:textId="77777777" w:rsidR="00DC090A" w:rsidRPr="00DC090A" w:rsidRDefault="00DC090A" w:rsidP="00DC090A">
      <w:pPr>
        <w:widowControl w:val="0"/>
        <w:ind w:firstLine="709"/>
        <w:contextualSpacing/>
        <w:jc w:val="both"/>
        <w:rPr>
          <w:sz w:val="28"/>
          <w:szCs w:val="28"/>
        </w:rPr>
      </w:pPr>
      <w:r w:rsidRPr="00DC090A">
        <w:rPr>
          <w:sz w:val="28"/>
          <w:szCs w:val="28"/>
        </w:rPr>
        <w:t>33. Среднее значение функции.</w:t>
      </w:r>
      <w:r w:rsidR="005B61CC">
        <w:rPr>
          <w:sz w:val="28"/>
          <w:szCs w:val="28"/>
        </w:rPr>
        <w:t xml:space="preserve"> (ПКН-2, УК-4</w:t>
      </w:r>
      <w:r w:rsidRPr="00DC090A">
        <w:rPr>
          <w:sz w:val="28"/>
          <w:szCs w:val="28"/>
        </w:rPr>
        <w:t xml:space="preserve">)  </w:t>
      </w:r>
    </w:p>
    <w:p w14:paraId="44CC4C60" w14:textId="77777777" w:rsidR="00DC090A" w:rsidRPr="00DC090A" w:rsidRDefault="00DC090A" w:rsidP="00DC090A">
      <w:pPr>
        <w:widowControl w:val="0"/>
        <w:ind w:firstLine="709"/>
        <w:contextualSpacing/>
        <w:jc w:val="both"/>
        <w:rPr>
          <w:sz w:val="28"/>
          <w:szCs w:val="28"/>
        </w:rPr>
      </w:pPr>
      <w:r w:rsidRPr="00DC090A">
        <w:rPr>
          <w:sz w:val="28"/>
          <w:szCs w:val="28"/>
        </w:rPr>
        <w:t xml:space="preserve">34. Несобственные интегралы. Интеграл Пуассона. </w:t>
      </w:r>
      <w:r w:rsidR="005B61CC">
        <w:rPr>
          <w:sz w:val="28"/>
          <w:szCs w:val="28"/>
        </w:rPr>
        <w:t>(ПКН-2</w:t>
      </w:r>
      <w:r w:rsidRPr="00DC090A">
        <w:rPr>
          <w:sz w:val="28"/>
          <w:szCs w:val="28"/>
        </w:rPr>
        <w:t>)</w:t>
      </w:r>
    </w:p>
    <w:p w14:paraId="6C9ACF6C" w14:textId="77777777" w:rsidR="00DC090A" w:rsidRPr="00DC090A" w:rsidRDefault="00DC090A" w:rsidP="00DC090A">
      <w:pPr>
        <w:widowControl w:val="0"/>
        <w:ind w:firstLine="709"/>
        <w:contextualSpacing/>
        <w:jc w:val="both"/>
        <w:rPr>
          <w:sz w:val="28"/>
          <w:szCs w:val="28"/>
        </w:rPr>
      </w:pPr>
      <w:r w:rsidRPr="00DC090A">
        <w:rPr>
          <w:sz w:val="28"/>
          <w:szCs w:val="28"/>
        </w:rPr>
        <w:t>35. Пространство R</w:t>
      </w:r>
      <w:r w:rsidRPr="00DC090A">
        <w:rPr>
          <w:sz w:val="28"/>
          <w:szCs w:val="28"/>
          <w:vertAlign w:val="superscript"/>
          <w:lang w:val="en-US"/>
        </w:rPr>
        <w:t>n</w:t>
      </w:r>
      <w:r w:rsidRPr="00DC090A">
        <w:rPr>
          <w:sz w:val="28"/>
          <w:szCs w:val="28"/>
        </w:rPr>
        <w:t>. Множества в пространстве R</w:t>
      </w:r>
      <w:r w:rsidRPr="00DC090A">
        <w:rPr>
          <w:sz w:val="28"/>
          <w:szCs w:val="28"/>
          <w:vertAlign w:val="superscript"/>
          <w:lang w:val="en-US"/>
        </w:rPr>
        <w:t>n</w:t>
      </w:r>
      <w:r w:rsidRPr="00DC090A">
        <w:rPr>
          <w:sz w:val="28"/>
          <w:szCs w:val="28"/>
        </w:rPr>
        <w:t xml:space="preserve">.  Функции нескольких переменных. </w:t>
      </w:r>
      <w:r w:rsidR="005B61CC">
        <w:rPr>
          <w:sz w:val="28"/>
          <w:szCs w:val="28"/>
        </w:rPr>
        <w:t>(ПКН-2, УК-4</w:t>
      </w:r>
      <w:r w:rsidRPr="00DC090A">
        <w:rPr>
          <w:sz w:val="28"/>
          <w:szCs w:val="28"/>
        </w:rPr>
        <w:t xml:space="preserve">) </w:t>
      </w:r>
    </w:p>
    <w:p w14:paraId="0A144631" w14:textId="77777777" w:rsidR="00DC090A" w:rsidRPr="00DC090A" w:rsidRDefault="00DC090A" w:rsidP="00DC090A">
      <w:pPr>
        <w:widowControl w:val="0"/>
        <w:ind w:firstLine="709"/>
        <w:contextualSpacing/>
        <w:jc w:val="both"/>
        <w:rPr>
          <w:sz w:val="28"/>
          <w:szCs w:val="28"/>
        </w:rPr>
      </w:pPr>
      <w:r w:rsidRPr="00DC090A">
        <w:rPr>
          <w:sz w:val="28"/>
          <w:szCs w:val="28"/>
        </w:rPr>
        <w:t xml:space="preserve">36. Примеры функций нескольких переменных </w:t>
      </w:r>
      <w:r w:rsidR="005B61CC">
        <w:rPr>
          <w:sz w:val="28"/>
          <w:szCs w:val="28"/>
        </w:rPr>
        <w:t>в экономике и управлении. (УК-4</w:t>
      </w:r>
      <w:r w:rsidRPr="00DC090A">
        <w:rPr>
          <w:sz w:val="28"/>
          <w:szCs w:val="28"/>
        </w:rPr>
        <w:t>)</w:t>
      </w:r>
    </w:p>
    <w:p w14:paraId="46D58544" w14:textId="77777777" w:rsidR="00DC090A" w:rsidRPr="00DC090A" w:rsidRDefault="00DC090A" w:rsidP="00DC090A">
      <w:pPr>
        <w:widowControl w:val="0"/>
        <w:ind w:firstLine="709"/>
        <w:contextualSpacing/>
        <w:jc w:val="both"/>
        <w:rPr>
          <w:sz w:val="28"/>
          <w:szCs w:val="28"/>
        </w:rPr>
      </w:pPr>
      <w:r w:rsidRPr="00DC090A">
        <w:rPr>
          <w:sz w:val="28"/>
          <w:szCs w:val="28"/>
        </w:rPr>
        <w:t xml:space="preserve">37. Предел и непрерывность функции нескольких переменных. </w:t>
      </w:r>
      <w:r w:rsidR="00C17349">
        <w:rPr>
          <w:sz w:val="28"/>
          <w:szCs w:val="28"/>
        </w:rPr>
        <w:t>(ПКН-2</w:t>
      </w:r>
      <w:r w:rsidRPr="00DC090A">
        <w:rPr>
          <w:sz w:val="28"/>
          <w:szCs w:val="28"/>
        </w:rPr>
        <w:t xml:space="preserve">)  </w:t>
      </w:r>
    </w:p>
    <w:p w14:paraId="086655C7" w14:textId="77777777" w:rsidR="00DC090A" w:rsidRPr="00DC090A" w:rsidRDefault="00DC090A" w:rsidP="00DC090A">
      <w:pPr>
        <w:widowControl w:val="0"/>
        <w:ind w:firstLine="709"/>
        <w:contextualSpacing/>
        <w:jc w:val="both"/>
        <w:rPr>
          <w:sz w:val="28"/>
          <w:szCs w:val="28"/>
        </w:rPr>
      </w:pPr>
      <w:r w:rsidRPr="00DC090A">
        <w:rPr>
          <w:sz w:val="28"/>
          <w:szCs w:val="28"/>
        </w:rPr>
        <w:t xml:space="preserve">38. Частные производные функции нескольких переменных. </w:t>
      </w:r>
      <w:r w:rsidR="00C17349">
        <w:rPr>
          <w:sz w:val="28"/>
          <w:szCs w:val="28"/>
        </w:rPr>
        <w:t>(ПКН-2</w:t>
      </w:r>
      <w:r w:rsidRPr="00DC090A">
        <w:rPr>
          <w:sz w:val="28"/>
          <w:szCs w:val="28"/>
        </w:rPr>
        <w:t xml:space="preserve">)  </w:t>
      </w:r>
    </w:p>
    <w:p w14:paraId="58F55F20" w14:textId="77777777" w:rsidR="00DC090A" w:rsidRPr="00DC090A" w:rsidRDefault="00DC090A" w:rsidP="00DC090A">
      <w:pPr>
        <w:widowControl w:val="0"/>
        <w:ind w:firstLine="709"/>
        <w:contextualSpacing/>
        <w:jc w:val="both"/>
        <w:rPr>
          <w:sz w:val="28"/>
          <w:szCs w:val="28"/>
        </w:rPr>
      </w:pPr>
      <w:r w:rsidRPr="00DC090A">
        <w:rPr>
          <w:sz w:val="28"/>
          <w:szCs w:val="28"/>
        </w:rPr>
        <w:t xml:space="preserve">39. Дифференцируемость и дифференциал функции нескольких переменных. </w:t>
      </w:r>
      <w:r w:rsidR="00C17349">
        <w:rPr>
          <w:sz w:val="28"/>
          <w:szCs w:val="28"/>
        </w:rPr>
        <w:t>(ПКН-2</w:t>
      </w:r>
      <w:r w:rsidRPr="00DC090A">
        <w:rPr>
          <w:sz w:val="28"/>
          <w:szCs w:val="28"/>
        </w:rPr>
        <w:t xml:space="preserve">)  </w:t>
      </w:r>
    </w:p>
    <w:p w14:paraId="584F326E" w14:textId="77777777" w:rsidR="00DC090A" w:rsidRPr="00DC090A" w:rsidRDefault="00DC090A" w:rsidP="00DC090A">
      <w:pPr>
        <w:widowControl w:val="0"/>
        <w:ind w:firstLine="709"/>
        <w:contextualSpacing/>
        <w:jc w:val="both"/>
        <w:rPr>
          <w:sz w:val="28"/>
          <w:szCs w:val="28"/>
        </w:rPr>
      </w:pPr>
      <w:r w:rsidRPr="00DC090A">
        <w:rPr>
          <w:sz w:val="28"/>
          <w:szCs w:val="28"/>
        </w:rPr>
        <w:t xml:space="preserve">40. Предельные и средние величины в экономике и управлении (случай функции нескольких переменных). </w:t>
      </w:r>
      <w:r w:rsidR="005B61CC">
        <w:rPr>
          <w:sz w:val="28"/>
          <w:szCs w:val="28"/>
        </w:rPr>
        <w:t>(ПКН-2, УК-4</w:t>
      </w:r>
      <w:r w:rsidRPr="00DC090A">
        <w:rPr>
          <w:sz w:val="28"/>
          <w:szCs w:val="28"/>
        </w:rPr>
        <w:t xml:space="preserve">) </w:t>
      </w:r>
    </w:p>
    <w:p w14:paraId="714E7DB3" w14:textId="77777777" w:rsidR="00DC090A" w:rsidRPr="00DC090A" w:rsidRDefault="00DC090A" w:rsidP="00DC090A">
      <w:pPr>
        <w:widowControl w:val="0"/>
        <w:ind w:firstLine="709"/>
        <w:contextualSpacing/>
        <w:jc w:val="both"/>
        <w:rPr>
          <w:sz w:val="28"/>
          <w:szCs w:val="28"/>
        </w:rPr>
      </w:pPr>
      <w:r w:rsidRPr="00DC090A">
        <w:rPr>
          <w:sz w:val="28"/>
          <w:szCs w:val="28"/>
        </w:rPr>
        <w:t>41. Средняя и точечная эластичность функции (случай функци</w:t>
      </w:r>
      <w:r w:rsidR="005B61CC">
        <w:rPr>
          <w:sz w:val="28"/>
          <w:szCs w:val="28"/>
        </w:rPr>
        <w:t>и нескольких переменных). (УК-4</w:t>
      </w:r>
      <w:r w:rsidRPr="00DC090A">
        <w:rPr>
          <w:sz w:val="28"/>
          <w:szCs w:val="28"/>
        </w:rPr>
        <w:t>)</w:t>
      </w:r>
    </w:p>
    <w:p w14:paraId="6B3930C3" w14:textId="77777777" w:rsidR="00DC090A" w:rsidRPr="00DC090A" w:rsidRDefault="00DC090A" w:rsidP="00DC090A">
      <w:pPr>
        <w:widowControl w:val="0"/>
        <w:ind w:firstLine="709"/>
        <w:contextualSpacing/>
        <w:jc w:val="both"/>
        <w:rPr>
          <w:sz w:val="28"/>
          <w:szCs w:val="28"/>
        </w:rPr>
      </w:pPr>
      <w:r w:rsidRPr="00DC090A">
        <w:rPr>
          <w:sz w:val="28"/>
          <w:szCs w:val="28"/>
        </w:rPr>
        <w:t xml:space="preserve">42. Производная сложной функции. </w:t>
      </w:r>
      <w:r w:rsidR="00C17349">
        <w:rPr>
          <w:sz w:val="28"/>
          <w:szCs w:val="28"/>
        </w:rPr>
        <w:t>(ПКН-2</w:t>
      </w:r>
      <w:r w:rsidRPr="00DC090A">
        <w:rPr>
          <w:sz w:val="28"/>
          <w:szCs w:val="28"/>
        </w:rPr>
        <w:t xml:space="preserve">)  </w:t>
      </w:r>
    </w:p>
    <w:p w14:paraId="0C10A90C" w14:textId="77777777" w:rsidR="00DC090A" w:rsidRPr="00DC090A" w:rsidRDefault="00DC090A" w:rsidP="00DC090A">
      <w:pPr>
        <w:widowControl w:val="0"/>
        <w:ind w:firstLine="709"/>
        <w:contextualSpacing/>
        <w:jc w:val="both"/>
        <w:rPr>
          <w:sz w:val="28"/>
          <w:szCs w:val="28"/>
        </w:rPr>
      </w:pPr>
      <w:r w:rsidRPr="00DC090A">
        <w:rPr>
          <w:sz w:val="28"/>
          <w:szCs w:val="28"/>
        </w:rPr>
        <w:t xml:space="preserve">43. Производная по направлению и градиент. </w:t>
      </w:r>
      <w:r w:rsidR="00C17349">
        <w:rPr>
          <w:sz w:val="28"/>
          <w:szCs w:val="28"/>
        </w:rPr>
        <w:t>(ПКН</w:t>
      </w:r>
      <w:r w:rsidR="00286D4F">
        <w:rPr>
          <w:sz w:val="28"/>
          <w:szCs w:val="28"/>
        </w:rPr>
        <w:t>-2)</w:t>
      </w:r>
    </w:p>
    <w:p w14:paraId="7631DCBD" w14:textId="77777777" w:rsidR="00DC090A" w:rsidRPr="00DC090A" w:rsidRDefault="00DC090A" w:rsidP="00DC090A">
      <w:pPr>
        <w:widowControl w:val="0"/>
        <w:ind w:firstLine="709"/>
        <w:contextualSpacing/>
        <w:jc w:val="both"/>
        <w:rPr>
          <w:sz w:val="28"/>
          <w:szCs w:val="28"/>
        </w:rPr>
      </w:pPr>
      <w:r w:rsidRPr="00DC090A">
        <w:rPr>
          <w:sz w:val="28"/>
          <w:szCs w:val="28"/>
        </w:rPr>
        <w:t xml:space="preserve">44. Локальный экстремум функции нескольких переменных. Необходимые условия локального экстремума. </w:t>
      </w:r>
      <w:r w:rsidR="00286D4F">
        <w:rPr>
          <w:sz w:val="28"/>
          <w:szCs w:val="28"/>
        </w:rPr>
        <w:t>(ПКН-2</w:t>
      </w:r>
      <w:r w:rsidRPr="00DC090A">
        <w:rPr>
          <w:sz w:val="28"/>
          <w:szCs w:val="28"/>
        </w:rPr>
        <w:t xml:space="preserve">)  </w:t>
      </w:r>
    </w:p>
    <w:p w14:paraId="71EE4561" w14:textId="77777777" w:rsidR="00DC090A" w:rsidRPr="00DC090A" w:rsidRDefault="00DC090A" w:rsidP="00DC090A">
      <w:pPr>
        <w:widowControl w:val="0"/>
        <w:ind w:firstLine="709"/>
        <w:contextualSpacing/>
        <w:jc w:val="both"/>
        <w:rPr>
          <w:sz w:val="28"/>
          <w:szCs w:val="28"/>
        </w:rPr>
      </w:pPr>
      <w:r w:rsidRPr="00DC090A">
        <w:rPr>
          <w:sz w:val="28"/>
          <w:szCs w:val="28"/>
        </w:rPr>
        <w:t xml:space="preserve">45.  Достаточное условие для случая двух независимых переменных.  </w:t>
      </w:r>
    </w:p>
    <w:p w14:paraId="5CE88ADB" w14:textId="77777777" w:rsidR="00DC090A" w:rsidRPr="00DC090A" w:rsidRDefault="00DC090A" w:rsidP="00DC090A">
      <w:pPr>
        <w:widowControl w:val="0"/>
        <w:ind w:firstLine="709"/>
        <w:contextualSpacing/>
        <w:jc w:val="both"/>
        <w:rPr>
          <w:sz w:val="28"/>
          <w:szCs w:val="28"/>
        </w:rPr>
      </w:pPr>
      <w:r w:rsidRPr="00DC090A">
        <w:rPr>
          <w:sz w:val="28"/>
          <w:szCs w:val="28"/>
        </w:rPr>
        <w:t xml:space="preserve">46.  Условный экстремум. Метод подстановки. </w:t>
      </w:r>
      <w:r w:rsidR="00286D4F">
        <w:rPr>
          <w:sz w:val="28"/>
          <w:szCs w:val="28"/>
        </w:rPr>
        <w:t>(ПКН-2</w:t>
      </w:r>
      <w:r w:rsidRPr="00DC090A">
        <w:rPr>
          <w:sz w:val="28"/>
          <w:szCs w:val="28"/>
        </w:rPr>
        <w:t xml:space="preserve">)  </w:t>
      </w:r>
    </w:p>
    <w:p w14:paraId="6023CDB2" w14:textId="77777777" w:rsidR="00DC090A" w:rsidRPr="00DC090A" w:rsidRDefault="00DC090A" w:rsidP="00DC090A">
      <w:pPr>
        <w:widowControl w:val="0"/>
        <w:ind w:firstLine="709"/>
        <w:contextualSpacing/>
        <w:jc w:val="both"/>
        <w:rPr>
          <w:sz w:val="28"/>
          <w:szCs w:val="28"/>
        </w:rPr>
      </w:pPr>
      <w:r w:rsidRPr="00DC090A">
        <w:rPr>
          <w:sz w:val="28"/>
          <w:szCs w:val="28"/>
        </w:rPr>
        <w:t xml:space="preserve">47.  Условный экстремум. Метод множителей Лагранжа. </w:t>
      </w:r>
      <w:r w:rsidR="00286D4F">
        <w:rPr>
          <w:sz w:val="28"/>
          <w:szCs w:val="28"/>
        </w:rPr>
        <w:t>(ПКН-2</w:t>
      </w:r>
      <w:r w:rsidRPr="00DC090A">
        <w:rPr>
          <w:sz w:val="28"/>
          <w:szCs w:val="28"/>
        </w:rPr>
        <w:t xml:space="preserve">)    </w:t>
      </w:r>
    </w:p>
    <w:p w14:paraId="58971335" w14:textId="77777777" w:rsidR="00DC090A" w:rsidRPr="00DC090A" w:rsidRDefault="00DC090A" w:rsidP="00DC090A">
      <w:pPr>
        <w:widowControl w:val="0"/>
        <w:ind w:firstLine="709"/>
        <w:contextualSpacing/>
        <w:jc w:val="both"/>
        <w:rPr>
          <w:sz w:val="28"/>
          <w:szCs w:val="28"/>
        </w:rPr>
      </w:pPr>
      <w:r w:rsidRPr="00DC090A">
        <w:rPr>
          <w:sz w:val="28"/>
          <w:szCs w:val="28"/>
        </w:rPr>
        <w:t xml:space="preserve">48.  Глобальный экстремум. </w:t>
      </w:r>
      <w:r w:rsidR="00286D4F">
        <w:rPr>
          <w:sz w:val="28"/>
          <w:szCs w:val="28"/>
        </w:rPr>
        <w:t>(ПКН-2</w:t>
      </w:r>
      <w:r w:rsidRPr="00DC090A">
        <w:rPr>
          <w:sz w:val="28"/>
          <w:szCs w:val="28"/>
        </w:rPr>
        <w:t xml:space="preserve">)   </w:t>
      </w:r>
    </w:p>
    <w:p w14:paraId="36C8C786" w14:textId="77777777" w:rsidR="00DC090A" w:rsidRPr="00DC090A" w:rsidRDefault="00DC090A" w:rsidP="00DC090A">
      <w:pPr>
        <w:widowControl w:val="0"/>
        <w:ind w:firstLine="709"/>
        <w:contextualSpacing/>
        <w:jc w:val="both"/>
        <w:rPr>
          <w:sz w:val="28"/>
          <w:szCs w:val="28"/>
        </w:rPr>
      </w:pPr>
      <w:r w:rsidRPr="00DC090A">
        <w:rPr>
          <w:sz w:val="28"/>
          <w:szCs w:val="28"/>
        </w:rPr>
        <w:t xml:space="preserve">49.  Кратные интегралы. Сведение кратного интеграла к повторному. </w:t>
      </w:r>
      <w:r w:rsidR="005B61CC">
        <w:rPr>
          <w:sz w:val="28"/>
          <w:szCs w:val="28"/>
        </w:rPr>
        <w:t>(ПКН-2</w:t>
      </w:r>
      <w:r w:rsidRPr="00DC090A">
        <w:rPr>
          <w:sz w:val="28"/>
          <w:szCs w:val="28"/>
        </w:rPr>
        <w:t>)</w:t>
      </w:r>
    </w:p>
    <w:p w14:paraId="4F9B2F67" w14:textId="77777777" w:rsidR="00DC090A" w:rsidRPr="00DC090A" w:rsidRDefault="00DC090A" w:rsidP="00DC090A">
      <w:pPr>
        <w:widowControl w:val="0"/>
        <w:ind w:firstLine="709"/>
        <w:contextualSpacing/>
        <w:jc w:val="both"/>
        <w:rPr>
          <w:sz w:val="28"/>
          <w:szCs w:val="28"/>
        </w:rPr>
      </w:pPr>
      <w:r w:rsidRPr="00DC090A">
        <w:rPr>
          <w:sz w:val="28"/>
          <w:szCs w:val="28"/>
        </w:rPr>
        <w:t xml:space="preserve">50.  Общее решение дифференциального уравнения.  Частные решения дифференциального уравнения. Задача Коши. </w:t>
      </w:r>
      <w:r w:rsidR="00286D4F">
        <w:rPr>
          <w:sz w:val="28"/>
          <w:szCs w:val="28"/>
        </w:rPr>
        <w:t>(ПКН-2</w:t>
      </w:r>
      <w:r w:rsidRPr="00DC090A">
        <w:rPr>
          <w:sz w:val="28"/>
          <w:szCs w:val="28"/>
        </w:rPr>
        <w:t>)</w:t>
      </w:r>
    </w:p>
    <w:p w14:paraId="0F766673" w14:textId="77777777" w:rsidR="00DC090A" w:rsidRPr="00DC090A" w:rsidRDefault="00DC090A" w:rsidP="00DC090A">
      <w:pPr>
        <w:widowControl w:val="0"/>
        <w:ind w:firstLine="709"/>
        <w:contextualSpacing/>
        <w:jc w:val="both"/>
        <w:rPr>
          <w:sz w:val="28"/>
          <w:szCs w:val="28"/>
        </w:rPr>
      </w:pPr>
      <w:r w:rsidRPr="00DC090A">
        <w:rPr>
          <w:sz w:val="28"/>
          <w:szCs w:val="28"/>
        </w:rPr>
        <w:t>51.  Уравнения с разделяющимися переменными. (ПКН-</w:t>
      </w:r>
      <w:r w:rsidR="00286D4F">
        <w:rPr>
          <w:sz w:val="28"/>
          <w:szCs w:val="28"/>
        </w:rPr>
        <w:t>2</w:t>
      </w:r>
      <w:r w:rsidRPr="00DC090A">
        <w:rPr>
          <w:sz w:val="28"/>
          <w:szCs w:val="28"/>
        </w:rPr>
        <w:t xml:space="preserve">)   </w:t>
      </w:r>
    </w:p>
    <w:p w14:paraId="4C45100F" w14:textId="77777777" w:rsidR="00DC090A" w:rsidRPr="00DC090A" w:rsidRDefault="00DC090A" w:rsidP="00DC090A">
      <w:pPr>
        <w:widowControl w:val="0"/>
        <w:ind w:firstLine="709"/>
        <w:contextualSpacing/>
        <w:jc w:val="both"/>
        <w:rPr>
          <w:sz w:val="28"/>
          <w:szCs w:val="28"/>
        </w:rPr>
      </w:pPr>
      <w:r w:rsidRPr="00DC090A">
        <w:rPr>
          <w:sz w:val="28"/>
          <w:szCs w:val="28"/>
        </w:rPr>
        <w:t xml:space="preserve">52.  Однородные уравнения первого порядка. </w:t>
      </w:r>
      <w:r w:rsidR="00286D4F">
        <w:rPr>
          <w:sz w:val="28"/>
          <w:szCs w:val="28"/>
        </w:rPr>
        <w:t>(ПКН-2</w:t>
      </w:r>
      <w:r w:rsidRPr="00DC090A">
        <w:rPr>
          <w:sz w:val="28"/>
          <w:szCs w:val="28"/>
        </w:rPr>
        <w:t xml:space="preserve">)  </w:t>
      </w:r>
    </w:p>
    <w:p w14:paraId="1085F7D4" w14:textId="77777777" w:rsidR="00DC090A" w:rsidRPr="00DC090A" w:rsidRDefault="00DC090A" w:rsidP="00DC090A">
      <w:pPr>
        <w:widowControl w:val="0"/>
        <w:ind w:firstLine="709"/>
        <w:contextualSpacing/>
        <w:jc w:val="both"/>
        <w:rPr>
          <w:sz w:val="28"/>
          <w:szCs w:val="28"/>
        </w:rPr>
      </w:pPr>
      <w:r w:rsidRPr="00DC090A">
        <w:rPr>
          <w:sz w:val="28"/>
          <w:szCs w:val="28"/>
        </w:rPr>
        <w:t xml:space="preserve">53. Линейное уравнение первого порядка. </w:t>
      </w:r>
      <w:r w:rsidR="00286D4F">
        <w:rPr>
          <w:sz w:val="28"/>
          <w:szCs w:val="28"/>
        </w:rPr>
        <w:t>(ПКН-2</w:t>
      </w:r>
      <w:r w:rsidRPr="00DC090A">
        <w:rPr>
          <w:sz w:val="28"/>
          <w:szCs w:val="28"/>
        </w:rPr>
        <w:t xml:space="preserve">)  </w:t>
      </w:r>
    </w:p>
    <w:p w14:paraId="7E813476" w14:textId="77777777" w:rsidR="00DC090A" w:rsidRPr="00DC090A" w:rsidRDefault="00DC090A" w:rsidP="00DC090A">
      <w:pPr>
        <w:widowControl w:val="0"/>
        <w:ind w:firstLine="709"/>
        <w:contextualSpacing/>
        <w:jc w:val="both"/>
        <w:rPr>
          <w:sz w:val="28"/>
          <w:szCs w:val="28"/>
        </w:rPr>
      </w:pPr>
      <w:r w:rsidRPr="00DC090A">
        <w:rPr>
          <w:sz w:val="28"/>
          <w:szCs w:val="28"/>
        </w:rPr>
        <w:t xml:space="preserve">54. Уравнение Бернулли. </w:t>
      </w:r>
      <w:r w:rsidR="00286D4F">
        <w:rPr>
          <w:sz w:val="28"/>
          <w:szCs w:val="28"/>
        </w:rPr>
        <w:t>(ПКН-2</w:t>
      </w:r>
      <w:r w:rsidRPr="00DC090A">
        <w:rPr>
          <w:sz w:val="28"/>
          <w:szCs w:val="28"/>
        </w:rPr>
        <w:t xml:space="preserve">)  </w:t>
      </w:r>
    </w:p>
    <w:p w14:paraId="3DC698C4" w14:textId="77777777" w:rsidR="00DC090A" w:rsidRPr="00DC090A" w:rsidRDefault="00DC090A" w:rsidP="00DC090A">
      <w:pPr>
        <w:widowControl w:val="0"/>
        <w:ind w:firstLine="709"/>
        <w:contextualSpacing/>
        <w:jc w:val="both"/>
        <w:rPr>
          <w:sz w:val="28"/>
          <w:szCs w:val="28"/>
        </w:rPr>
      </w:pPr>
      <w:r w:rsidRPr="00DC090A">
        <w:rPr>
          <w:sz w:val="28"/>
          <w:szCs w:val="28"/>
        </w:rPr>
        <w:t xml:space="preserve">55. Линейные дифференциальные уравнения с постоянными коэффициентами. </w:t>
      </w:r>
      <w:r w:rsidR="00286D4F">
        <w:rPr>
          <w:sz w:val="28"/>
          <w:szCs w:val="28"/>
        </w:rPr>
        <w:t>(ПКН-2</w:t>
      </w:r>
      <w:r w:rsidRPr="00DC090A">
        <w:rPr>
          <w:sz w:val="28"/>
          <w:szCs w:val="28"/>
        </w:rPr>
        <w:t xml:space="preserve">)  </w:t>
      </w:r>
    </w:p>
    <w:p w14:paraId="06DF6176" w14:textId="77777777" w:rsidR="00DC090A" w:rsidRPr="00DC090A" w:rsidRDefault="00DC090A" w:rsidP="00DC090A">
      <w:pPr>
        <w:widowControl w:val="0"/>
        <w:ind w:firstLine="709"/>
        <w:contextualSpacing/>
        <w:jc w:val="both"/>
        <w:rPr>
          <w:sz w:val="28"/>
          <w:szCs w:val="28"/>
        </w:rPr>
      </w:pPr>
      <w:r w:rsidRPr="00DC090A">
        <w:rPr>
          <w:sz w:val="28"/>
          <w:szCs w:val="28"/>
        </w:rPr>
        <w:t xml:space="preserve">56. Устойчивость решения. Критерий устойчивости. </w:t>
      </w:r>
      <w:r w:rsidR="00286D4F">
        <w:rPr>
          <w:sz w:val="28"/>
          <w:szCs w:val="28"/>
        </w:rPr>
        <w:t>(ПКН-2</w:t>
      </w:r>
      <w:r w:rsidRPr="00DC090A">
        <w:rPr>
          <w:sz w:val="28"/>
          <w:szCs w:val="28"/>
        </w:rPr>
        <w:t>)</w:t>
      </w:r>
    </w:p>
    <w:p w14:paraId="42AA9F91" w14:textId="77777777" w:rsidR="00DC090A" w:rsidRPr="00DC090A" w:rsidRDefault="00DC090A" w:rsidP="00DC090A">
      <w:pPr>
        <w:widowControl w:val="0"/>
        <w:spacing w:line="360" w:lineRule="auto"/>
        <w:ind w:firstLine="709"/>
        <w:contextualSpacing/>
        <w:jc w:val="both"/>
        <w:rPr>
          <w:sz w:val="28"/>
          <w:szCs w:val="28"/>
        </w:rPr>
      </w:pPr>
      <w:r w:rsidRPr="00DC090A">
        <w:rPr>
          <w:sz w:val="28"/>
          <w:szCs w:val="28"/>
        </w:rPr>
        <w:t xml:space="preserve">  </w:t>
      </w:r>
    </w:p>
    <w:p w14:paraId="26B86441" w14:textId="77777777" w:rsidR="00DC090A" w:rsidRPr="00DC090A" w:rsidRDefault="00DC090A" w:rsidP="00DC090A">
      <w:pPr>
        <w:jc w:val="center"/>
        <w:rPr>
          <w:b/>
          <w:sz w:val="28"/>
          <w:szCs w:val="28"/>
        </w:rPr>
      </w:pPr>
      <w:r w:rsidRPr="00DC090A">
        <w:rPr>
          <w:b/>
          <w:sz w:val="28"/>
          <w:szCs w:val="28"/>
        </w:rPr>
        <w:t xml:space="preserve">Теоретические вопросы для подготовки к экзамену </w:t>
      </w:r>
    </w:p>
    <w:p w14:paraId="0AEADEA5" w14:textId="77777777" w:rsidR="00DC090A" w:rsidRPr="00DC090A" w:rsidRDefault="00DC090A" w:rsidP="00DC090A">
      <w:pPr>
        <w:jc w:val="center"/>
        <w:rPr>
          <w:b/>
          <w:sz w:val="28"/>
          <w:szCs w:val="28"/>
        </w:rPr>
      </w:pPr>
      <w:r w:rsidRPr="00DC090A">
        <w:rPr>
          <w:b/>
          <w:sz w:val="28"/>
          <w:szCs w:val="28"/>
        </w:rPr>
        <w:t>(2 семестр)</w:t>
      </w:r>
    </w:p>
    <w:p w14:paraId="6F6C08ED" w14:textId="77777777" w:rsidR="00DC090A" w:rsidRPr="00DC090A" w:rsidRDefault="00DC090A" w:rsidP="00DC090A">
      <w:pPr>
        <w:jc w:val="center"/>
        <w:rPr>
          <w:b/>
          <w:sz w:val="28"/>
          <w:szCs w:val="28"/>
        </w:rPr>
      </w:pPr>
    </w:p>
    <w:p w14:paraId="1E9F53A7" w14:textId="77777777" w:rsidR="00DC090A" w:rsidRPr="00DC090A" w:rsidRDefault="00DC090A" w:rsidP="00DC090A">
      <w:pPr>
        <w:jc w:val="both"/>
        <w:rPr>
          <w:sz w:val="28"/>
          <w:szCs w:val="28"/>
        </w:rPr>
      </w:pPr>
      <w:r w:rsidRPr="00DC090A">
        <w:rPr>
          <w:sz w:val="28"/>
          <w:szCs w:val="28"/>
        </w:rPr>
        <w:t xml:space="preserve">1. Арифметические векторы. </w:t>
      </w:r>
      <w:r w:rsidR="00493823">
        <w:rPr>
          <w:sz w:val="28"/>
          <w:szCs w:val="28"/>
        </w:rPr>
        <w:t>(ПКН-2</w:t>
      </w:r>
      <w:r w:rsidRPr="00DC090A">
        <w:rPr>
          <w:sz w:val="28"/>
          <w:szCs w:val="28"/>
        </w:rPr>
        <w:t>)</w:t>
      </w:r>
    </w:p>
    <w:p w14:paraId="6158E257" w14:textId="77777777" w:rsidR="00DC090A" w:rsidRPr="00DC090A" w:rsidRDefault="00DC090A" w:rsidP="00DC090A">
      <w:pPr>
        <w:jc w:val="both"/>
        <w:rPr>
          <w:sz w:val="28"/>
          <w:szCs w:val="28"/>
        </w:rPr>
      </w:pPr>
      <w:r w:rsidRPr="00DC090A">
        <w:rPr>
          <w:sz w:val="28"/>
          <w:szCs w:val="28"/>
        </w:rPr>
        <w:t xml:space="preserve">2. Матрицы. Линейные операции над матрицами. Транспонирование матрицы. Произведение матриц. </w:t>
      </w:r>
      <w:r w:rsidR="000230A6">
        <w:rPr>
          <w:sz w:val="28"/>
          <w:szCs w:val="28"/>
        </w:rPr>
        <w:t>(ПКН-2</w:t>
      </w:r>
      <w:r w:rsidRPr="00DC090A">
        <w:rPr>
          <w:sz w:val="28"/>
          <w:szCs w:val="28"/>
        </w:rPr>
        <w:t>)</w:t>
      </w:r>
    </w:p>
    <w:p w14:paraId="29F0180C" w14:textId="77777777" w:rsidR="00DC090A" w:rsidRPr="00DC090A" w:rsidRDefault="00DC090A" w:rsidP="00DC090A">
      <w:pPr>
        <w:jc w:val="both"/>
        <w:rPr>
          <w:sz w:val="28"/>
          <w:szCs w:val="28"/>
        </w:rPr>
      </w:pPr>
      <w:r w:rsidRPr="00DC090A">
        <w:rPr>
          <w:sz w:val="28"/>
          <w:szCs w:val="28"/>
        </w:rPr>
        <w:t xml:space="preserve">3. Элементарные преобразования над строками и столбцами матриц. </w:t>
      </w:r>
      <w:r w:rsidR="000230A6">
        <w:rPr>
          <w:sz w:val="28"/>
          <w:szCs w:val="28"/>
        </w:rPr>
        <w:t>(ПКН-2</w:t>
      </w:r>
      <w:r w:rsidRPr="00DC090A">
        <w:rPr>
          <w:sz w:val="28"/>
          <w:szCs w:val="28"/>
        </w:rPr>
        <w:t>)</w:t>
      </w:r>
    </w:p>
    <w:p w14:paraId="7AD7422C" w14:textId="77777777" w:rsidR="00DC090A" w:rsidRPr="00DC090A" w:rsidRDefault="00DC090A" w:rsidP="00DC090A">
      <w:pPr>
        <w:jc w:val="both"/>
        <w:rPr>
          <w:sz w:val="28"/>
          <w:szCs w:val="28"/>
        </w:rPr>
      </w:pPr>
      <w:r w:rsidRPr="00DC090A">
        <w:rPr>
          <w:sz w:val="28"/>
          <w:szCs w:val="28"/>
        </w:rPr>
        <w:t xml:space="preserve">4. Теорема о приведении произвольной матрицы к ступенчатой форме. Ранг матрицы. </w:t>
      </w:r>
      <w:proofErr w:type="spellStart"/>
      <w:r w:rsidRPr="00DC090A">
        <w:rPr>
          <w:sz w:val="28"/>
          <w:szCs w:val="28"/>
        </w:rPr>
        <w:t>Невырожденность</w:t>
      </w:r>
      <w:proofErr w:type="spellEnd"/>
      <w:r w:rsidRPr="00DC090A">
        <w:rPr>
          <w:sz w:val="28"/>
          <w:szCs w:val="28"/>
        </w:rPr>
        <w:t xml:space="preserve"> квадратных матриц. </w:t>
      </w:r>
      <w:r w:rsidR="000230A6">
        <w:rPr>
          <w:sz w:val="28"/>
          <w:szCs w:val="28"/>
        </w:rPr>
        <w:t>(ПКН-2</w:t>
      </w:r>
      <w:r w:rsidRPr="00DC090A">
        <w:rPr>
          <w:sz w:val="28"/>
          <w:szCs w:val="28"/>
        </w:rPr>
        <w:t>)</w:t>
      </w:r>
    </w:p>
    <w:p w14:paraId="2F128C92" w14:textId="77777777" w:rsidR="00DC090A" w:rsidRPr="00DC090A" w:rsidRDefault="00DC090A" w:rsidP="00DC090A">
      <w:pPr>
        <w:jc w:val="both"/>
        <w:rPr>
          <w:sz w:val="28"/>
          <w:szCs w:val="28"/>
        </w:rPr>
      </w:pPr>
      <w:r w:rsidRPr="00DC090A">
        <w:rPr>
          <w:sz w:val="28"/>
          <w:szCs w:val="28"/>
        </w:rPr>
        <w:t xml:space="preserve">5. Обратная матрица. </w:t>
      </w:r>
      <w:r w:rsidR="000230A6">
        <w:rPr>
          <w:sz w:val="28"/>
          <w:szCs w:val="28"/>
        </w:rPr>
        <w:t>(ПКН-2</w:t>
      </w:r>
      <w:r w:rsidRPr="00DC090A">
        <w:rPr>
          <w:sz w:val="28"/>
          <w:szCs w:val="28"/>
        </w:rPr>
        <w:t>)</w:t>
      </w:r>
    </w:p>
    <w:p w14:paraId="75A776CE" w14:textId="77777777" w:rsidR="00DC090A" w:rsidRPr="00DC090A" w:rsidRDefault="00DC090A" w:rsidP="00DC090A">
      <w:pPr>
        <w:jc w:val="both"/>
        <w:rPr>
          <w:sz w:val="28"/>
          <w:szCs w:val="28"/>
        </w:rPr>
      </w:pPr>
      <w:r w:rsidRPr="00DC090A">
        <w:rPr>
          <w:sz w:val="28"/>
          <w:szCs w:val="28"/>
        </w:rPr>
        <w:t xml:space="preserve">6. Определитель квадратной матрицы. Свойства определителя. Критерий </w:t>
      </w:r>
      <w:proofErr w:type="spellStart"/>
      <w:r w:rsidRPr="00DC090A">
        <w:rPr>
          <w:sz w:val="28"/>
          <w:szCs w:val="28"/>
        </w:rPr>
        <w:t>невырожденности</w:t>
      </w:r>
      <w:proofErr w:type="spellEnd"/>
      <w:r w:rsidRPr="00DC090A">
        <w:rPr>
          <w:sz w:val="28"/>
          <w:szCs w:val="28"/>
        </w:rPr>
        <w:t xml:space="preserve"> матрицы. </w:t>
      </w:r>
      <w:r w:rsidR="000230A6">
        <w:rPr>
          <w:sz w:val="28"/>
          <w:szCs w:val="28"/>
        </w:rPr>
        <w:t>(ПКН-2</w:t>
      </w:r>
      <w:r w:rsidRPr="00DC090A">
        <w:rPr>
          <w:sz w:val="28"/>
          <w:szCs w:val="28"/>
        </w:rPr>
        <w:t>)</w:t>
      </w:r>
    </w:p>
    <w:p w14:paraId="3485BEC3" w14:textId="77777777" w:rsidR="00DC090A" w:rsidRPr="00DC090A" w:rsidRDefault="00DC090A" w:rsidP="00DC090A">
      <w:pPr>
        <w:jc w:val="both"/>
        <w:rPr>
          <w:sz w:val="28"/>
          <w:szCs w:val="28"/>
        </w:rPr>
      </w:pPr>
      <w:r w:rsidRPr="00DC090A">
        <w:rPr>
          <w:sz w:val="28"/>
          <w:szCs w:val="28"/>
        </w:rPr>
        <w:t>7. Система линейных алгебраических уравнений. Теорема Кронекера-</w:t>
      </w:r>
      <w:proofErr w:type="spellStart"/>
      <w:r w:rsidRPr="00DC090A">
        <w:rPr>
          <w:sz w:val="28"/>
          <w:szCs w:val="28"/>
        </w:rPr>
        <w:t>Капелли</w:t>
      </w:r>
      <w:proofErr w:type="spellEnd"/>
      <w:r w:rsidRPr="00DC090A">
        <w:rPr>
          <w:sz w:val="28"/>
          <w:szCs w:val="28"/>
        </w:rPr>
        <w:t xml:space="preserve">. </w:t>
      </w:r>
      <w:r w:rsidR="000C27F4">
        <w:rPr>
          <w:sz w:val="28"/>
          <w:szCs w:val="28"/>
        </w:rPr>
        <w:t>(ПКН-2</w:t>
      </w:r>
      <w:r w:rsidRPr="00DC090A">
        <w:rPr>
          <w:sz w:val="28"/>
          <w:szCs w:val="28"/>
        </w:rPr>
        <w:t>)</w:t>
      </w:r>
    </w:p>
    <w:p w14:paraId="09F4177C" w14:textId="77777777" w:rsidR="00DC090A" w:rsidRPr="00DC090A" w:rsidRDefault="00DC090A" w:rsidP="00DC090A">
      <w:pPr>
        <w:jc w:val="both"/>
        <w:rPr>
          <w:sz w:val="28"/>
          <w:szCs w:val="28"/>
        </w:rPr>
      </w:pPr>
      <w:r w:rsidRPr="00DC090A">
        <w:rPr>
          <w:sz w:val="28"/>
          <w:szCs w:val="28"/>
        </w:rPr>
        <w:t xml:space="preserve">8. Прямые на плоскости. </w:t>
      </w:r>
      <w:r w:rsidR="000230A6">
        <w:rPr>
          <w:sz w:val="28"/>
          <w:szCs w:val="28"/>
        </w:rPr>
        <w:t>(ПКН-2</w:t>
      </w:r>
      <w:r w:rsidRPr="00DC090A">
        <w:rPr>
          <w:sz w:val="28"/>
          <w:szCs w:val="28"/>
        </w:rPr>
        <w:t xml:space="preserve">)  </w:t>
      </w:r>
    </w:p>
    <w:p w14:paraId="74359EF3" w14:textId="77777777" w:rsidR="00DC090A" w:rsidRPr="00DC090A" w:rsidRDefault="00DC090A" w:rsidP="00DC090A">
      <w:pPr>
        <w:jc w:val="both"/>
        <w:rPr>
          <w:sz w:val="28"/>
          <w:szCs w:val="28"/>
        </w:rPr>
      </w:pPr>
      <w:r w:rsidRPr="00DC090A">
        <w:rPr>
          <w:sz w:val="28"/>
          <w:szCs w:val="28"/>
        </w:rPr>
        <w:t xml:space="preserve">9. Прямые и плоскости в пространстве. </w:t>
      </w:r>
      <w:r w:rsidR="000230A6">
        <w:rPr>
          <w:sz w:val="28"/>
          <w:szCs w:val="28"/>
        </w:rPr>
        <w:t>(ПКН-2</w:t>
      </w:r>
      <w:r w:rsidRPr="00DC090A">
        <w:rPr>
          <w:sz w:val="28"/>
          <w:szCs w:val="28"/>
        </w:rPr>
        <w:t xml:space="preserve">)  </w:t>
      </w:r>
    </w:p>
    <w:p w14:paraId="481FC53E" w14:textId="77777777" w:rsidR="00DC090A" w:rsidRPr="00DC090A" w:rsidRDefault="00DC090A" w:rsidP="00DC090A">
      <w:pPr>
        <w:jc w:val="both"/>
        <w:rPr>
          <w:sz w:val="28"/>
          <w:szCs w:val="28"/>
        </w:rPr>
      </w:pPr>
      <w:r w:rsidRPr="00DC090A">
        <w:rPr>
          <w:sz w:val="28"/>
          <w:szCs w:val="28"/>
        </w:rPr>
        <w:t xml:space="preserve">10. Системы линейных алгебраических неравенств и их использование в экономике и управлении. </w:t>
      </w:r>
      <w:r w:rsidR="000C27F4">
        <w:rPr>
          <w:sz w:val="28"/>
          <w:szCs w:val="28"/>
        </w:rPr>
        <w:t>(ПКН-2, УК-4</w:t>
      </w:r>
      <w:r w:rsidRPr="00DC090A">
        <w:rPr>
          <w:sz w:val="28"/>
          <w:szCs w:val="28"/>
        </w:rPr>
        <w:t>)</w:t>
      </w:r>
    </w:p>
    <w:p w14:paraId="05DEA3D5" w14:textId="77777777" w:rsidR="00DC090A" w:rsidRPr="00DC090A" w:rsidRDefault="00DC090A" w:rsidP="00DC090A">
      <w:pPr>
        <w:jc w:val="both"/>
        <w:rPr>
          <w:sz w:val="28"/>
          <w:szCs w:val="28"/>
        </w:rPr>
      </w:pPr>
      <w:r w:rsidRPr="00DC090A">
        <w:rPr>
          <w:sz w:val="28"/>
          <w:szCs w:val="28"/>
        </w:rPr>
        <w:t>11. Линейное (векторное) пространство. (ПКН-</w:t>
      </w:r>
      <w:r w:rsidR="000230A6">
        <w:rPr>
          <w:sz w:val="28"/>
          <w:szCs w:val="28"/>
        </w:rPr>
        <w:t>2</w:t>
      </w:r>
      <w:r w:rsidRPr="00DC090A">
        <w:rPr>
          <w:sz w:val="28"/>
          <w:szCs w:val="28"/>
        </w:rPr>
        <w:t>)</w:t>
      </w:r>
    </w:p>
    <w:p w14:paraId="493FE0B8" w14:textId="77777777" w:rsidR="00DC090A" w:rsidRPr="00DC090A" w:rsidRDefault="00DC090A" w:rsidP="00DC090A">
      <w:pPr>
        <w:jc w:val="both"/>
        <w:rPr>
          <w:sz w:val="28"/>
          <w:szCs w:val="28"/>
        </w:rPr>
      </w:pPr>
      <w:r w:rsidRPr="00DC090A">
        <w:rPr>
          <w:sz w:val="28"/>
          <w:szCs w:val="28"/>
        </w:rPr>
        <w:t xml:space="preserve">12. Линейная зависимость (независимость) системы векторов. Базис и размерность линейного пространства. </w:t>
      </w:r>
      <w:r w:rsidR="000230A6">
        <w:rPr>
          <w:sz w:val="28"/>
          <w:szCs w:val="28"/>
        </w:rPr>
        <w:t>(ПКН-2</w:t>
      </w:r>
      <w:r w:rsidRPr="00DC090A">
        <w:rPr>
          <w:sz w:val="28"/>
          <w:szCs w:val="28"/>
        </w:rPr>
        <w:t>)</w:t>
      </w:r>
    </w:p>
    <w:p w14:paraId="329CD17B" w14:textId="77777777" w:rsidR="00DC090A" w:rsidRPr="00DC090A" w:rsidRDefault="00DC090A" w:rsidP="00DC090A">
      <w:pPr>
        <w:jc w:val="both"/>
        <w:rPr>
          <w:sz w:val="28"/>
          <w:szCs w:val="28"/>
        </w:rPr>
      </w:pPr>
      <w:r w:rsidRPr="00DC090A">
        <w:rPr>
          <w:sz w:val="28"/>
          <w:szCs w:val="28"/>
        </w:rPr>
        <w:t>13. Линейные преобразования пространства R</w:t>
      </w:r>
      <w:r w:rsidRPr="00DC090A">
        <w:rPr>
          <w:sz w:val="28"/>
          <w:szCs w:val="28"/>
          <w:vertAlign w:val="superscript"/>
          <w:lang w:val="en-US"/>
        </w:rPr>
        <w:t>n</w:t>
      </w:r>
      <w:r w:rsidRPr="00DC090A">
        <w:rPr>
          <w:sz w:val="28"/>
          <w:szCs w:val="28"/>
        </w:rPr>
        <w:t xml:space="preserve"> (линейные операторы). </w:t>
      </w:r>
      <w:r w:rsidR="000C27F4">
        <w:rPr>
          <w:sz w:val="28"/>
          <w:szCs w:val="28"/>
        </w:rPr>
        <w:t>(ПКН-2</w:t>
      </w:r>
      <w:r w:rsidRPr="00DC090A">
        <w:rPr>
          <w:sz w:val="28"/>
          <w:szCs w:val="28"/>
        </w:rPr>
        <w:t>)</w:t>
      </w:r>
    </w:p>
    <w:p w14:paraId="451D1EF8" w14:textId="77777777" w:rsidR="00DC090A" w:rsidRPr="00DC090A" w:rsidRDefault="00DC090A" w:rsidP="00DC090A">
      <w:pPr>
        <w:jc w:val="both"/>
        <w:rPr>
          <w:sz w:val="28"/>
          <w:szCs w:val="28"/>
        </w:rPr>
      </w:pPr>
      <w:r w:rsidRPr="00DC090A">
        <w:rPr>
          <w:sz w:val="28"/>
          <w:szCs w:val="28"/>
        </w:rPr>
        <w:t>14. Собственные значения и собственные векторы матрицы.</w:t>
      </w:r>
      <w:r w:rsidR="000C27F4">
        <w:rPr>
          <w:sz w:val="28"/>
          <w:szCs w:val="28"/>
        </w:rPr>
        <w:t xml:space="preserve"> (ПКН-2, УК-4</w:t>
      </w:r>
      <w:r w:rsidRPr="00DC090A">
        <w:rPr>
          <w:sz w:val="28"/>
          <w:szCs w:val="28"/>
        </w:rPr>
        <w:t>)</w:t>
      </w:r>
    </w:p>
    <w:p w14:paraId="0939EE48" w14:textId="77777777" w:rsidR="00DC090A" w:rsidRPr="00DC090A" w:rsidRDefault="00DC090A" w:rsidP="00DC090A">
      <w:pPr>
        <w:jc w:val="both"/>
        <w:rPr>
          <w:sz w:val="28"/>
          <w:szCs w:val="28"/>
        </w:rPr>
      </w:pPr>
      <w:r w:rsidRPr="00DC090A">
        <w:rPr>
          <w:sz w:val="28"/>
          <w:szCs w:val="28"/>
        </w:rPr>
        <w:t xml:space="preserve">15. Линейная модель обмена (модель международной торговли). </w:t>
      </w:r>
      <w:r w:rsidR="000C27F4">
        <w:rPr>
          <w:sz w:val="28"/>
          <w:szCs w:val="28"/>
        </w:rPr>
        <w:t>(ПКН-2, УК-4</w:t>
      </w:r>
      <w:r w:rsidRPr="00DC090A">
        <w:rPr>
          <w:sz w:val="28"/>
          <w:szCs w:val="28"/>
        </w:rPr>
        <w:t>)</w:t>
      </w:r>
    </w:p>
    <w:p w14:paraId="0E770000" w14:textId="77777777" w:rsidR="00DC090A" w:rsidRPr="00DC090A" w:rsidRDefault="00DC090A" w:rsidP="00DC090A">
      <w:pPr>
        <w:jc w:val="both"/>
        <w:rPr>
          <w:sz w:val="28"/>
          <w:szCs w:val="28"/>
        </w:rPr>
      </w:pPr>
      <w:r w:rsidRPr="00DC090A">
        <w:rPr>
          <w:sz w:val="28"/>
          <w:szCs w:val="28"/>
        </w:rPr>
        <w:t xml:space="preserve">16. Симметрические матрицы и квадратичные формы. </w:t>
      </w:r>
      <w:r w:rsidR="000230A6">
        <w:rPr>
          <w:sz w:val="28"/>
          <w:szCs w:val="28"/>
        </w:rPr>
        <w:t>(ПКН-2</w:t>
      </w:r>
      <w:r w:rsidRPr="00DC090A">
        <w:rPr>
          <w:sz w:val="28"/>
          <w:szCs w:val="28"/>
        </w:rPr>
        <w:t>)</w:t>
      </w:r>
    </w:p>
    <w:p w14:paraId="0647AA30" w14:textId="77777777" w:rsidR="00DC090A" w:rsidRPr="00DC090A" w:rsidRDefault="00DC090A" w:rsidP="00DC090A">
      <w:pPr>
        <w:jc w:val="both"/>
        <w:rPr>
          <w:sz w:val="28"/>
          <w:szCs w:val="28"/>
        </w:rPr>
      </w:pPr>
      <w:r w:rsidRPr="00DC090A">
        <w:rPr>
          <w:sz w:val="28"/>
          <w:szCs w:val="28"/>
        </w:rPr>
        <w:t xml:space="preserve">17. Приведение квадратичной формы к нормальному и каноническому виду. </w:t>
      </w:r>
      <w:r w:rsidR="000230A6">
        <w:rPr>
          <w:sz w:val="28"/>
          <w:szCs w:val="28"/>
        </w:rPr>
        <w:t>(ПКН-2</w:t>
      </w:r>
      <w:r w:rsidRPr="00DC090A">
        <w:rPr>
          <w:sz w:val="28"/>
          <w:szCs w:val="28"/>
        </w:rPr>
        <w:t>)</w:t>
      </w:r>
    </w:p>
    <w:p w14:paraId="0658B108" w14:textId="77777777" w:rsidR="00DC090A" w:rsidRPr="00DC090A" w:rsidRDefault="00DC090A" w:rsidP="00DC090A">
      <w:pPr>
        <w:jc w:val="both"/>
        <w:rPr>
          <w:sz w:val="28"/>
          <w:szCs w:val="28"/>
        </w:rPr>
      </w:pPr>
      <w:r w:rsidRPr="00DC090A">
        <w:rPr>
          <w:sz w:val="28"/>
          <w:szCs w:val="28"/>
        </w:rPr>
        <w:t xml:space="preserve">18. Кривые второго порядка. </w:t>
      </w:r>
      <w:r w:rsidR="000230A6">
        <w:rPr>
          <w:sz w:val="28"/>
          <w:szCs w:val="28"/>
        </w:rPr>
        <w:t>(ПКН-2</w:t>
      </w:r>
      <w:r w:rsidRPr="00DC090A">
        <w:rPr>
          <w:sz w:val="28"/>
          <w:szCs w:val="28"/>
        </w:rPr>
        <w:t>)</w:t>
      </w:r>
    </w:p>
    <w:p w14:paraId="138C3F39" w14:textId="77777777" w:rsidR="00DC090A" w:rsidRPr="00DC090A" w:rsidRDefault="00DC090A" w:rsidP="00DC090A">
      <w:pPr>
        <w:jc w:val="both"/>
        <w:rPr>
          <w:sz w:val="28"/>
          <w:szCs w:val="28"/>
        </w:rPr>
      </w:pPr>
      <w:r w:rsidRPr="00DC090A">
        <w:rPr>
          <w:sz w:val="28"/>
          <w:szCs w:val="28"/>
        </w:rPr>
        <w:t>19. Примеры линейных оптимизационных моделей в экономике и управлении.</w:t>
      </w:r>
      <w:r w:rsidR="000C27F4">
        <w:rPr>
          <w:sz w:val="28"/>
          <w:szCs w:val="28"/>
        </w:rPr>
        <w:t xml:space="preserve"> (ПКН-2, УК-4</w:t>
      </w:r>
      <w:r w:rsidRPr="00DC090A">
        <w:rPr>
          <w:sz w:val="28"/>
          <w:szCs w:val="28"/>
        </w:rPr>
        <w:t xml:space="preserve">)  </w:t>
      </w:r>
    </w:p>
    <w:p w14:paraId="066233D8" w14:textId="77777777" w:rsidR="00DC090A" w:rsidRPr="00DC090A" w:rsidRDefault="00DC090A" w:rsidP="00DC090A">
      <w:pPr>
        <w:jc w:val="both"/>
        <w:rPr>
          <w:sz w:val="28"/>
          <w:szCs w:val="28"/>
        </w:rPr>
      </w:pPr>
      <w:r w:rsidRPr="00DC090A">
        <w:rPr>
          <w:sz w:val="28"/>
          <w:szCs w:val="28"/>
        </w:rPr>
        <w:t xml:space="preserve">20. Постановка и различные формы записи задачи линейного программирования. Геометрическая интерпретация задачи линейного программирования. </w:t>
      </w:r>
      <w:r w:rsidR="000C27F4">
        <w:rPr>
          <w:sz w:val="28"/>
          <w:szCs w:val="28"/>
        </w:rPr>
        <w:t>(ПКН-2, УК-4</w:t>
      </w:r>
      <w:r w:rsidRPr="00DC090A">
        <w:rPr>
          <w:sz w:val="28"/>
          <w:szCs w:val="28"/>
        </w:rPr>
        <w:t>)</w:t>
      </w:r>
    </w:p>
    <w:p w14:paraId="006B998C" w14:textId="77777777" w:rsidR="00DC090A" w:rsidRPr="00DC090A" w:rsidRDefault="00DC090A" w:rsidP="00DC090A">
      <w:pPr>
        <w:jc w:val="both"/>
        <w:rPr>
          <w:sz w:val="28"/>
          <w:szCs w:val="28"/>
        </w:rPr>
      </w:pPr>
      <w:r w:rsidRPr="00DC090A">
        <w:rPr>
          <w:sz w:val="28"/>
          <w:szCs w:val="28"/>
        </w:rPr>
        <w:t>21. Каноническая форма задачи линейного программирования. Допустимые решения. Свойства области допустимых решений. (ПКН-</w:t>
      </w:r>
      <w:r w:rsidR="00741E1C">
        <w:rPr>
          <w:sz w:val="28"/>
          <w:szCs w:val="28"/>
        </w:rPr>
        <w:t>2</w:t>
      </w:r>
      <w:r w:rsidRPr="00DC090A">
        <w:rPr>
          <w:sz w:val="28"/>
          <w:szCs w:val="28"/>
        </w:rPr>
        <w:t>, УК-</w:t>
      </w:r>
      <w:r w:rsidR="00741E1C">
        <w:rPr>
          <w:sz w:val="28"/>
          <w:szCs w:val="28"/>
        </w:rPr>
        <w:t>4</w:t>
      </w:r>
      <w:r w:rsidRPr="00DC090A">
        <w:rPr>
          <w:sz w:val="28"/>
          <w:szCs w:val="28"/>
        </w:rPr>
        <w:t>)</w:t>
      </w:r>
    </w:p>
    <w:p w14:paraId="3AEE4C8D" w14:textId="77777777" w:rsidR="00DC090A" w:rsidRPr="00DC090A" w:rsidRDefault="00DC090A" w:rsidP="00DC090A">
      <w:pPr>
        <w:jc w:val="both"/>
        <w:rPr>
          <w:sz w:val="28"/>
          <w:szCs w:val="28"/>
        </w:rPr>
      </w:pPr>
      <w:r w:rsidRPr="00DC090A">
        <w:rPr>
          <w:sz w:val="28"/>
          <w:szCs w:val="28"/>
        </w:rPr>
        <w:t>22. Алгоритм симплексного метода линейного программирования. (ПКН-</w:t>
      </w:r>
      <w:r w:rsidR="00741E1C">
        <w:rPr>
          <w:sz w:val="28"/>
          <w:szCs w:val="28"/>
        </w:rPr>
        <w:t>2, УК-4</w:t>
      </w:r>
      <w:r w:rsidRPr="00DC090A">
        <w:rPr>
          <w:sz w:val="28"/>
          <w:szCs w:val="28"/>
        </w:rPr>
        <w:t xml:space="preserve">)  </w:t>
      </w:r>
    </w:p>
    <w:p w14:paraId="62FB9C02" w14:textId="77777777" w:rsidR="00DC090A" w:rsidRPr="00DC090A" w:rsidRDefault="00DC090A" w:rsidP="00DC090A">
      <w:pPr>
        <w:jc w:val="both"/>
        <w:rPr>
          <w:sz w:val="28"/>
          <w:szCs w:val="28"/>
        </w:rPr>
      </w:pPr>
      <w:r w:rsidRPr="00DC090A">
        <w:rPr>
          <w:sz w:val="28"/>
          <w:szCs w:val="28"/>
        </w:rPr>
        <w:t xml:space="preserve">23. Симплексный метод как метод направленного перебора базисных допустимых решений. Критерий оптимальности. </w:t>
      </w:r>
      <w:r w:rsidR="00741E1C">
        <w:rPr>
          <w:sz w:val="28"/>
          <w:szCs w:val="28"/>
        </w:rPr>
        <w:t>(ПКН-2, УК-4</w:t>
      </w:r>
    </w:p>
    <w:p w14:paraId="699CD569" w14:textId="77777777" w:rsidR="00DC090A" w:rsidRPr="00DC090A" w:rsidRDefault="00DC090A" w:rsidP="00DC090A">
      <w:pPr>
        <w:jc w:val="both"/>
        <w:rPr>
          <w:sz w:val="28"/>
          <w:szCs w:val="28"/>
        </w:rPr>
      </w:pPr>
      <w:r w:rsidRPr="00DC090A">
        <w:rPr>
          <w:sz w:val="28"/>
          <w:szCs w:val="28"/>
        </w:rPr>
        <w:t xml:space="preserve">24. Симметричная пара двойственных задач. Экономическая интерпретация двойственной задачи. </w:t>
      </w:r>
      <w:r w:rsidR="00741E1C">
        <w:rPr>
          <w:sz w:val="28"/>
          <w:szCs w:val="28"/>
        </w:rPr>
        <w:t>(ПКН-2, УК-4</w:t>
      </w:r>
      <w:r w:rsidRPr="00DC090A">
        <w:rPr>
          <w:sz w:val="28"/>
          <w:szCs w:val="28"/>
        </w:rPr>
        <w:t>)</w:t>
      </w:r>
    </w:p>
    <w:p w14:paraId="40B4116F" w14:textId="77777777" w:rsidR="00DC090A" w:rsidRPr="00DC090A" w:rsidRDefault="00DC090A" w:rsidP="00DC090A">
      <w:pPr>
        <w:jc w:val="both"/>
        <w:rPr>
          <w:sz w:val="28"/>
          <w:szCs w:val="28"/>
        </w:rPr>
      </w:pPr>
      <w:r w:rsidRPr="00DC090A">
        <w:rPr>
          <w:sz w:val="28"/>
          <w:szCs w:val="28"/>
        </w:rPr>
        <w:t xml:space="preserve">25. Основное неравенство теории двойственности, его экономическая интерпретация. </w:t>
      </w:r>
      <w:r w:rsidR="00741E1C">
        <w:rPr>
          <w:sz w:val="28"/>
          <w:szCs w:val="28"/>
        </w:rPr>
        <w:t>(ПКН-2, УК-4</w:t>
      </w:r>
      <w:r w:rsidRPr="00DC090A">
        <w:rPr>
          <w:sz w:val="28"/>
          <w:szCs w:val="28"/>
        </w:rPr>
        <w:t>)</w:t>
      </w:r>
    </w:p>
    <w:p w14:paraId="570DA591" w14:textId="77777777" w:rsidR="00DC090A" w:rsidRPr="00DC090A" w:rsidRDefault="00DC090A" w:rsidP="00DC090A">
      <w:pPr>
        <w:jc w:val="both"/>
        <w:rPr>
          <w:sz w:val="28"/>
          <w:szCs w:val="28"/>
        </w:rPr>
      </w:pPr>
      <w:r w:rsidRPr="00DC090A">
        <w:rPr>
          <w:sz w:val="28"/>
          <w:szCs w:val="28"/>
        </w:rPr>
        <w:t>26. Малая теорема двойственности.</w:t>
      </w:r>
      <w:r w:rsidRPr="00DC090A">
        <w:t xml:space="preserve"> </w:t>
      </w:r>
      <w:r w:rsidR="00741E1C">
        <w:rPr>
          <w:sz w:val="28"/>
          <w:szCs w:val="28"/>
        </w:rPr>
        <w:t>(ПКН-2, УК-4</w:t>
      </w:r>
      <w:r w:rsidRPr="00DC090A">
        <w:rPr>
          <w:sz w:val="28"/>
          <w:szCs w:val="28"/>
        </w:rPr>
        <w:t>)</w:t>
      </w:r>
    </w:p>
    <w:p w14:paraId="41958823" w14:textId="77777777" w:rsidR="00DC090A" w:rsidRPr="00DC090A" w:rsidRDefault="00DC090A" w:rsidP="00DC090A">
      <w:pPr>
        <w:jc w:val="both"/>
        <w:rPr>
          <w:sz w:val="28"/>
          <w:szCs w:val="28"/>
        </w:rPr>
      </w:pPr>
      <w:r w:rsidRPr="00DC090A">
        <w:rPr>
          <w:sz w:val="28"/>
          <w:szCs w:val="28"/>
        </w:rPr>
        <w:t>27. Достаточное условие оптимальности пары взаимно двойственных задач.</w:t>
      </w:r>
      <w:r w:rsidRPr="00DC090A">
        <w:t xml:space="preserve"> </w:t>
      </w:r>
      <w:r w:rsidR="00741E1C">
        <w:rPr>
          <w:sz w:val="28"/>
          <w:szCs w:val="28"/>
        </w:rPr>
        <w:t>(ПКН-2, УК-4</w:t>
      </w:r>
      <w:r w:rsidRPr="00DC090A">
        <w:rPr>
          <w:sz w:val="28"/>
          <w:szCs w:val="28"/>
        </w:rPr>
        <w:t>)</w:t>
      </w:r>
    </w:p>
    <w:p w14:paraId="2094861A" w14:textId="77777777" w:rsidR="00DC090A" w:rsidRPr="00DC090A" w:rsidRDefault="00DC090A" w:rsidP="00DC090A">
      <w:pPr>
        <w:jc w:val="both"/>
        <w:rPr>
          <w:sz w:val="28"/>
          <w:szCs w:val="28"/>
        </w:rPr>
      </w:pPr>
      <w:r w:rsidRPr="00DC090A">
        <w:rPr>
          <w:sz w:val="28"/>
          <w:szCs w:val="28"/>
        </w:rPr>
        <w:t xml:space="preserve">28. Первая и вторая основные теоремы двойственности, их геометрическая и экономическая интерпретация. </w:t>
      </w:r>
      <w:r w:rsidR="00741E1C">
        <w:rPr>
          <w:sz w:val="28"/>
          <w:szCs w:val="28"/>
        </w:rPr>
        <w:t>(ПКН-2, УК-4)</w:t>
      </w:r>
    </w:p>
    <w:p w14:paraId="7CE94FAF" w14:textId="77777777" w:rsidR="00DC090A" w:rsidRPr="00DC090A" w:rsidRDefault="00DC090A" w:rsidP="00DC090A">
      <w:pPr>
        <w:jc w:val="both"/>
        <w:rPr>
          <w:sz w:val="28"/>
          <w:szCs w:val="28"/>
        </w:rPr>
      </w:pPr>
      <w:r w:rsidRPr="00DC090A">
        <w:rPr>
          <w:sz w:val="28"/>
          <w:szCs w:val="28"/>
        </w:rPr>
        <w:t>29. Несимметричная пара двойственных задач. (ПКН-</w:t>
      </w:r>
      <w:r w:rsidR="00741E1C">
        <w:rPr>
          <w:sz w:val="28"/>
          <w:szCs w:val="28"/>
        </w:rPr>
        <w:t>2, УК-4</w:t>
      </w:r>
      <w:r w:rsidRPr="00DC090A">
        <w:rPr>
          <w:sz w:val="28"/>
          <w:szCs w:val="28"/>
        </w:rPr>
        <w:t xml:space="preserve">) </w:t>
      </w:r>
    </w:p>
    <w:p w14:paraId="1DA2EE47" w14:textId="77777777" w:rsidR="00DC090A" w:rsidRPr="00DC090A" w:rsidRDefault="00DC090A" w:rsidP="00DC090A">
      <w:pPr>
        <w:jc w:val="both"/>
        <w:rPr>
          <w:sz w:val="28"/>
          <w:szCs w:val="28"/>
        </w:rPr>
      </w:pPr>
      <w:r w:rsidRPr="00DC090A">
        <w:rPr>
          <w:sz w:val="28"/>
          <w:szCs w:val="28"/>
        </w:rPr>
        <w:t xml:space="preserve">30. Третья основная теорема двойственности, ее геометрическая и экономическая интерпретация. </w:t>
      </w:r>
      <w:r w:rsidR="00741E1C">
        <w:rPr>
          <w:sz w:val="28"/>
          <w:szCs w:val="28"/>
        </w:rPr>
        <w:t>(ПКН-2, УК-4</w:t>
      </w:r>
      <w:r w:rsidRPr="00DC090A">
        <w:rPr>
          <w:sz w:val="28"/>
          <w:szCs w:val="28"/>
        </w:rPr>
        <w:t>)</w:t>
      </w:r>
    </w:p>
    <w:p w14:paraId="0E9BDD75" w14:textId="77777777" w:rsidR="00DC090A" w:rsidRPr="00DC090A" w:rsidRDefault="00DC090A" w:rsidP="00DC090A">
      <w:pPr>
        <w:jc w:val="both"/>
        <w:rPr>
          <w:sz w:val="28"/>
          <w:szCs w:val="28"/>
        </w:rPr>
      </w:pPr>
      <w:r w:rsidRPr="00DC090A">
        <w:rPr>
          <w:sz w:val="28"/>
          <w:szCs w:val="28"/>
        </w:rPr>
        <w:t xml:space="preserve">31. Транспортная задача. </w:t>
      </w:r>
      <w:r w:rsidR="00741E1C">
        <w:rPr>
          <w:sz w:val="28"/>
          <w:szCs w:val="28"/>
        </w:rPr>
        <w:t>(ПКН-2, УК-4</w:t>
      </w:r>
      <w:r w:rsidRPr="00DC090A">
        <w:rPr>
          <w:sz w:val="28"/>
          <w:szCs w:val="28"/>
        </w:rPr>
        <w:t>)</w:t>
      </w:r>
    </w:p>
    <w:p w14:paraId="0C8B85CF" w14:textId="77777777" w:rsidR="00DC090A" w:rsidRPr="00DC090A" w:rsidRDefault="00DC090A" w:rsidP="00DC090A">
      <w:pPr>
        <w:jc w:val="both"/>
        <w:rPr>
          <w:sz w:val="28"/>
          <w:szCs w:val="28"/>
        </w:rPr>
      </w:pPr>
      <w:r w:rsidRPr="00DC090A">
        <w:rPr>
          <w:sz w:val="28"/>
          <w:szCs w:val="28"/>
        </w:rPr>
        <w:t xml:space="preserve">32. Задача, двойственная к транспортной. </w:t>
      </w:r>
      <w:r w:rsidR="00741E1C">
        <w:rPr>
          <w:sz w:val="28"/>
          <w:szCs w:val="28"/>
        </w:rPr>
        <w:t>(ПКН-2, УК-4</w:t>
      </w:r>
      <w:r w:rsidRPr="00DC090A">
        <w:rPr>
          <w:sz w:val="28"/>
          <w:szCs w:val="28"/>
        </w:rPr>
        <w:t>)</w:t>
      </w:r>
    </w:p>
    <w:p w14:paraId="5F99016E" w14:textId="77777777" w:rsidR="00DC090A" w:rsidRPr="00DC090A" w:rsidRDefault="00DC090A" w:rsidP="00DC090A">
      <w:pPr>
        <w:jc w:val="both"/>
        <w:rPr>
          <w:sz w:val="28"/>
          <w:szCs w:val="28"/>
        </w:rPr>
      </w:pPr>
      <w:r w:rsidRPr="00DC090A">
        <w:rPr>
          <w:sz w:val="28"/>
          <w:szCs w:val="28"/>
        </w:rPr>
        <w:t xml:space="preserve">33. Замкнутая транспортная задача и ее решение методом потенциалов. Экономическая интерпретация оценок клеток, потенциалов поставщиков и потребителей. </w:t>
      </w:r>
      <w:r w:rsidR="00741E1C">
        <w:rPr>
          <w:sz w:val="28"/>
          <w:szCs w:val="28"/>
        </w:rPr>
        <w:t>(ПКН-2, УК-4</w:t>
      </w:r>
      <w:r w:rsidRPr="00DC090A">
        <w:rPr>
          <w:sz w:val="28"/>
          <w:szCs w:val="28"/>
        </w:rPr>
        <w:t>)</w:t>
      </w:r>
    </w:p>
    <w:p w14:paraId="0BD8D1C0" w14:textId="77777777" w:rsidR="00DC090A" w:rsidRPr="00DC090A" w:rsidRDefault="00DC090A" w:rsidP="00DC090A">
      <w:pPr>
        <w:jc w:val="both"/>
        <w:rPr>
          <w:sz w:val="28"/>
          <w:szCs w:val="28"/>
        </w:rPr>
      </w:pPr>
      <w:r w:rsidRPr="00DC090A">
        <w:rPr>
          <w:sz w:val="28"/>
          <w:szCs w:val="28"/>
        </w:rPr>
        <w:t>34. Вырожденная транспортная задача. (ПКН-</w:t>
      </w:r>
      <w:r w:rsidR="00741E1C">
        <w:rPr>
          <w:sz w:val="28"/>
          <w:szCs w:val="28"/>
        </w:rPr>
        <w:t>2, УК-4</w:t>
      </w:r>
      <w:r w:rsidRPr="00DC090A">
        <w:rPr>
          <w:sz w:val="28"/>
          <w:szCs w:val="28"/>
        </w:rPr>
        <w:t>)</w:t>
      </w:r>
    </w:p>
    <w:p w14:paraId="17F35EBC" w14:textId="77777777" w:rsidR="00DA18E9" w:rsidRDefault="00DA18E9" w:rsidP="00DA18E9">
      <w:pPr>
        <w:ind w:firstLine="720"/>
        <w:rPr>
          <w:b/>
          <w:sz w:val="28"/>
          <w:szCs w:val="28"/>
        </w:rPr>
      </w:pPr>
    </w:p>
    <w:p w14:paraId="6E861DAC" w14:textId="77777777" w:rsidR="00741E1C" w:rsidRDefault="00741E1C" w:rsidP="00DA18E9">
      <w:pPr>
        <w:ind w:firstLine="720"/>
        <w:rPr>
          <w:b/>
          <w:sz w:val="28"/>
          <w:szCs w:val="28"/>
        </w:rPr>
      </w:pPr>
    </w:p>
    <w:p w14:paraId="2A2D4559" w14:textId="77777777" w:rsidR="00741E1C" w:rsidRDefault="00741E1C" w:rsidP="00DA18E9">
      <w:pPr>
        <w:ind w:firstLine="720"/>
        <w:rPr>
          <w:b/>
          <w:sz w:val="28"/>
          <w:szCs w:val="28"/>
        </w:rPr>
      </w:pPr>
    </w:p>
    <w:p w14:paraId="25CA3688" w14:textId="77777777" w:rsidR="00741E1C" w:rsidRPr="00DA18E9" w:rsidRDefault="00741E1C" w:rsidP="00DA18E9">
      <w:pPr>
        <w:ind w:firstLine="720"/>
        <w:rPr>
          <w:b/>
          <w:sz w:val="28"/>
          <w:szCs w:val="28"/>
        </w:rPr>
      </w:pPr>
    </w:p>
    <w:p w14:paraId="599AD905" w14:textId="77777777" w:rsidR="00DA18E9" w:rsidRDefault="00DA18E9" w:rsidP="00DA18E9">
      <w:pPr>
        <w:ind w:firstLine="720"/>
        <w:rPr>
          <w:b/>
          <w:sz w:val="28"/>
          <w:szCs w:val="28"/>
        </w:rPr>
      </w:pPr>
      <w:r w:rsidRPr="00DA18E9">
        <w:rPr>
          <w:b/>
          <w:sz w:val="28"/>
          <w:szCs w:val="28"/>
        </w:rPr>
        <w:t>Примеры тестовых заданий</w:t>
      </w:r>
    </w:p>
    <w:p w14:paraId="248477F3" w14:textId="77777777" w:rsidR="004A5E18" w:rsidRDefault="004A5E18" w:rsidP="004C7154">
      <w:pPr>
        <w:rPr>
          <w:b/>
          <w:sz w:val="28"/>
          <w:szCs w:val="28"/>
        </w:rPr>
      </w:pPr>
    </w:p>
    <w:tbl>
      <w:tblPr>
        <w:tblStyle w:val="310"/>
        <w:tblW w:w="9889" w:type="dxa"/>
        <w:tblLayout w:type="fixed"/>
        <w:tblLook w:val="04A0" w:firstRow="1" w:lastRow="0" w:firstColumn="1" w:lastColumn="0" w:noHBand="0" w:noVBand="1"/>
      </w:tblPr>
      <w:tblGrid>
        <w:gridCol w:w="1951"/>
        <w:gridCol w:w="1701"/>
        <w:gridCol w:w="6237"/>
      </w:tblGrid>
      <w:tr w:rsidR="004C7154" w:rsidRPr="004C7154" w14:paraId="5CF22EEF" w14:textId="77777777" w:rsidTr="00DE1D6C">
        <w:tc>
          <w:tcPr>
            <w:tcW w:w="1951" w:type="dxa"/>
          </w:tcPr>
          <w:p w14:paraId="08FA64AC" w14:textId="77777777" w:rsidR="004C7154" w:rsidRPr="004C7154" w:rsidRDefault="004C7154" w:rsidP="004C7154">
            <w:pPr>
              <w:tabs>
                <w:tab w:val="left" w:pos="540"/>
              </w:tabs>
              <w:contextualSpacing/>
              <w:jc w:val="center"/>
              <w:rPr>
                <w:b/>
              </w:rPr>
            </w:pPr>
            <w:r w:rsidRPr="004C7154">
              <w:rPr>
                <w:b/>
              </w:rPr>
              <w:t>Код компетенции,</w:t>
            </w:r>
          </w:p>
          <w:p w14:paraId="08F4C13A" w14:textId="77777777" w:rsidR="004C7154" w:rsidRPr="004C7154" w:rsidRDefault="004C7154" w:rsidP="004C7154">
            <w:pPr>
              <w:tabs>
                <w:tab w:val="left" w:pos="540"/>
              </w:tabs>
              <w:contextualSpacing/>
              <w:jc w:val="center"/>
              <w:rPr>
                <w:b/>
              </w:rPr>
            </w:pPr>
            <w:r w:rsidRPr="004C7154">
              <w:rPr>
                <w:b/>
              </w:rPr>
              <w:t>наименование компетенции</w:t>
            </w:r>
          </w:p>
        </w:tc>
        <w:tc>
          <w:tcPr>
            <w:tcW w:w="1701" w:type="dxa"/>
          </w:tcPr>
          <w:p w14:paraId="30A57E07" w14:textId="77777777" w:rsidR="004C7154" w:rsidRPr="004C7154" w:rsidRDefault="004C7154" w:rsidP="004C7154">
            <w:pPr>
              <w:tabs>
                <w:tab w:val="left" w:pos="540"/>
              </w:tabs>
              <w:contextualSpacing/>
              <w:jc w:val="center"/>
              <w:rPr>
                <w:b/>
              </w:rPr>
            </w:pPr>
            <w:r w:rsidRPr="004C7154">
              <w:rPr>
                <w:b/>
              </w:rPr>
              <w:t>Индикаторы достижения компетенции</w:t>
            </w:r>
          </w:p>
        </w:tc>
        <w:tc>
          <w:tcPr>
            <w:tcW w:w="6237" w:type="dxa"/>
          </w:tcPr>
          <w:p w14:paraId="57E08F9C" w14:textId="77777777" w:rsidR="004C7154" w:rsidRPr="004C7154" w:rsidRDefault="004C7154" w:rsidP="004C7154">
            <w:pPr>
              <w:tabs>
                <w:tab w:val="left" w:pos="540"/>
              </w:tabs>
              <w:contextualSpacing/>
              <w:jc w:val="center"/>
              <w:rPr>
                <w:b/>
              </w:rPr>
            </w:pPr>
            <w:r w:rsidRPr="004C7154">
              <w:rPr>
                <w:b/>
              </w:rPr>
              <w:t>Типовые тестовые задания</w:t>
            </w:r>
          </w:p>
        </w:tc>
      </w:tr>
      <w:tr w:rsidR="004C7154" w:rsidRPr="004C7154" w14:paraId="75B32519" w14:textId="77777777" w:rsidTr="00DE1D6C">
        <w:trPr>
          <w:trHeight w:val="230"/>
        </w:trPr>
        <w:tc>
          <w:tcPr>
            <w:tcW w:w="1951" w:type="dxa"/>
            <w:vMerge w:val="restart"/>
          </w:tcPr>
          <w:p w14:paraId="51FF69CE" w14:textId="77777777" w:rsidR="004C7154" w:rsidRPr="004C7154" w:rsidRDefault="004C7154" w:rsidP="004C7154">
            <w:pPr>
              <w:jc w:val="center"/>
              <w:rPr>
                <w:b/>
                <w:u w:val="single"/>
              </w:rPr>
            </w:pPr>
            <w:r>
              <w:rPr>
                <w:b/>
                <w:u w:val="single"/>
              </w:rPr>
              <w:t>ПКН-2</w:t>
            </w:r>
          </w:p>
          <w:p w14:paraId="4E8ADBA7" w14:textId="77777777" w:rsidR="004C7154" w:rsidRPr="004C7154" w:rsidRDefault="004C7154" w:rsidP="004C7154">
            <w:pPr>
              <w:jc w:val="center"/>
              <w:rPr>
                <w:b/>
                <w:u w:val="single"/>
              </w:rPr>
            </w:pPr>
          </w:p>
          <w:p w14:paraId="40196B03" w14:textId="77777777" w:rsidR="004C7154" w:rsidRPr="004C7154" w:rsidRDefault="004C7154" w:rsidP="004C7154">
            <w:pPr>
              <w:tabs>
                <w:tab w:val="left" w:pos="540"/>
              </w:tabs>
              <w:contextualSpacing/>
            </w:pPr>
            <w:r w:rsidRPr="004C7154">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Pr>
          <w:p w14:paraId="2A2B27A9" w14:textId="77777777" w:rsidR="004C7154" w:rsidRPr="004C7154" w:rsidRDefault="004C7154" w:rsidP="004C7154">
            <w:pPr>
              <w:shd w:val="clear" w:color="auto" w:fill="FFFFFF"/>
              <w:contextualSpacing/>
              <w:rPr>
                <w:color w:val="000000"/>
              </w:rPr>
            </w:pPr>
            <w:r w:rsidRPr="004C7154">
              <w:rPr>
                <w:color w:val="000000"/>
              </w:rPr>
              <w:t>1. Демонстрирует знания математических методов, применяемых в менеджменте.</w:t>
            </w:r>
          </w:p>
        </w:tc>
        <w:tc>
          <w:tcPr>
            <w:tcW w:w="6237" w:type="dxa"/>
          </w:tcPr>
          <w:p w14:paraId="549D4281" w14:textId="77777777" w:rsidR="004C7154" w:rsidRPr="004C7154" w:rsidRDefault="004C7154" w:rsidP="004C7154">
            <w:pPr>
              <w:tabs>
                <w:tab w:val="left" w:pos="540"/>
              </w:tabs>
              <w:contextualSpacing/>
              <w:jc w:val="center"/>
              <w:rPr>
                <w:rFonts w:eastAsia="BatangChe"/>
                <w:b/>
              </w:rPr>
            </w:pPr>
            <w:r w:rsidRPr="004C7154">
              <w:rPr>
                <w:rFonts w:eastAsia="BatangChe"/>
                <w:b/>
              </w:rPr>
              <w:t>Тестовое задание 1</w:t>
            </w:r>
          </w:p>
          <w:p w14:paraId="300D2CF9" w14:textId="77777777" w:rsidR="004C7154" w:rsidRPr="004C7154" w:rsidRDefault="004C7154" w:rsidP="004C7154">
            <w:pPr>
              <w:tabs>
                <w:tab w:val="left" w:pos="540"/>
              </w:tabs>
              <w:contextualSpacing/>
            </w:pPr>
            <w:r w:rsidRPr="004C7154">
              <w:t>Установите соответствие между видом функции и задающей её формулой:</w:t>
            </w:r>
          </w:p>
          <w:p w14:paraId="04832BB2" w14:textId="77777777" w:rsidR="004C7154" w:rsidRPr="004C7154" w:rsidRDefault="004C7154" w:rsidP="004C7154">
            <w:pPr>
              <w:tabs>
                <w:tab w:val="left" w:pos="540"/>
              </w:tabs>
              <w:contextualSpacing/>
            </w:pPr>
            <w:r w:rsidRPr="004C7154">
              <w:t xml:space="preserve">1) основная элементарная функция   А) </w:t>
            </w:r>
            <w:r w:rsidRPr="004C7154">
              <w:rPr>
                <w:position w:val="-12"/>
              </w:rPr>
              <w:object w:dxaOrig="1400" w:dyaOrig="480" w14:anchorId="38BF8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24pt" o:ole="">
                  <v:imagedata r:id="rId10" o:title=""/>
                </v:shape>
                <o:OLEObject Type="Embed" ProgID="Equation.3" ShapeID="_x0000_i1025" DrawAspect="Content" ObjectID="_1751391521" r:id="rId11"/>
              </w:object>
            </w:r>
          </w:p>
          <w:p w14:paraId="372FF9F8" w14:textId="77777777" w:rsidR="004C7154" w:rsidRPr="004C7154" w:rsidRDefault="004C7154" w:rsidP="004C7154">
            <w:pPr>
              <w:tabs>
                <w:tab w:val="left" w:pos="540"/>
              </w:tabs>
              <w:contextualSpacing/>
            </w:pPr>
            <w:r w:rsidRPr="004C7154">
              <w:t xml:space="preserve">2) элементарная функция </w:t>
            </w:r>
            <w:r w:rsidRPr="004C7154">
              <w:tab/>
            </w:r>
            <w:r w:rsidRPr="004C7154">
              <w:tab/>
              <w:t xml:space="preserve">    Б) </w:t>
            </w:r>
            <w:r w:rsidRPr="004C7154">
              <w:rPr>
                <w:b/>
                <w:bCs/>
                <w:position w:val="-12"/>
              </w:rPr>
              <w:object w:dxaOrig="1540" w:dyaOrig="360" w14:anchorId="25C407CF">
                <v:shape id="_x0000_i1026" type="#_x0000_t75" style="width:77.4pt;height:18pt" o:ole="">
                  <v:imagedata r:id="rId12" o:title=""/>
                </v:shape>
                <o:OLEObject Type="Embed" ProgID="Equation.3" ShapeID="_x0000_i1026" DrawAspect="Content" ObjectID="_1751391522" r:id="rId13"/>
              </w:object>
            </w:r>
          </w:p>
          <w:p w14:paraId="469582AC" w14:textId="77777777" w:rsidR="004C7154" w:rsidRPr="004C7154" w:rsidRDefault="004C7154" w:rsidP="004C7154">
            <w:pPr>
              <w:tabs>
                <w:tab w:val="left" w:pos="540"/>
              </w:tabs>
              <w:contextualSpacing/>
            </w:pPr>
            <w:r w:rsidRPr="004C7154">
              <w:t>3) сложная функция</w:t>
            </w:r>
            <w:r w:rsidRPr="004C7154">
              <w:tab/>
            </w:r>
            <w:r w:rsidRPr="004C7154">
              <w:tab/>
              <w:t xml:space="preserve">                В) </w:t>
            </w:r>
            <w:r w:rsidRPr="004C7154">
              <w:rPr>
                <w:b/>
                <w:bCs/>
                <w:position w:val="-12"/>
              </w:rPr>
              <w:object w:dxaOrig="1359" w:dyaOrig="360" w14:anchorId="6C6C55E1">
                <v:shape id="_x0000_i1027" type="#_x0000_t75" style="width:68.4pt;height:18pt" o:ole="">
                  <v:imagedata r:id="rId14" o:title=""/>
                </v:shape>
                <o:OLEObject Type="Embed" ProgID="Equation.3" ShapeID="_x0000_i1027" DrawAspect="Content" ObjectID="_1751391523" r:id="rId15"/>
              </w:object>
            </w:r>
          </w:p>
          <w:p w14:paraId="70C2E9AE" w14:textId="77777777" w:rsidR="004C7154" w:rsidRPr="004C7154" w:rsidRDefault="004C7154" w:rsidP="004C7154">
            <w:pPr>
              <w:tabs>
                <w:tab w:val="left" w:pos="540"/>
              </w:tabs>
              <w:contextualSpacing/>
            </w:pPr>
            <w:r w:rsidRPr="004C7154">
              <w:t>4) неэлементарная функция</w:t>
            </w:r>
            <w:r w:rsidRPr="004C7154">
              <w:tab/>
              <w:t xml:space="preserve">Г) </w:t>
            </w:r>
            <w:r w:rsidRPr="004C7154">
              <w:rPr>
                <w:b/>
                <w:bCs/>
                <w:position w:val="-34"/>
              </w:rPr>
              <w:object w:dxaOrig="2040" w:dyaOrig="820" w14:anchorId="13279619">
                <v:shape id="_x0000_i1028" type="#_x0000_t75" style="width:102pt;height:41.4pt" o:ole="">
                  <v:imagedata r:id="rId16" o:title=""/>
                </v:shape>
                <o:OLEObject Type="Embed" ProgID="Equation.3" ShapeID="_x0000_i1028" DrawAspect="Content" ObjectID="_1751391524" r:id="rId17"/>
              </w:object>
            </w:r>
          </w:p>
          <w:p w14:paraId="008BB951" w14:textId="77777777" w:rsidR="004C7154" w:rsidRPr="004C7154" w:rsidRDefault="004C7154" w:rsidP="004C7154">
            <w:pPr>
              <w:tabs>
                <w:tab w:val="left" w:pos="540"/>
              </w:tabs>
              <w:contextualSpacing/>
              <w:jc w:val="center"/>
              <w:rPr>
                <w:b/>
              </w:rPr>
            </w:pPr>
            <w:r w:rsidRPr="004C7154">
              <w:rPr>
                <w:b/>
              </w:rPr>
              <w:t>Тестовое задание 2</w:t>
            </w:r>
          </w:p>
          <w:p w14:paraId="0B510AB5" w14:textId="77777777" w:rsidR="004C7154" w:rsidRPr="004C7154" w:rsidRDefault="004C7154" w:rsidP="004C7154">
            <w:pPr>
              <w:tabs>
                <w:tab w:val="left" w:pos="540"/>
              </w:tabs>
              <w:contextualSpacing/>
              <w:jc w:val="both"/>
            </w:pPr>
            <w:r w:rsidRPr="004C7154">
              <w:t>Функция y = x</w:t>
            </w:r>
            <w:r w:rsidRPr="004C7154">
              <w:rPr>
                <w:vertAlign w:val="superscript"/>
              </w:rPr>
              <w:t>2</w:t>
            </w:r>
            <w:r w:rsidRPr="004C7154">
              <w:t xml:space="preserve"> в окрестности бесконечности является: </w:t>
            </w:r>
          </w:p>
          <w:p w14:paraId="3F1470A9" w14:textId="77777777" w:rsidR="004C7154" w:rsidRPr="004C7154" w:rsidRDefault="004C7154" w:rsidP="004C7154">
            <w:pPr>
              <w:tabs>
                <w:tab w:val="left" w:pos="540"/>
              </w:tabs>
              <w:contextualSpacing/>
              <w:jc w:val="both"/>
            </w:pPr>
            <w:r w:rsidRPr="004C7154">
              <w:t xml:space="preserve">1) бесконечно малой величиной; </w:t>
            </w:r>
            <w:r w:rsidRPr="004C7154">
              <w:tab/>
            </w:r>
            <w:r w:rsidRPr="004C7154">
              <w:tab/>
            </w:r>
          </w:p>
          <w:p w14:paraId="0E32DD80" w14:textId="77777777" w:rsidR="004C7154" w:rsidRPr="004C7154" w:rsidRDefault="004C7154" w:rsidP="004C7154">
            <w:pPr>
              <w:tabs>
                <w:tab w:val="left" w:pos="540"/>
              </w:tabs>
              <w:contextualSpacing/>
              <w:jc w:val="both"/>
            </w:pPr>
            <w:r w:rsidRPr="004C7154">
              <w:t xml:space="preserve">2) бесконечно большой </w:t>
            </w:r>
            <w:proofErr w:type="gramStart"/>
            <w:r w:rsidRPr="004C7154">
              <w:t xml:space="preserve">величиной;   </w:t>
            </w:r>
            <w:proofErr w:type="gramEnd"/>
            <w:r w:rsidRPr="004C7154">
              <w:t xml:space="preserve"> 3) ни тем, ни другим.</w:t>
            </w:r>
          </w:p>
          <w:p w14:paraId="5068280E" w14:textId="77777777" w:rsidR="004C7154" w:rsidRPr="004C7154" w:rsidRDefault="004C7154" w:rsidP="004C7154">
            <w:pPr>
              <w:tabs>
                <w:tab w:val="left" w:pos="540"/>
              </w:tabs>
              <w:contextualSpacing/>
              <w:jc w:val="both"/>
            </w:pPr>
          </w:p>
          <w:p w14:paraId="46D56F89" w14:textId="77777777" w:rsidR="004C7154" w:rsidRPr="004C7154" w:rsidRDefault="004C7154" w:rsidP="004C7154">
            <w:pPr>
              <w:tabs>
                <w:tab w:val="left" w:pos="540"/>
              </w:tabs>
              <w:contextualSpacing/>
              <w:jc w:val="center"/>
              <w:rPr>
                <w:b/>
              </w:rPr>
            </w:pPr>
            <w:r w:rsidRPr="004C7154">
              <w:rPr>
                <w:b/>
              </w:rPr>
              <w:t>Тестовое задание 3</w:t>
            </w:r>
          </w:p>
          <w:p w14:paraId="0524BB6E" w14:textId="77777777" w:rsidR="004C7154" w:rsidRPr="004C7154" w:rsidRDefault="004C7154" w:rsidP="004C7154">
            <w:pPr>
              <w:tabs>
                <w:tab w:val="left" w:pos="540"/>
              </w:tabs>
              <w:contextualSpacing/>
              <w:jc w:val="both"/>
            </w:pPr>
            <w:r w:rsidRPr="004C7154">
              <w:t xml:space="preserve">Если функция в точке </w:t>
            </w:r>
            <w:r w:rsidRPr="004C7154">
              <w:rPr>
                <w:i/>
                <w:iCs/>
              </w:rPr>
              <w:t>а</w:t>
            </w:r>
            <w:r w:rsidRPr="004C7154">
              <w:t xml:space="preserve"> имеет конечную производную, то уравнение касательной имеет вид;</w:t>
            </w:r>
          </w:p>
          <w:p w14:paraId="6D372A93" w14:textId="77777777" w:rsidR="004C7154" w:rsidRPr="004C7154" w:rsidRDefault="004C7154" w:rsidP="004C7154">
            <w:pPr>
              <w:tabs>
                <w:tab w:val="left" w:pos="540"/>
              </w:tabs>
              <w:contextualSpacing/>
              <w:jc w:val="both"/>
            </w:pPr>
            <w:r w:rsidRPr="004C7154">
              <w:t xml:space="preserve">1) </w:t>
            </w:r>
            <w:r w:rsidR="00FB4A87">
              <w:pict w14:anchorId="70B5EC36">
                <v:shape id="_x0000_i1029" type="#_x0000_t75" style="width:114pt;height:15.6pt">
                  <v:imagedata r:id="rId18" o:title=""/>
                </v:shape>
              </w:pict>
            </w:r>
            <w:r w:rsidRPr="004C7154">
              <w:tab/>
              <w:t xml:space="preserve">2) </w:t>
            </w:r>
            <w:r w:rsidR="00FB4A87">
              <w:pict w14:anchorId="0E33B720">
                <v:shape id="_x0000_i1030" type="#_x0000_t75" style="width:114pt;height:15.6pt">
                  <v:imagedata r:id="rId19" o:title=""/>
                </v:shape>
              </w:pict>
            </w:r>
            <w:r w:rsidRPr="004C7154">
              <w:tab/>
            </w:r>
          </w:p>
          <w:p w14:paraId="78692B68" w14:textId="77777777" w:rsidR="004C7154" w:rsidRPr="004C7154" w:rsidRDefault="004C7154" w:rsidP="004C7154">
            <w:pPr>
              <w:tabs>
                <w:tab w:val="left" w:pos="540"/>
              </w:tabs>
              <w:contextualSpacing/>
              <w:jc w:val="both"/>
            </w:pPr>
            <w:r w:rsidRPr="004C7154">
              <w:t xml:space="preserve">3) </w:t>
            </w:r>
            <w:r w:rsidR="00FB4A87">
              <w:pict w14:anchorId="7105027D">
                <v:shape id="_x0000_i1031" type="#_x0000_t75" style="width:114.6pt;height:15.6pt">
                  <v:imagedata r:id="rId20" o:title=""/>
                </v:shape>
              </w:pict>
            </w:r>
          </w:p>
        </w:tc>
      </w:tr>
      <w:tr w:rsidR="004C7154" w:rsidRPr="004C7154" w14:paraId="1FA6150F" w14:textId="77777777" w:rsidTr="00DE1D6C">
        <w:trPr>
          <w:trHeight w:val="230"/>
        </w:trPr>
        <w:tc>
          <w:tcPr>
            <w:tcW w:w="1951" w:type="dxa"/>
            <w:vMerge/>
          </w:tcPr>
          <w:p w14:paraId="74A314B5" w14:textId="77777777" w:rsidR="004C7154" w:rsidRPr="004C7154" w:rsidRDefault="004C7154" w:rsidP="004C7154">
            <w:pPr>
              <w:tabs>
                <w:tab w:val="left" w:pos="540"/>
              </w:tabs>
              <w:contextualSpacing/>
            </w:pPr>
          </w:p>
        </w:tc>
        <w:tc>
          <w:tcPr>
            <w:tcW w:w="1701" w:type="dxa"/>
          </w:tcPr>
          <w:p w14:paraId="2F5E61DC" w14:textId="77777777" w:rsidR="004C7154" w:rsidRPr="004C7154" w:rsidRDefault="0004201A" w:rsidP="004C7154">
            <w:pPr>
              <w:shd w:val="clear" w:color="auto" w:fill="FFFFFF"/>
              <w:contextualSpacing/>
              <w:rPr>
                <w:color w:val="000000"/>
              </w:rPr>
            </w:pPr>
            <w:r w:rsidRPr="0004201A">
              <w:rPr>
                <w:color w:val="000000"/>
              </w:rPr>
              <w:t>2. Применяет математические методы и модели для обоснования принятия управленческих решений.</w:t>
            </w:r>
          </w:p>
        </w:tc>
        <w:tc>
          <w:tcPr>
            <w:tcW w:w="6237" w:type="dxa"/>
          </w:tcPr>
          <w:p w14:paraId="52DD035F" w14:textId="77777777" w:rsidR="004C7154" w:rsidRPr="004C7154" w:rsidRDefault="004C7154" w:rsidP="004C7154">
            <w:pPr>
              <w:shd w:val="clear" w:color="auto" w:fill="FFFFFF"/>
              <w:contextualSpacing/>
              <w:jc w:val="center"/>
              <w:rPr>
                <w:b/>
              </w:rPr>
            </w:pPr>
            <w:r w:rsidRPr="004C7154">
              <w:rPr>
                <w:b/>
              </w:rPr>
              <w:t>Тестовое задание 1</w:t>
            </w:r>
          </w:p>
          <w:p w14:paraId="03D7342C" w14:textId="77777777" w:rsidR="004C7154" w:rsidRPr="004C7154" w:rsidRDefault="004C7154" w:rsidP="004C7154">
            <w:pPr>
              <w:shd w:val="clear" w:color="auto" w:fill="FFFFFF"/>
              <w:contextualSpacing/>
              <w:jc w:val="both"/>
            </w:pPr>
            <w:r w:rsidRPr="004C7154">
              <w:t xml:space="preserve">Функция </w:t>
            </w:r>
            <w:r w:rsidRPr="004C7154">
              <w:rPr>
                <w:i/>
                <w:iCs/>
              </w:rPr>
              <w:t>F(x)</w:t>
            </w:r>
            <w:r w:rsidRPr="004C7154">
              <w:t xml:space="preserve"> называется первообразной функции </w:t>
            </w:r>
            <w:r w:rsidRPr="004C7154">
              <w:rPr>
                <w:i/>
                <w:iCs/>
              </w:rPr>
              <w:t>f(x)</w:t>
            </w:r>
            <w:r w:rsidRPr="004C7154">
              <w:t xml:space="preserve"> на некотором промежутке, если в каждой точке этого промежутка справедливо равенство</w:t>
            </w:r>
          </w:p>
          <w:p w14:paraId="71F93B99" w14:textId="77777777" w:rsidR="004C7154" w:rsidRPr="004C7154" w:rsidRDefault="004C7154" w:rsidP="004C7154">
            <w:pPr>
              <w:shd w:val="clear" w:color="auto" w:fill="FFFFFF"/>
              <w:contextualSpacing/>
              <w:jc w:val="both"/>
            </w:pPr>
            <w:r w:rsidRPr="004C7154">
              <w:t xml:space="preserve">1) </w:t>
            </w:r>
            <w:r w:rsidRPr="004C7154">
              <w:fldChar w:fldCharType="begin"/>
            </w:r>
            <w:r w:rsidRPr="004C7154">
              <w:instrText xml:space="preserve"> INCLUDEPICTURE "http://fen.distant.ru/test/math/1/1.06/06-01-1.gif" \* MERGEFORMATINET </w:instrText>
            </w:r>
            <w:r w:rsidRPr="004C7154">
              <w:fldChar w:fldCharType="separate"/>
            </w:r>
            <w:r w:rsidR="009E5319">
              <w:fldChar w:fldCharType="begin"/>
            </w:r>
            <w:r w:rsidR="009E5319">
              <w:instrText xml:space="preserve"> INCLUDEPICTURE  "http://fen.distant.ru/test/math/1/1.06/06-01-1.gif" \* MERGEFORMATINET </w:instrText>
            </w:r>
            <w:r w:rsidR="009E5319">
              <w:fldChar w:fldCharType="separate"/>
            </w:r>
            <w:r w:rsidR="00B7632B">
              <w:fldChar w:fldCharType="begin"/>
            </w:r>
            <w:r w:rsidR="00B7632B">
              <w:instrText xml:space="preserve"> INCLUDEPICTURE  "http://fen.distant.ru/test/math/1/1.06/06-01-1.gif" \* MERGEFORMATINET </w:instrText>
            </w:r>
            <w:r w:rsidR="00B7632B">
              <w:fldChar w:fldCharType="separate"/>
            </w:r>
            <w:r w:rsidR="00AF4723">
              <w:fldChar w:fldCharType="begin"/>
            </w:r>
            <w:r w:rsidR="00AF4723">
              <w:instrText xml:space="preserve"> INCLUDEPICTURE  "http://fen.distant.ru/test/math/1/1.06/06-01-1.gif" \* MERGEFORMATINET </w:instrText>
            </w:r>
            <w:r w:rsidR="00AF4723">
              <w:fldChar w:fldCharType="separate"/>
            </w:r>
            <w:r w:rsidR="006E08CA">
              <w:fldChar w:fldCharType="begin"/>
            </w:r>
            <w:r w:rsidR="006E08CA">
              <w:instrText xml:space="preserve"> INCLUDEPICTURE  "http://fen.distant.ru/test/math/1/1.06/06-01-1.gif" \* MERGEFORMATINET </w:instrText>
            </w:r>
            <w:r w:rsidR="006E08CA">
              <w:fldChar w:fldCharType="separate"/>
            </w:r>
            <w:r w:rsidR="00F855D9">
              <w:fldChar w:fldCharType="begin"/>
            </w:r>
            <w:r w:rsidR="00F855D9">
              <w:instrText xml:space="preserve"> INCLUDEPICTURE  "http://fen.distant.ru/test/math/1/1.06/06-01-1.gif" \* MERGEFORMATINET </w:instrText>
            </w:r>
            <w:r w:rsidR="00F855D9">
              <w:fldChar w:fldCharType="separate"/>
            </w:r>
            <w:r w:rsidR="009F2FD2">
              <w:fldChar w:fldCharType="begin"/>
            </w:r>
            <w:r w:rsidR="009F2FD2">
              <w:instrText xml:space="preserve"> INCLUDEPICTURE  "http://fen.distant.ru/test/math/1/1.06/06-01-1.gif" \* MERGEFORMATINET </w:instrText>
            </w:r>
            <w:r w:rsidR="009F2FD2">
              <w:fldChar w:fldCharType="separate"/>
            </w:r>
            <w:r w:rsidR="00E96680">
              <w:fldChar w:fldCharType="begin"/>
            </w:r>
            <w:r w:rsidR="00E96680">
              <w:instrText xml:space="preserve"> INCLUDEPICTURE  "http://fen.distant.ru/test/math/1/1.06/06-01-1.gif" \* MERGEFORMATINET </w:instrText>
            </w:r>
            <w:r w:rsidR="00E96680">
              <w:fldChar w:fldCharType="separate"/>
            </w:r>
            <w:r w:rsidR="001F43E2">
              <w:fldChar w:fldCharType="begin"/>
            </w:r>
            <w:r w:rsidR="001F43E2">
              <w:instrText xml:space="preserve"> INCLUDEPICTURE  "http://fen.distant.ru/test/math/1/1.06/06-01-1.gif" \* MERGEFORMATINET </w:instrText>
            </w:r>
            <w:r w:rsidR="001F43E2">
              <w:fldChar w:fldCharType="separate"/>
            </w:r>
            <w:r w:rsidR="006B29E3">
              <w:fldChar w:fldCharType="begin"/>
            </w:r>
            <w:r w:rsidR="006B29E3">
              <w:instrText xml:space="preserve"> INCLUDEPICTURE  "http://fen.distant.ru/test/math/1/1.06/06-01-1.gif" \* MERGEFORMATINET </w:instrText>
            </w:r>
            <w:r w:rsidR="006B29E3">
              <w:fldChar w:fldCharType="separate"/>
            </w:r>
            <w:r w:rsidR="001B067D">
              <w:fldChar w:fldCharType="begin"/>
            </w:r>
            <w:r w:rsidR="001B067D">
              <w:instrText xml:space="preserve"> INCLUDEPICTURE  "http://fen.distant.ru/test/math/1/1.06/06-01-1.gif" \* MERGEFORMATINET </w:instrText>
            </w:r>
            <w:r w:rsidR="001B067D">
              <w:fldChar w:fldCharType="separate"/>
            </w:r>
            <w:r w:rsidR="00F90098">
              <w:fldChar w:fldCharType="begin"/>
            </w:r>
            <w:r w:rsidR="00F90098">
              <w:instrText xml:space="preserve"> INCLUDEPICTURE  "http://fen.distant.ru/test/math/1/1.06/06-01-1.gif" \* MERGEFORMATINET </w:instrText>
            </w:r>
            <w:r w:rsidR="00F90098">
              <w:fldChar w:fldCharType="separate"/>
            </w:r>
            <w:r w:rsidR="004A330A">
              <w:fldChar w:fldCharType="begin"/>
            </w:r>
            <w:r w:rsidR="004A330A">
              <w:instrText xml:space="preserve"> INCLUDEPICTURE  "http://fen.distant.ru/test/math/1/1.06/06-01-1.gif" \* MERGEFORMATINET </w:instrText>
            </w:r>
            <w:r w:rsidR="004A330A">
              <w:fldChar w:fldCharType="separate"/>
            </w:r>
            <w:r w:rsidR="0053360B">
              <w:fldChar w:fldCharType="begin"/>
            </w:r>
            <w:r w:rsidR="0053360B">
              <w:instrText xml:space="preserve"> INCLUDEPICTURE  "http://fen.distant.ru/test/math/1/1.06/06-01-1.gif" \* MERGEFORMATINET </w:instrText>
            </w:r>
            <w:r w:rsidR="0053360B">
              <w:fldChar w:fldCharType="separate"/>
            </w:r>
            <w:r w:rsidR="00BF5003">
              <w:fldChar w:fldCharType="begin"/>
            </w:r>
            <w:r w:rsidR="00BF5003">
              <w:instrText xml:space="preserve"> INCLUDEPICTURE  "http://fen.distant.ru/test/math/1/1.06/06-01-1.gif" \* MERGEFORMATINET </w:instrText>
            </w:r>
            <w:r w:rsidR="00BF5003">
              <w:fldChar w:fldCharType="separate"/>
            </w:r>
            <w:r w:rsidR="00FB4A87">
              <w:fldChar w:fldCharType="begin"/>
            </w:r>
            <w:r w:rsidR="00FB4A87">
              <w:instrText xml:space="preserve"> </w:instrText>
            </w:r>
            <w:r w:rsidR="00FB4A87">
              <w:instrText>INCLUDEPICTURE  "http://fen.distant.ru/test/math/1/1.06/06-01-1.gif" \* MER</w:instrText>
            </w:r>
            <w:r w:rsidR="00FB4A87">
              <w:instrText>GEFORMATINET</w:instrText>
            </w:r>
            <w:r w:rsidR="00FB4A87">
              <w:instrText xml:space="preserve"> </w:instrText>
            </w:r>
            <w:r w:rsidR="00FB4A87">
              <w:fldChar w:fldCharType="separate"/>
            </w:r>
            <w:r w:rsidR="00FB4A87">
              <w:pict w14:anchorId="683D7AA1">
                <v:shape id="_x0000_i1032" type="#_x0000_t75" style="width:57pt;height:14.4pt">
                  <v:imagedata r:id="rId21" r:href="rId22"/>
                </v:shape>
              </w:pict>
            </w:r>
            <w:r w:rsidR="00FB4A87">
              <w:fldChar w:fldCharType="end"/>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r>
            <w:r w:rsidRPr="004C7154">
              <w:tab/>
              <w:t xml:space="preserve">2) </w:t>
            </w:r>
            <w:r w:rsidRPr="004C7154">
              <w:fldChar w:fldCharType="begin"/>
            </w:r>
            <w:r w:rsidRPr="004C7154">
              <w:instrText xml:space="preserve"> INCLUDEPICTURE "http://fen.distant.ru/test/math/1/1.06/06-01-2.gif" \* MERGEFORMATINET </w:instrText>
            </w:r>
            <w:r w:rsidRPr="004C7154">
              <w:fldChar w:fldCharType="separate"/>
            </w:r>
            <w:r w:rsidR="009E5319">
              <w:fldChar w:fldCharType="begin"/>
            </w:r>
            <w:r w:rsidR="009E5319">
              <w:instrText xml:space="preserve"> INCLUDEPICTURE  "http://fen.distant.ru/test/math/1/1.06/06-01-2.gif" \* MERGEFORMATINET </w:instrText>
            </w:r>
            <w:r w:rsidR="009E5319">
              <w:fldChar w:fldCharType="separate"/>
            </w:r>
            <w:r w:rsidR="00B7632B">
              <w:fldChar w:fldCharType="begin"/>
            </w:r>
            <w:r w:rsidR="00B7632B">
              <w:instrText xml:space="preserve"> INCLUDEPICTURE  "http://fen.distant.ru/test/math/1/1.06/06-01-2.gif" \* MERGEFORMATINET </w:instrText>
            </w:r>
            <w:r w:rsidR="00B7632B">
              <w:fldChar w:fldCharType="separate"/>
            </w:r>
            <w:r w:rsidR="00AF4723">
              <w:fldChar w:fldCharType="begin"/>
            </w:r>
            <w:r w:rsidR="00AF4723">
              <w:instrText xml:space="preserve"> INCLUDEPICTURE  "http://fen.distant.ru/test/math/1/1.06/06-01-2.gif" \* MERGEFORMATINET </w:instrText>
            </w:r>
            <w:r w:rsidR="00AF4723">
              <w:fldChar w:fldCharType="separate"/>
            </w:r>
            <w:r w:rsidR="006E08CA">
              <w:fldChar w:fldCharType="begin"/>
            </w:r>
            <w:r w:rsidR="006E08CA">
              <w:instrText xml:space="preserve"> INCLUDEPICTURE  "http://fen.distant.ru/test/math/1/1.06/06-01-2.gif" \* MERGEFORMATINET </w:instrText>
            </w:r>
            <w:r w:rsidR="006E08CA">
              <w:fldChar w:fldCharType="separate"/>
            </w:r>
            <w:r w:rsidR="00F855D9">
              <w:fldChar w:fldCharType="begin"/>
            </w:r>
            <w:r w:rsidR="00F855D9">
              <w:instrText xml:space="preserve"> INCLUDEPICTURE  "http://fen.distant.ru/test/math/1/1.06/06-01-2.gif" \* MERGEFORMATINET </w:instrText>
            </w:r>
            <w:r w:rsidR="00F855D9">
              <w:fldChar w:fldCharType="separate"/>
            </w:r>
            <w:r w:rsidR="009F2FD2">
              <w:fldChar w:fldCharType="begin"/>
            </w:r>
            <w:r w:rsidR="009F2FD2">
              <w:instrText xml:space="preserve"> INCLUDEPICTURE  "http://fen.distant.ru/test/math/1/1.06/06-01-2.gif" \* MERGEFORMATINET </w:instrText>
            </w:r>
            <w:r w:rsidR="009F2FD2">
              <w:fldChar w:fldCharType="separate"/>
            </w:r>
            <w:r w:rsidR="00E96680">
              <w:fldChar w:fldCharType="begin"/>
            </w:r>
            <w:r w:rsidR="00E96680">
              <w:instrText xml:space="preserve"> INCLUDEPICTURE  "http://fen.distant.ru/test/math/1/1.06/06-01-2.gif" \* MERGEFORMATINET </w:instrText>
            </w:r>
            <w:r w:rsidR="00E96680">
              <w:fldChar w:fldCharType="separate"/>
            </w:r>
            <w:r w:rsidR="001F43E2">
              <w:fldChar w:fldCharType="begin"/>
            </w:r>
            <w:r w:rsidR="001F43E2">
              <w:instrText xml:space="preserve"> INCLUDEPICTURE  "http://fen.distant.ru/test/math/1/1.06/06-01-2.gif" \* MERGEFORMATINET </w:instrText>
            </w:r>
            <w:r w:rsidR="001F43E2">
              <w:fldChar w:fldCharType="separate"/>
            </w:r>
            <w:r w:rsidR="006B29E3">
              <w:fldChar w:fldCharType="begin"/>
            </w:r>
            <w:r w:rsidR="006B29E3">
              <w:instrText xml:space="preserve"> INCLUDEPICTURE  "http://fen.distant.ru/test/math/1/1.06/06-01-2.gif" \* MERGEFORMATINET </w:instrText>
            </w:r>
            <w:r w:rsidR="006B29E3">
              <w:fldChar w:fldCharType="separate"/>
            </w:r>
            <w:r w:rsidR="001B067D">
              <w:fldChar w:fldCharType="begin"/>
            </w:r>
            <w:r w:rsidR="001B067D">
              <w:instrText xml:space="preserve"> INCLUDEPICTURE  "http://fen.distant.ru/test/math/1/1.06/06-01-2.gif" \* MERGEFORMATINET </w:instrText>
            </w:r>
            <w:r w:rsidR="001B067D">
              <w:fldChar w:fldCharType="separate"/>
            </w:r>
            <w:r w:rsidR="00F90098">
              <w:fldChar w:fldCharType="begin"/>
            </w:r>
            <w:r w:rsidR="00F90098">
              <w:instrText xml:space="preserve"> INCLUDEPICTURE  "http://fen.distant.ru/test/math/1/1.06/06-01-2.gif" \* MERGEFORMATINET </w:instrText>
            </w:r>
            <w:r w:rsidR="00F90098">
              <w:fldChar w:fldCharType="separate"/>
            </w:r>
            <w:r w:rsidR="004A330A">
              <w:fldChar w:fldCharType="begin"/>
            </w:r>
            <w:r w:rsidR="004A330A">
              <w:instrText xml:space="preserve"> INCLUDEPICTURE  "http://fen.distant.ru/test/math/1/1.06/06-01-2.gif" \* MERGEFORMATINET </w:instrText>
            </w:r>
            <w:r w:rsidR="004A330A">
              <w:fldChar w:fldCharType="separate"/>
            </w:r>
            <w:r w:rsidR="0053360B">
              <w:fldChar w:fldCharType="begin"/>
            </w:r>
            <w:r w:rsidR="0053360B">
              <w:instrText xml:space="preserve"> INCLUDEPICTURE  "http://fen.distant.ru/test/math/1/1.06/06-01-2.gif" \* MERGEFORMATINET </w:instrText>
            </w:r>
            <w:r w:rsidR="0053360B">
              <w:fldChar w:fldCharType="separate"/>
            </w:r>
            <w:r w:rsidR="00BF5003">
              <w:fldChar w:fldCharType="begin"/>
            </w:r>
            <w:r w:rsidR="00BF5003">
              <w:instrText xml:space="preserve"> INCLUDEPICTURE  "http://fen.distant.ru/test/math/1/1.06/06-01-2.gif" \* MERGEFORMATINET </w:instrText>
            </w:r>
            <w:r w:rsidR="00BF5003">
              <w:fldChar w:fldCharType="separate"/>
            </w:r>
            <w:r w:rsidR="00FB4A87">
              <w:fldChar w:fldCharType="begin"/>
            </w:r>
            <w:r w:rsidR="00FB4A87">
              <w:instrText xml:space="preserve"> </w:instrText>
            </w:r>
            <w:r w:rsidR="00FB4A87">
              <w:instrText>INCLUDEPICTURE  "http://fen.dista</w:instrText>
            </w:r>
            <w:r w:rsidR="00FB4A87">
              <w:instrText>nt.ru/test/math/1/1.06/06-01-2.gif" \* MERGEFORMATINET</w:instrText>
            </w:r>
            <w:r w:rsidR="00FB4A87">
              <w:instrText xml:space="preserve"> </w:instrText>
            </w:r>
            <w:r w:rsidR="00FB4A87">
              <w:fldChar w:fldCharType="separate"/>
            </w:r>
            <w:r w:rsidR="00FB4A87">
              <w:pict w14:anchorId="19967132">
                <v:shape id="_x0000_i1033" type="#_x0000_t75" style="width:112.2pt;height:15.6pt">
                  <v:imagedata r:id="rId23" r:href="rId24"/>
                </v:shape>
              </w:pict>
            </w:r>
            <w:r w:rsidR="00FB4A87">
              <w:fldChar w:fldCharType="end"/>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r>
            <w:r w:rsidRPr="004C7154">
              <w:tab/>
            </w:r>
          </w:p>
          <w:p w14:paraId="01703E98" w14:textId="77777777" w:rsidR="004C7154" w:rsidRPr="004C7154" w:rsidRDefault="004C7154" w:rsidP="004C7154">
            <w:pPr>
              <w:shd w:val="clear" w:color="auto" w:fill="FFFFFF"/>
              <w:contextualSpacing/>
              <w:jc w:val="both"/>
            </w:pPr>
            <w:r w:rsidRPr="004C7154">
              <w:t xml:space="preserve">3) </w:t>
            </w:r>
            <w:r w:rsidRPr="004C7154">
              <w:fldChar w:fldCharType="begin"/>
            </w:r>
            <w:r w:rsidRPr="004C7154">
              <w:instrText xml:space="preserve"> INCLUDEPICTURE "http://fen.distant.ru/test/math/1/1.06/06-01-3.gif" \* MERGEFORMATINET </w:instrText>
            </w:r>
            <w:r w:rsidRPr="004C7154">
              <w:fldChar w:fldCharType="separate"/>
            </w:r>
            <w:r w:rsidR="009E5319">
              <w:fldChar w:fldCharType="begin"/>
            </w:r>
            <w:r w:rsidR="009E5319">
              <w:instrText xml:space="preserve"> INCLUDEPICTURE  "http://fen.distant.ru/test/math/1/1.06/06-01-3.gif" \* MERGEFORMATINET </w:instrText>
            </w:r>
            <w:r w:rsidR="009E5319">
              <w:fldChar w:fldCharType="separate"/>
            </w:r>
            <w:r w:rsidR="00B7632B">
              <w:fldChar w:fldCharType="begin"/>
            </w:r>
            <w:r w:rsidR="00B7632B">
              <w:instrText xml:space="preserve"> INCLUDEPICTURE  "http://fen.distant.ru/test/math/1/1.06/06-01-3.gif" \* MERGEFORMATINET </w:instrText>
            </w:r>
            <w:r w:rsidR="00B7632B">
              <w:fldChar w:fldCharType="separate"/>
            </w:r>
            <w:r w:rsidR="00AF4723">
              <w:fldChar w:fldCharType="begin"/>
            </w:r>
            <w:r w:rsidR="00AF4723">
              <w:instrText xml:space="preserve"> INCLUDEPICTURE  "http://fen.distant.ru/test/math/1/1.06/06-01-3.gif" \* MERGEFORMATINET </w:instrText>
            </w:r>
            <w:r w:rsidR="00AF4723">
              <w:fldChar w:fldCharType="separate"/>
            </w:r>
            <w:r w:rsidR="006E08CA">
              <w:fldChar w:fldCharType="begin"/>
            </w:r>
            <w:r w:rsidR="006E08CA">
              <w:instrText xml:space="preserve"> INCLUDEPICTURE  "http://fen.distant.ru/test/math/1/1.06/06-01-3.gif" \* MERGEFORMATINET </w:instrText>
            </w:r>
            <w:r w:rsidR="006E08CA">
              <w:fldChar w:fldCharType="separate"/>
            </w:r>
            <w:r w:rsidR="00F855D9">
              <w:fldChar w:fldCharType="begin"/>
            </w:r>
            <w:r w:rsidR="00F855D9">
              <w:instrText xml:space="preserve"> INCLUDEPICTURE  "http://fen.distant.ru/test/math/1/1.06/06-01-3.gif" \* MERGEFORMATINET </w:instrText>
            </w:r>
            <w:r w:rsidR="00F855D9">
              <w:fldChar w:fldCharType="separate"/>
            </w:r>
            <w:r w:rsidR="009F2FD2">
              <w:fldChar w:fldCharType="begin"/>
            </w:r>
            <w:r w:rsidR="009F2FD2">
              <w:instrText xml:space="preserve"> INCLUDEPICTURE  "http://fen.distant.ru/test/math/1/1.06/06-01-3.gif" \* MERGEFORMATINET </w:instrText>
            </w:r>
            <w:r w:rsidR="009F2FD2">
              <w:fldChar w:fldCharType="separate"/>
            </w:r>
            <w:r w:rsidR="00E96680">
              <w:fldChar w:fldCharType="begin"/>
            </w:r>
            <w:r w:rsidR="00E96680">
              <w:instrText xml:space="preserve"> INCLUDEPICTURE  "http://fen.distant.ru/test/math/1/1.06/06-01-3.gif" \* MERGEFORMATINET </w:instrText>
            </w:r>
            <w:r w:rsidR="00E96680">
              <w:fldChar w:fldCharType="separate"/>
            </w:r>
            <w:r w:rsidR="001F43E2">
              <w:fldChar w:fldCharType="begin"/>
            </w:r>
            <w:r w:rsidR="001F43E2">
              <w:instrText xml:space="preserve"> INCLUDEPICTURE  "http://fen.distant.ru/test/math/1/1.06/06-01-3.gif" \* MERGEFORMATINET </w:instrText>
            </w:r>
            <w:r w:rsidR="001F43E2">
              <w:fldChar w:fldCharType="separate"/>
            </w:r>
            <w:r w:rsidR="006B29E3">
              <w:fldChar w:fldCharType="begin"/>
            </w:r>
            <w:r w:rsidR="006B29E3">
              <w:instrText xml:space="preserve"> INCLUDEPICTURE  "http://fen.distant.ru/test/math/1/1.06/06-01-3.gif" \* MERGEFORMATINET </w:instrText>
            </w:r>
            <w:r w:rsidR="006B29E3">
              <w:fldChar w:fldCharType="separate"/>
            </w:r>
            <w:r w:rsidR="001B067D">
              <w:fldChar w:fldCharType="begin"/>
            </w:r>
            <w:r w:rsidR="001B067D">
              <w:instrText xml:space="preserve"> INCLUDEPICTURE  "http://fen.distant.ru/test/math/1/1.06/06-01-3.gif" \* MERGEFORMATINET </w:instrText>
            </w:r>
            <w:r w:rsidR="001B067D">
              <w:fldChar w:fldCharType="separate"/>
            </w:r>
            <w:r w:rsidR="00F90098">
              <w:fldChar w:fldCharType="begin"/>
            </w:r>
            <w:r w:rsidR="00F90098">
              <w:instrText xml:space="preserve"> INCLUDEPICTURE  "http://fen.distant.ru/test/math/1/1.06/06-01-3.gif" \* MERGEFORMATINET </w:instrText>
            </w:r>
            <w:r w:rsidR="00F90098">
              <w:fldChar w:fldCharType="separate"/>
            </w:r>
            <w:r w:rsidR="004A330A">
              <w:fldChar w:fldCharType="begin"/>
            </w:r>
            <w:r w:rsidR="004A330A">
              <w:instrText xml:space="preserve"> INCLUDEPICTURE  "http://fen.distant.ru/test/math/1/1.06/06-01-3.gif" \* MERGEFORMATINET </w:instrText>
            </w:r>
            <w:r w:rsidR="004A330A">
              <w:fldChar w:fldCharType="separate"/>
            </w:r>
            <w:r w:rsidR="0053360B">
              <w:fldChar w:fldCharType="begin"/>
            </w:r>
            <w:r w:rsidR="0053360B">
              <w:instrText xml:space="preserve"> INCLUDEPICTURE  "http://fen.distant.ru/test/math/1/1.06/06-01-3.gif" \* MERGEFORMATINET </w:instrText>
            </w:r>
            <w:r w:rsidR="0053360B">
              <w:fldChar w:fldCharType="separate"/>
            </w:r>
            <w:r w:rsidR="00BF5003">
              <w:fldChar w:fldCharType="begin"/>
            </w:r>
            <w:r w:rsidR="00BF5003">
              <w:instrText xml:space="preserve"> INCLUDEPICTURE  "http://fen.distant.ru/test/math/1/1.06/06-01-3.gif" \* MERGEFORMATINET </w:instrText>
            </w:r>
            <w:r w:rsidR="00BF5003">
              <w:fldChar w:fldCharType="separate"/>
            </w:r>
            <w:r w:rsidR="00FB4A87">
              <w:fldChar w:fldCharType="begin"/>
            </w:r>
            <w:r w:rsidR="00FB4A87">
              <w:instrText xml:space="preserve"> </w:instrText>
            </w:r>
            <w:r w:rsidR="00FB4A87">
              <w:instrText>INCLUDEPICTURE  "http://fen.distant.ru/test/math/1/1.06/06-01-3.gif" \* MERGEFORMATINET</w:instrText>
            </w:r>
            <w:r w:rsidR="00FB4A87">
              <w:instrText xml:space="preserve"> </w:instrText>
            </w:r>
            <w:r w:rsidR="00FB4A87">
              <w:fldChar w:fldCharType="separate"/>
            </w:r>
            <w:r w:rsidR="00FB4A87">
              <w:pict w14:anchorId="3B81448F">
                <v:shape id="_x0000_i1034" type="#_x0000_t75" style="width:51pt;height:13.2pt">
                  <v:imagedata r:id="rId25" r:href="rId26"/>
                </v:shape>
              </w:pict>
            </w:r>
            <w:r w:rsidR="00FB4A87">
              <w:fldChar w:fldCharType="end"/>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r>
            <w:r w:rsidRPr="004C7154">
              <w:tab/>
              <w:t xml:space="preserve">4) </w:t>
            </w:r>
            <w:r w:rsidRPr="004C7154">
              <w:fldChar w:fldCharType="begin"/>
            </w:r>
            <w:r w:rsidRPr="004C7154">
              <w:instrText xml:space="preserve"> INCLUDEPICTURE "http://fen.distant.ru/test/math/1/1.06/06-01-4.gif" \* MERGEFORMATINET </w:instrText>
            </w:r>
            <w:r w:rsidRPr="004C7154">
              <w:fldChar w:fldCharType="separate"/>
            </w:r>
            <w:r w:rsidR="009E5319">
              <w:fldChar w:fldCharType="begin"/>
            </w:r>
            <w:r w:rsidR="009E5319">
              <w:instrText xml:space="preserve"> INCLUDEPICTURE  "http://fen.distant.ru/test/math/1/1.06/06-01-4.gif" \* MERGEFORMATINET </w:instrText>
            </w:r>
            <w:r w:rsidR="009E5319">
              <w:fldChar w:fldCharType="separate"/>
            </w:r>
            <w:r w:rsidR="00B7632B">
              <w:fldChar w:fldCharType="begin"/>
            </w:r>
            <w:r w:rsidR="00B7632B">
              <w:instrText xml:space="preserve"> INCLUDEPICTURE  "http://fen.distant.ru/test/math/1/1.06/06-01-4.gif" \* MERGEFORMATINET </w:instrText>
            </w:r>
            <w:r w:rsidR="00B7632B">
              <w:fldChar w:fldCharType="separate"/>
            </w:r>
            <w:r w:rsidR="00AF4723">
              <w:fldChar w:fldCharType="begin"/>
            </w:r>
            <w:r w:rsidR="00AF4723">
              <w:instrText xml:space="preserve"> INCLUDEPICTURE  "http://fen.distant.ru/test/math/1/1.06/06-01-4.gif" \* MERGEFORMATINET </w:instrText>
            </w:r>
            <w:r w:rsidR="00AF4723">
              <w:fldChar w:fldCharType="separate"/>
            </w:r>
            <w:r w:rsidR="006E08CA">
              <w:fldChar w:fldCharType="begin"/>
            </w:r>
            <w:r w:rsidR="006E08CA">
              <w:instrText xml:space="preserve"> INCLUDEPICTURE  "http://fen.distant.ru/test/math/1/1.06/06-01-4.gif" \* MERGEFORMATINET </w:instrText>
            </w:r>
            <w:r w:rsidR="006E08CA">
              <w:fldChar w:fldCharType="separate"/>
            </w:r>
            <w:r w:rsidR="00F855D9">
              <w:fldChar w:fldCharType="begin"/>
            </w:r>
            <w:r w:rsidR="00F855D9">
              <w:instrText xml:space="preserve"> INCLUDEPICTURE  "http://fen.distant.ru/test/math/1/1.06/06-01-4.gif" \* MERGEFORMATINET </w:instrText>
            </w:r>
            <w:r w:rsidR="00F855D9">
              <w:fldChar w:fldCharType="separate"/>
            </w:r>
            <w:r w:rsidR="009F2FD2">
              <w:fldChar w:fldCharType="begin"/>
            </w:r>
            <w:r w:rsidR="009F2FD2">
              <w:instrText xml:space="preserve"> INCLUDEPICTURE  "http://fen.distant.ru/test/math/1/1.06/06-01-4.gif" \* MERGEFORMATINET </w:instrText>
            </w:r>
            <w:r w:rsidR="009F2FD2">
              <w:fldChar w:fldCharType="separate"/>
            </w:r>
            <w:r w:rsidR="00E96680">
              <w:fldChar w:fldCharType="begin"/>
            </w:r>
            <w:r w:rsidR="00E96680">
              <w:instrText xml:space="preserve"> INCLUDEPICTURE  "http://fen.distant.ru/test/math/1/1.06/06-01-4.gif" \* MERGEFORMATINET </w:instrText>
            </w:r>
            <w:r w:rsidR="00E96680">
              <w:fldChar w:fldCharType="separate"/>
            </w:r>
            <w:r w:rsidR="001F43E2">
              <w:fldChar w:fldCharType="begin"/>
            </w:r>
            <w:r w:rsidR="001F43E2">
              <w:instrText xml:space="preserve"> INCLUDEPICTURE  "http://fen.distant.ru/test/math/1/1.06/06-01-4.gif" \* MERGEFORMATINET </w:instrText>
            </w:r>
            <w:r w:rsidR="001F43E2">
              <w:fldChar w:fldCharType="separate"/>
            </w:r>
            <w:r w:rsidR="006B29E3">
              <w:fldChar w:fldCharType="begin"/>
            </w:r>
            <w:r w:rsidR="006B29E3">
              <w:instrText xml:space="preserve"> INCLUDEPICTURE  "http://fen.distant.ru/test/math/1/1.06/06-01-4.gif" \* MERGEFORMATINET </w:instrText>
            </w:r>
            <w:r w:rsidR="006B29E3">
              <w:fldChar w:fldCharType="separate"/>
            </w:r>
            <w:r w:rsidR="001B067D">
              <w:fldChar w:fldCharType="begin"/>
            </w:r>
            <w:r w:rsidR="001B067D">
              <w:instrText xml:space="preserve"> INCLUDEPICTURE  "http://fen.distant.ru/test/math/1/1.06/06-01-4.gif" \* MERGEFORMATINET </w:instrText>
            </w:r>
            <w:r w:rsidR="001B067D">
              <w:fldChar w:fldCharType="separate"/>
            </w:r>
            <w:r w:rsidR="00F90098">
              <w:fldChar w:fldCharType="begin"/>
            </w:r>
            <w:r w:rsidR="00F90098">
              <w:instrText xml:space="preserve"> INCLUDEPICTURE  "http://fen.distant.ru/test/math/1/1.06/06-01-4.gif" \* MERGEFORMATINET </w:instrText>
            </w:r>
            <w:r w:rsidR="00F90098">
              <w:fldChar w:fldCharType="separate"/>
            </w:r>
            <w:r w:rsidR="004A330A">
              <w:fldChar w:fldCharType="begin"/>
            </w:r>
            <w:r w:rsidR="004A330A">
              <w:instrText xml:space="preserve"> INCLUDEPICTURE  "http://fen.distant.ru/test/math/1/1.06/06-01-4.gif" \* MERGEFORMATINET </w:instrText>
            </w:r>
            <w:r w:rsidR="004A330A">
              <w:fldChar w:fldCharType="separate"/>
            </w:r>
            <w:r w:rsidR="0053360B">
              <w:fldChar w:fldCharType="begin"/>
            </w:r>
            <w:r w:rsidR="0053360B">
              <w:instrText xml:space="preserve"> INCLUDEPICTURE  "http://fen.distant.ru/test/math/1/1.06/06-01-4.gif" \* MERGEFORMATINET </w:instrText>
            </w:r>
            <w:r w:rsidR="0053360B">
              <w:fldChar w:fldCharType="separate"/>
            </w:r>
            <w:r w:rsidR="00BF5003">
              <w:fldChar w:fldCharType="begin"/>
            </w:r>
            <w:r w:rsidR="00BF5003">
              <w:instrText xml:space="preserve"> INCLUDEPICTURE  "http://fen.distant.ru/test/math/1/1.06/06-01-4.gif" \* MERGEFORMATINET </w:instrText>
            </w:r>
            <w:r w:rsidR="00BF5003">
              <w:fldChar w:fldCharType="separate"/>
            </w:r>
            <w:r w:rsidR="00FB4A87">
              <w:fldChar w:fldCharType="begin"/>
            </w:r>
            <w:r w:rsidR="00FB4A87">
              <w:instrText xml:space="preserve"> </w:instrText>
            </w:r>
            <w:r w:rsidR="00FB4A87">
              <w:instrText>INCLUDEPICTURE  "http://fen.distant.ru/test/math/1/1.06/06-01-4.gif" \* MERGEFORMATINET</w:instrText>
            </w:r>
            <w:r w:rsidR="00FB4A87">
              <w:instrText xml:space="preserve"> </w:instrText>
            </w:r>
            <w:r w:rsidR="00FB4A87">
              <w:fldChar w:fldCharType="separate"/>
            </w:r>
            <w:r w:rsidR="00FB4A87">
              <w:pict w14:anchorId="69300108">
                <v:shape id="_x0000_i1035" type="#_x0000_t75" style="width:84.6pt;height:15.6pt">
                  <v:imagedata r:id="rId27" r:href="rId28"/>
                </v:shape>
              </w:pict>
            </w:r>
            <w:r w:rsidR="00FB4A87">
              <w:fldChar w:fldCharType="end"/>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p>
          <w:p w14:paraId="4A1DF0CF" w14:textId="77777777" w:rsidR="004C7154" w:rsidRPr="004C7154" w:rsidRDefault="004C7154" w:rsidP="004C7154">
            <w:pPr>
              <w:shd w:val="clear" w:color="auto" w:fill="FFFFFF"/>
              <w:contextualSpacing/>
              <w:jc w:val="center"/>
              <w:rPr>
                <w:b/>
              </w:rPr>
            </w:pPr>
            <w:r w:rsidRPr="004C7154">
              <w:rPr>
                <w:b/>
              </w:rPr>
              <w:t>Тестовое задание 2</w:t>
            </w:r>
          </w:p>
          <w:p w14:paraId="79AC19C0" w14:textId="77777777" w:rsidR="004C7154" w:rsidRPr="004C7154" w:rsidRDefault="004C7154" w:rsidP="004C7154">
            <w:pPr>
              <w:shd w:val="clear" w:color="auto" w:fill="FFFFFF"/>
              <w:contextualSpacing/>
              <w:jc w:val="both"/>
            </w:pPr>
            <w:r w:rsidRPr="004C7154">
              <w:t xml:space="preserve">Точки области </w:t>
            </w:r>
            <w:r w:rsidRPr="004C7154">
              <w:rPr>
                <w:lang w:val="en-US"/>
              </w:rPr>
              <w:t>D</w:t>
            </w:r>
            <w:r w:rsidRPr="004C7154">
              <w:t>, не лежащие на ее границе, называются…</w:t>
            </w:r>
          </w:p>
          <w:p w14:paraId="5A64DD46" w14:textId="77777777" w:rsidR="004C7154" w:rsidRPr="004C7154" w:rsidRDefault="004C7154" w:rsidP="004C7154">
            <w:pPr>
              <w:shd w:val="clear" w:color="auto" w:fill="FFFFFF"/>
              <w:contextualSpacing/>
            </w:pPr>
            <w:r w:rsidRPr="004C7154">
              <w:t xml:space="preserve">1) свободными </w:t>
            </w:r>
            <w:proofErr w:type="gramStart"/>
            <w:r w:rsidRPr="004C7154">
              <w:tab/>
              <w:t xml:space="preserve">  2</w:t>
            </w:r>
            <w:proofErr w:type="gramEnd"/>
            <w:r w:rsidRPr="004C7154">
              <w:t xml:space="preserve">) неограниченными </w:t>
            </w:r>
            <w:r w:rsidRPr="004C7154">
              <w:tab/>
            </w:r>
          </w:p>
          <w:p w14:paraId="6A89B073" w14:textId="77777777" w:rsidR="004C7154" w:rsidRPr="004C7154" w:rsidRDefault="004C7154" w:rsidP="004C7154">
            <w:pPr>
              <w:shd w:val="clear" w:color="auto" w:fill="FFFFFF"/>
              <w:contextualSpacing/>
              <w:rPr>
                <w:b/>
              </w:rPr>
            </w:pPr>
            <w:r w:rsidRPr="004C7154">
              <w:t>3) внутренними</w:t>
            </w:r>
            <w:proofErr w:type="gramStart"/>
            <w:r w:rsidRPr="004C7154">
              <w:tab/>
              <w:t xml:space="preserve">  4</w:t>
            </w:r>
            <w:proofErr w:type="gramEnd"/>
            <w:r w:rsidRPr="004C7154">
              <w:t>) независимыми</w:t>
            </w:r>
            <w:r w:rsidRPr="004C7154">
              <w:rPr>
                <w:b/>
              </w:rPr>
              <w:t xml:space="preserve"> </w:t>
            </w:r>
          </w:p>
          <w:p w14:paraId="3F432CCE" w14:textId="77777777" w:rsidR="004C7154" w:rsidRPr="004C7154" w:rsidRDefault="004C7154" w:rsidP="004C7154">
            <w:pPr>
              <w:shd w:val="clear" w:color="auto" w:fill="FFFFFF"/>
              <w:contextualSpacing/>
              <w:jc w:val="center"/>
              <w:rPr>
                <w:b/>
              </w:rPr>
            </w:pPr>
            <w:r w:rsidRPr="004C7154">
              <w:rPr>
                <w:b/>
              </w:rPr>
              <w:t>Тестовое задание 3</w:t>
            </w:r>
          </w:p>
          <w:p w14:paraId="0F1AAC70" w14:textId="77777777" w:rsidR="004C7154" w:rsidRPr="004C7154" w:rsidRDefault="004C7154" w:rsidP="004C7154">
            <w:pPr>
              <w:shd w:val="clear" w:color="auto" w:fill="FFFFFF"/>
              <w:contextualSpacing/>
              <w:jc w:val="both"/>
              <w:rPr>
                <w:bCs/>
                <w:iCs/>
              </w:rPr>
            </w:pPr>
            <w:r w:rsidRPr="004C7154">
              <w:rPr>
                <w:bCs/>
                <w:iCs/>
              </w:rPr>
              <w:t xml:space="preserve">По определению двойной интеграл это предел двойной интегральной суммы </w:t>
            </w:r>
            <w:r w:rsidRPr="004C7154">
              <w:rPr>
                <w:bCs/>
                <w:iCs/>
              </w:rPr>
              <w:br/>
            </w:r>
            <w:r w:rsidRPr="004C7154">
              <w:rPr>
                <w:bCs/>
                <w:iCs/>
                <w:vertAlign w:val="subscript"/>
              </w:rPr>
              <w:fldChar w:fldCharType="begin"/>
            </w:r>
            <w:r w:rsidRPr="004C7154">
              <w:rPr>
                <w:bCs/>
                <w:iCs/>
                <w:vertAlign w:val="subscript"/>
              </w:rPr>
              <w:instrText xml:space="preserve"> INCLUDEPICTURE "http://fen.distant.ru/test/math/2/2.01/2-01-01-00.gif" \* MERGEFORMATINET </w:instrText>
            </w:r>
            <w:r w:rsidRPr="004C7154">
              <w:rPr>
                <w:bCs/>
                <w:iCs/>
                <w:vertAlign w:val="subscript"/>
              </w:rPr>
              <w:fldChar w:fldCharType="separate"/>
            </w:r>
            <w:r w:rsidR="009E5319">
              <w:rPr>
                <w:bCs/>
                <w:iCs/>
                <w:vertAlign w:val="subscript"/>
              </w:rPr>
              <w:fldChar w:fldCharType="begin"/>
            </w:r>
            <w:r w:rsidR="009E5319">
              <w:rPr>
                <w:bCs/>
                <w:iCs/>
                <w:vertAlign w:val="subscript"/>
              </w:rPr>
              <w:instrText xml:space="preserve"> INCLUDEPICTURE  "http://fen.distant.ru/test/math/2/2.01/2-01-01-00.gif" \* MERGEFORMATINET </w:instrText>
            </w:r>
            <w:r w:rsidR="009E5319">
              <w:rPr>
                <w:bCs/>
                <w:iCs/>
                <w:vertAlign w:val="subscript"/>
              </w:rPr>
              <w:fldChar w:fldCharType="separate"/>
            </w:r>
            <w:r w:rsidR="00B7632B">
              <w:rPr>
                <w:bCs/>
                <w:iCs/>
                <w:vertAlign w:val="subscript"/>
              </w:rPr>
              <w:fldChar w:fldCharType="begin"/>
            </w:r>
            <w:r w:rsidR="00B7632B">
              <w:rPr>
                <w:bCs/>
                <w:iCs/>
                <w:vertAlign w:val="subscript"/>
              </w:rPr>
              <w:instrText xml:space="preserve"> INCLUDEPICTURE  "http://fen.distant.ru/test/math/2/2.01/2-01-01-00.gif" \* MERGEFORMATINET </w:instrText>
            </w:r>
            <w:r w:rsidR="00B7632B">
              <w:rPr>
                <w:bCs/>
                <w:iCs/>
                <w:vertAlign w:val="subscript"/>
              </w:rPr>
              <w:fldChar w:fldCharType="separate"/>
            </w:r>
            <w:r w:rsidR="00AF4723">
              <w:rPr>
                <w:bCs/>
                <w:iCs/>
                <w:vertAlign w:val="subscript"/>
              </w:rPr>
              <w:fldChar w:fldCharType="begin"/>
            </w:r>
            <w:r w:rsidR="00AF4723">
              <w:rPr>
                <w:bCs/>
                <w:iCs/>
                <w:vertAlign w:val="subscript"/>
              </w:rPr>
              <w:instrText xml:space="preserve"> INCLUDEPICTURE  "http://fen.distant.ru/test/math/2/2.01/2-01-01-00.gif" \* MERGEFORMATINET </w:instrText>
            </w:r>
            <w:r w:rsidR="00AF4723">
              <w:rPr>
                <w:bCs/>
                <w:iCs/>
                <w:vertAlign w:val="subscript"/>
              </w:rPr>
              <w:fldChar w:fldCharType="separate"/>
            </w:r>
            <w:r w:rsidR="006E08CA">
              <w:rPr>
                <w:bCs/>
                <w:iCs/>
                <w:vertAlign w:val="subscript"/>
              </w:rPr>
              <w:fldChar w:fldCharType="begin"/>
            </w:r>
            <w:r w:rsidR="006E08CA">
              <w:rPr>
                <w:bCs/>
                <w:iCs/>
                <w:vertAlign w:val="subscript"/>
              </w:rPr>
              <w:instrText xml:space="preserve"> INCLUDEPICTURE  "http://fen.distant.ru/test/math/2/2.01/2-01-01-00.gif" \* MERGEFORMATINET </w:instrText>
            </w:r>
            <w:r w:rsidR="006E08CA">
              <w:rPr>
                <w:bCs/>
                <w:iCs/>
                <w:vertAlign w:val="subscript"/>
              </w:rPr>
              <w:fldChar w:fldCharType="separate"/>
            </w:r>
            <w:r w:rsidR="00F855D9">
              <w:rPr>
                <w:bCs/>
                <w:iCs/>
                <w:vertAlign w:val="subscript"/>
              </w:rPr>
              <w:fldChar w:fldCharType="begin"/>
            </w:r>
            <w:r w:rsidR="00F855D9">
              <w:rPr>
                <w:bCs/>
                <w:iCs/>
                <w:vertAlign w:val="subscript"/>
              </w:rPr>
              <w:instrText xml:space="preserve"> INCLUDEPICTURE  "http://fen.distant.ru/test/math/2/2.01/2-01-01-00.gif" \* MERGEFORMATINET </w:instrText>
            </w:r>
            <w:r w:rsidR="00F855D9">
              <w:rPr>
                <w:bCs/>
                <w:iCs/>
                <w:vertAlign w:val="subscript"/>
              </w:rPr>
              <w:fldChar w:fldCharType="separate"/>
            </w:r>
            <w:r w:rsidR="009F2FD2">
              <w:rPr>
                <w:bCs/>
                <w:iCs/>
                <w:vertAlign w:val="subscript"/>
              </w:rPr>
              <w:fldChar w:fldCharType="begin"/>
            </w:r>
            <w:r w:rsidR="009F2FD2">
              <w:rPr>
                <w:bCs/>
                <w:iCs/>
                <w:vertAlign w:val="subscript"/>
              </w:rPr>
              <w:instrText xml:space="preserve"> INCLUDEPICTURE  "http://fen.distant.ru/test/math/2/2.01/2-01-01-00.gif" \* MERGEFORMATINET </w:instrText>
            </w:r>
            <w:r w:rsidR="009F2FD2">
              <w:rPr>
                <w:bCs/>
                <w:iCs/>
                <w:vertAlign w:val="subscript"/>
              </w:rPr>
              <w:fldChar w:fldCharType="separate"/>
            </w:r>
            <w:r w:rsidR="00E96680">
              <w:rPr>
                <w:bCs/>
                <w:iCs/>
                <w:vertAlign w:val="subscript"/>
              </w:rPr>
              <w:fldChar w:fldCharType="begin"/>
            </w:r>
            <w:r w:rsidR="00E96680">
              <w:rPr>
                <w:bCs/>
                <w:iCs/>
                <w:vertAlign w:val="subscript"/>
              </w:rPr>
              <w:instrText xml:space="preserve"> INCLUDEPICTURE  "http://fen.distant.ru/test/math/2/2.01/2-01-01-00.gif" \* MERGEFORMATINET </w:instrText>
            </w:r>
            <w:r w:rsidR="00E96680">
              <w:rPr>
                <w:bCs/>
                <w:iCs/>
                <w:vertAlign w:val="subscript"/>
              </w:rPr>
              <w:fldChar w:fldCharType="separate"/>
            </w:r>
            <w:r w:rsidR="001F43E2">
              <w:rPr>
                <w:bCs/>
                <w:iCs/>
                <w:vertAlign w:val="subscript"/>
              </w:rPr>
              <w:fldChar w:fldCharType="begin"/>
            </w:r>
            <w:r w:rsidR="001F43E2">
              <w:rPr>
                <w:bCs/>
                <w:iCs/>
                <w:vertAlign w:val="subscript"/>
              </w:rPr>
              <w:instrText xml:space="preserve"> INCLUDEPICTURE  "http://fen.distant.ru/test/math/2/2.01/2-01-01-00.gif" \* MERGEFORMATINET </w:instrText>
            </w:r>
            <w:r w:rsidR="001F43E2">
              <w:rPr>
                <w:bCs/>
                <w:iCs/>
                <w:vertAlign w:val="subscript"/>
              </w:rPr>
              <w:fldChar w:fldCharType="separate"/>
            </w:r>
            <w:r w:rsidR="006B29E3">
              <w:rPr>
                <w:bCs/>
                <w:iCs/>
                <w:vertAlign w:val="subscript"/>
              </w:rPr>
              <w:fldChar w:fldCharType="begin"/>
            </w:r>
            <w:r w:rsidR="006B29E3">
              <w:rPr>
                <w:bCs/>
                <w:iCs/>
                <w:vertAlign w:val="subscript"/>
              </w:rPr>
              <w:instrText xml:space="preserve"> INCLUDEPICTURE  "http://fen.distant.ru/test/math/2/2.01/2-01-01-00.gif" \* MERGEFORMATINET </w:instrText>
            </w:r>
            <w:r w:rsidR="006B29E3">
              <w:rPr>
                <w:bCs/>
                <w:iCs/>
                <w:vertAlign w:val="subscript"/>
              </w:rPr>
              <w:fldChar w:fldCharType="separate"/>
            </w:r>
            <w:r w:rsidR="001B067D">
              <w:rPr>
                <w:bCs/>
                <w:iCs/>
                <w:vertAlign w:val="subscript"/>
              </w:rPr>
              <w:fldChar w:fldCharType="begin"/>
            </w:r>
            <w:r w:rsidR="001B067D">
              <w:rPr>
                <w:bCs/>
                <w:iCs/>
                <w:vertAlign w:val="subscript"/>
              </w:rPr>
              <w:instrText xml:space="preserve"> INCLUDEPICTURE  "http://fen.distant.ru/test/math/2/2.01/2-01-01-00.gif" \* MERGEFORMATINET </w:instrText>
            </w:r>
            <w:r w:rsidR="001B067D">
              <w:rPr>
                <w:bCs/>
                <w:iCs/>
                <w:vertAlign w:val="subscript"/>
              </w:rPr>
              <w:fldChar w:fldCharType="separate"/>
            </w:r>
            <w:r w:rsidR="00F90098">
              <w:rPr>
                <w:bCs/>
                <w:iCs/>
                <w:vertAlign w:val="subscript"/>
              </w:rPr>
              <w:fldChar w:fldCharType="begin"/>
            </w:r>
            <w:r w:rsidR="00F90098">
              <w:rPr>
                <w:bCs/>
                <w:iCs/>
                <w:vertAlign w:val="subscript"/>
              </w:rPr>
              <w:instrText xml:space="preserve"> INCLUDEPICTURE  "http://fen.distant.ru/test/math/2/2.01/2-01-01-00.gif" \* MERGEFORMATINET </w:instrText>
            </w:r>
            <w:r w:rsidR="00F90098">
              <w:rPr>
                <w:bCs/>
                <w:iCs/>
                <w:vertAlign w:val="subscript"/>
              </w:rPr>
              <w:fldChar w:fldCharType="separate"/>
            </w:r>
            <w:r w:rsidR="004A330A">
              <w:rPr>
                <w:bCs/>
                <w:iCs/>
                <w:vertAlign w:val="subscript"/>
              </w:rPr>
              <w:fldChar w:fldCharType="begin"/>
            </w:r>
            <w:r w:rsidR="004A330A">
              <w:rPr>
                <w:bCs/>
                <w:iCs/>
                <w:vertAlign w:val="subscript"/>
              </w:rPr>
              <w:instrText xml:space="preserve"> INCLUDEPICTURE  "http://fen.distant.ru/test/math/2/2.01/2-01-01-00.gif" \* MERGEFORMATINET </w:instrText>
            </w:r>
            <w:r w:rsidR="004A330A">
              <w:rPr>
                <w:bCs/>
                <w:iCs/>
                <w:vertAlign w:val="subscript"/>
              </w:rPr>
              <w:fldChar w:fldCharType="separate"/>
            </w:r>
            <w:r w:rsidR="0053360B">
              <w:rPr>
                <w:bCs/>
                <w:iCs/>
                <w:vertAlign w:val="subscript"/>
              </w:rPr>
              <w:fldChar w:fldCharType="begin"/>
            </w:r>
            <w:r w:rsidR="0053360B">
              <w:rPr>
                <w:bCs/>
                <w:iCs/>
                <w:vertAlign w:val="subscript"/>
              </w:rPr>
              <w:instrText xml:space="preserve"> INCLUDEPICTURE  "http://fen.distant.ru/test/math/2/2.01/2-01-01-00.gif" \* MERGEFORMATINET </w:instrText>
            </w:r>
            <w:r w:rsidR="0053360B">
              <w:rPr>
                <w:bCs/>
                <w:iCs/>
                <w:vertAlign w:val="subscript"/>
              </w:rPr>
              <w:fldChar w:fldCharType="separate"/>
            </w:r>
            <w:r w:rsidR="00BF5003">
              <w:rPr>
                <w:bCs/>
                <w:iCs/>
                <w:vertAlign w:val="subscript"/>
              </w:rPr>
              <w:fldChar w:fldCharType="begin"/>
            </w:r>
            <w:r w:rsidR="00BF5003">
              <w:rPr>
                <w:bCs/>
                <w:iCs/>
                <w:vertAlign w:val="subscript"/>
              </w:rPr>
              <w:instrText xml:space="preserve"> INCLUDEPICTURE  "http://fen.distant.ru/test/math/2/2.01/2-01-01-00.gif" \* MERGEFORMATINET </w:instrText>
            </w:r>
            <w:r w:rsidR="00BF5003">
              <w:rPr>
                <w:bCs/>
                <w:iCs/>
                <w:vertAlign w:val="subscript"/>
              </w:rPr>
              <w:fldChar w:fldCharType="separate"/>
            </w:r>
            <w:r w:rsidR="00FB4A87">
              <w:rPr>
                <w:bCs/>
                <w:iCs/>
                <w:vertAlign w:val="subscript"/>
              </w:rPr>
              <w:fldChar w:fldCharType="begin"/>
            </w:r>
            <w:r w:rsidR="00FB4A87">
              <w:rPr>
                <w:bCs/>
                <w:iCs/>
                <w:vertAlign w:val="subscript"/>
              </w:rPr>
              <w:instrText xml:space="preserve"> </w:instrText>
            </w:r>
            <w:r w:rsidR="00FB4A87">
              <w:rPr>
                <w:bCs/>
                <w:iCs/>
                <w:vertAlign w:val="subscript"/>
              </w:rPr>
              <w:instrText>INCLUDEPICTURE  "http://fen.distant.ru/test/math/2/2.01/2-01-01-00.gif" \* MERGEFORMATINET</w:instrText>
            </w:r>
            <w:r w:rsidR="00FB4A87">
              <w:rPr>
                <w:bCs/>
                <w:iCs/>
                <w:vertAlign w:val="subscript"/>
              </w:rPr>
              <w:instrText xml:space="preserve"> </w:instrText>
            </w:r>
            <w:r w:rsidR="00FB4A87">
              <w:rPr>
                <w:bCs/>
                <w:iCs/>
                <w:vertAlign w:val="subscript"/>
              </w:rPr>
              <w:fldChar w:fldCharType="separate"/>
            </w:r>
            <w:r w:rsidR="00FB4A87">
              <w:rPr>
                <w:bCs/>
                <w:iCs/>
                <w:vertAlign w:val="subscript"/>
              </w:rPr>
              <w:pict w14:anchorId="71A47D00">
                <v:shape id="_x0000_i1036" type="#_x0000_t75" style="width:198pt;height:17.4pt">
                  <v:imagedata r:id="rId29" r:href="rId30"/>
                </v:shape>
              </w:pict>
            </w:r>
            <w:r w:rsidR="00FB4A87">
              <w:rPr>
                <w:bCs/>
                <w:iCs/>
                <w:vertAlign w:val="subscript"/>
              </w:rPr>
              <w:fldChar w:fldCharType="end"/>
            </w:r>
            <w:r w:rsidR="00BF5003">
              <w:rPr>
                <w:bCs/>
                <w:iCs/>
                <w:vertAlign w:val="subscript"/>
              </w:rPr>
              <w:fldChar w:fldCharType="end"/>
            </w:r>
            <w:r w:rsidR="0053360B">
              <w:rPr>
                <w:bCs/>
                <w:iCs/>
                <w:vertAlign w:val="subscript"/>
              </w:rPr>
              <w:fldChar w:fldCharType="end"/>
            </w:r>
            <w:r w:rsidR="004A330A">
              <w:rPr>
                <w:bCs/>
                <w:iCs/>
                <w:vertAlign w:val="subscript"/>
              </w:rPr>
              <w:fldChar w:fldCharType="end"/>
            </w:r>
            <w:r w:rsidR="00F90098">
              <w:rPr>
                <w:bCs/>
                <w:iCs/>
                <w:vertAlign w:val="subscript"/>
              </w:rPr>
              <w:fldChar w:fldCharType="end"/>
            </w:r>
            <w:r w:rsidR="001B067D">
              <w:rPr>
                <w:bCs/>
                <w:iCs/>
                <w:vertAlign w:val="subscript"/>
              </w:rPr>
              <w:fldChar w:fldCharType="end"/>
            </w:r>
            <w:r w:rsidR="006B29E3">
              <w:rPr>
                <w:bCs/>
                <w:iCs/>
                <w:vertAlign w:val="subscript"/>
              </w:rPr>
              <w:fldChar w:fldCharType="end"/>
            </w:r>
            <w:r w:rsidR="001F43E2">
              <w:rPr>
                <w:bCs/>
                <w:iCs/>
                <w:vertAlign w:val="subscript"/>
              </w:rPr>
              <w:fldChar w:fldCharType="end"/>
            </w:r>
            <w:r w:rsidR="00E96680">
              <w:rPr>
                <w:bCs/>
                <w:iCs/>
                <w:vertAlign w:val="subscript"/>
              </w:rPr>
              <w:fldChar w:fldCharType="end"/>
            </w:r>
            <w:r w:rsidR="009F2FD2">
              <w:rPr>
                <w:bCs/>
                <w:iCs/>
                <w:vertAlign w:val="subscript"/>
              </w:rPr>
              <w:fldChar w:fldCharType="end"/>
            </w:r>
            <w:r w:rsidR="00F855D9">
              <w:rPr>
                <w:bCs/>
                <w:iCs/>
                <w:vertAlign w:val="subscript"/>
              </w:rPr>
              <w:fldChar w:fldCharType="end"/>
            </w:r>
            <w:r w:rsidR="006E08CA">
              <w:rPr>
                <w:bCs/>
                <w:iCs/>
                <w:vertAlign w:val="subscript"/>
              </w:rPr>
              <w:fldChar w:fldCharType="end"/>
            </w:r>
            <w:r w:rsidR="00AF4723">
              <w:rPr>
                <w:bCs/>
                <w:iCs/>
                <w:vertAlign w:val="subscript"/>
              </w:rPr>
              <w:fldChar w:fldCharType="end"/>
            </w:r>
            <w:r w:rsidR="00B7632B">
              <w:rPr>
                <w:bCs/>
                <w:iCs/>
                <w:vertAlign w:val="subscript"/>
              </w:rPr>
              <w:fldChar w:fldCharType="end"/>
            </w:r>
            <w:r w:rsidR="009E5319">
              <w:rPr>
                <w:bCs/>
                <w:iCs/>
                <w:vertAlign w:val="subscript"/>
              </w:rPr>
              <w:fldChar w:fldCharType="end"/>
            </w:r>
            <w:r w:rsidRPr="004C7154">
              <w:fldChar w:fldCharType="end"/>
            </w:r>
            <w:r w:rsidRPr="004C7154">
              <w:rPr>
                <w:bCs/>
                <w:iCs/>
              </w:rPr>
              <w:t>, если</w:t>
            </w:r>
          </w:p>
          <w:p w14:paraId="0D55F0C0" w14:textId="77777777" w:rsidR="004C7154" w:rsidRPr="004C7154" w:rsidRDefault="004C7154" w:rsidP="004C7154">
            <w:pPr>
              <w:shd w:val="clear" w:color="auto" w:fill="FFFFFF"/>
              <w:contextualSpacing/>
              <w:jc w:val="both"/>
              <w:rPr>
                <w:bCs/>
                <w:iCs/>
              </w:rPr>
            </w:pPr>
            <w:r w:rsidRPr="004C7154">
              <w:rPr>
                <w:bCs/>
                <w:iCs/>
              </w:rPr>
              <w:t>1) предел не зависит от способа разбиения области D на части;</w:t>
            </w:r>
          </w:p>
          <w:p w14:paraId="3501A1BC" w14:textId="77777777" w:rsidR="004C7154" w:rsidRPr="004C7154" w:rsidRDefault="004C7154" w:rsidP="004C7154">
            <w:pPr>
              <w:shd w:val="clear" w:color="auto" w:fill="FFFFFF"/>
              <w:contextualSpacing/>
              <w:jc w:val="both"/>
              <w:rPr>
                <w:bCs/>
                <w:iCs/>
              </w:rPr>
            </w:pPr>
            <w:r w:rsidRPr="004C7154">
              <w:rPr>
                <w:bCs/>
                <w:iCs/>
              </w:rPr>
              <w:t>2) предел зависит от способа разбиения области D на части;</w:t>
            </w:r>
          </w:p>
          <w:p w14:paraId="1AA674AD" w14:textId="77777777" w:rsidR="004C7154" w:rsidRPr="004C7154" w:rsidRDefault="004C7154" w:rsidP="004C7154">
            <w:pPr>
              <w:shd w:val="clear" w:color="auto" w:fill="FFFFFF"/>
              <w:contextualSpacing/>
              <w:jc w:val="both"/>
              <w:rPr>
                <w:bCs/>
                <w:iCs/>
              </w:rPr>
            </w:pPr>
            <w:r w:rsidRPr="004C7154">
              <w:rPr>
                <w:bCs/>
                <w:iCs/>
              </w:rPr>
              <w:t xml:space="preserve">3) предел не зависит от выбора точек </w:t>
            </w:r>
            <w:proofErr w:type="spellStart"/>
            <w:r w:rsidRPr="004C7154">
              <w:rPr>
                <w:bCs/>
                <w:i/>
                <w:iCs/>
              </w:rPr>
              <w:t>Р</w:t>
            </w:r>
            <w:r w:rsidRPr="004C7154">
              <w:rPr>
                <w:bCs/>
                <w:i/>
                <w:iCs/>
                <w:vertAlign w:val="subscript"/>
              </w:rPr>
              <w:t>k</w:t>
            </w:r>
            <w:proofErr w:type="spellEnd"/>
            <w:r w:rsidRPr="004C7154">
              <w:rPr>
                <w:bCs/>
                <w:i/>
                <w:iCs/>
              </w:rPr>
              <w:t xml:space="preserve"> </w:t>
            </w:r>
            <w:r w:rsidRPr="004C7154">
              <w:rPr>
                <w:rFonts w:ascii="Cambria Math" w:hAnsi="Cambria Math" w:cs="Cambria Math"/>
                <w:bCs/>
                <w:iCs/>
              </w:rPr>
              <w:t>∈</w:t>
            </w:r>
            <w:r w:rsidRPr="004C7154">
              <w:rPr>
                <w:bCs/>
                <w:i/>
                <w:iCs/>
              </w:rPr>
              <w:t xml:space="preserve"> </w:t>
            </w:r>
            <w:proofErr w:type="spellStart"/>
            <w:r w:rsidRPr="004C7154">
              <w:rPr>
                <w:bCs/>
                <w:i/>
                <w:iCs/>
              </w:rPr>
              <w:t>Δ</w:t>
            </w:r>
            <w:proofErr w:type="gramStart"/>
            <w:r w:rsidRPr="004C7154">
              <w:rPr>
                <w:bCs/>
                <w:i/>
                <w:iCs/>
              </w:rPr>
              <w:t>S</w:t>
            </w:r>
            <w:r w:rsidRPr="004C7154">
              <w:rPr>
                <w:bCs/>
                <w:i/>
                <w:iCs/>
                <w:vertAlign w:val="subscript"/>
              </w:rPr>
              <w:t>k</w:t>
            </w:r>
            <w:proofErr w:type="spellEnd"/>
            <w:r w:rsidRPr="004C7154">
              <w:rPr>
                <w:bCs/>
                <w:iCs/>
                <w:vertAlign w:val="subscript"/>
              </w:rPr>
              <w:t xml:space="preserve"> </w:t>
            </w:r>
            <w:r w:rsidRPr="004C7154">
              <w:rPr>
                <w:bCs/>
                <w:iCs/>
              </w:rPr>
              <w:t>;</w:t>
            </w:r>
            <w:proofErr w:type="gramEnd"/>
            <w:r w:rsidRPr="004C7154">
              <w:rPr>
                <w:bCs/>
                <w:iCs/>
              </w:rPr>
              <w:t xml:space="preserve"> </w:t>
            </w:r>
            <w:r w:rsidRPr="004C7154">
              <w:rPr>
                <w:bCs/>
                <w:iCs/>
              </w:rPr>
              <w:tab/>
              <w:t xml:space="preserve">      </w:t>
            </w:r>
          </w:p>
          <w:p w14:paraId="7ED6E058" w14:textId="77777777" w:rsidR="004C7154" w:rsidRPr="004C7154" w:rsidRDefault="004C7154" w:rsidP="004C7154">
            <w:pPr>
              <w:shd w:val="clear" w:color="auto" w:fill="FFFFFF"/>
              <w:contextualSpacing/>
              <w:jc w:val="both"/>
              <w:rPr>
                <w:bCs/>
                <w:iCs/>
              </w:rPr>
            </w:pPr>
            <w:r w:rsidRPr="004C7154">
              <w:rPr>
                <w:bCs/>
                <w:iCs/>
              </w:rPr>
              <w:t xml:space="preserve">4) предел зависит от выбора точек </w:t>
            </w:r>
            <w:proofErr w:type="spellStart"/>
            <w:r w:rsidRPr="004C7154">
              <w:rPr>
                <w:bCs/>
                <w:i/>
                <w:iCs/>
              </w:rPr>
              <w:t>Р</w:t>
            </w:r>
            <w:r w:rsidRPr="004C7154">
              <w:rPr>
                <w:bCs/>
                <w:i/>
                <w:iCs/>
                <w:vertAlign w:val="subscript"/>
              </w:rPr>
              <w:t>k</w:t>
            </w:r>
            <w:proofErr w:type="spellEnd"/>
            <w:r w:rsidRPr="004C7154">
              <w:rPr>
                <w:bCs/>
                <w:i/>
                <w:iCs/>
              </w:rPr>
              <w:t xml:space="preserve"> </w:t>
            </w:r>
            <w:r w:rsidRPr="004C7154">
              <w:rPr>
                <w:rFonts w:ascii="Cambria Math" w:hAnsi="Cambria Math" w:cs="Cambria Math"/>
                <w:bCs/>
                <w:iCs/>
              </w:rPr>
              <w:t>∈</w:t>
            </w:r>
            <w:r w:rsidRPr="004C7154">
              <w:rPr>
                <w:bCs/>
                <w:i/>
                <w:iCs/>
              </w:rPr>
              <w:t xml:space="preserve"> </w:t>
            </w:r>
            <w:proofErr w:type="spellStart"/>
            <w:r w:rsidRPr="004C7154">
              <w:rPr>
                <w:bCs/>
                <w:i/>
                <w:iCs/>
              </w:rPr>
              <w:t>ΔS</w:t>
            </w:r>
            <w:r w:rsidRPr="004C7154">
              <w:rPr>
                <w:bCs/>
                <w:i/>
                <w:iCs/>
                <w:vertAlign w:val="subscript"/>
              </w:rPr>
              <w:t>k</w:t>
            </w:r>
            <w:proofErr w:type="spellEnd"/>
            <w:r w:rsidRPr="004C7154">
              <w:rPr>
                <w:bCs/>
                <w:iCs/>
              </w:rPr>
              <w:t xml:space="preserve">; </w:t>
            </w:r>
          </w:p>
          <w:p w14:paraId="14698576" w14:textId="77777777" w:rsidR="004C7154" w:rsidRPr="004C7154" w:rsidRDefault="004C7154" w:rsidP="004C7154">
            <w:pPr>
              <w:shd w:val="clear" w:color="auto" w:fill="FFFFFF"/>
              <w:contextualSpacing/>
              <w:jc w:val="both"/>
              <w:rPr>
                <w:bCs/>
                <w:iCs/>
              </w:rPr>
            </w:pPr>
            <w:r w:rsidRPr="004C7154">
              <w:rPr>
                <w:bCs/>
                <w:iCs/>
              </w:rPr>
              <w:t>5) предел существует;</w:t>
            </w:r>
            <w:r w:rsidRPr="004C7154">
              <w:rPr>
                <w:bCs/>
                <w:iCs/>
              </w:rPr>
              <w:tab/>
            </w:r>
            <w:r w:rsidRPr="004C7154">
              <w:rPr>
                <w:bCs/>
                <w:iCs/>
              </w:rPr>
              <w:tab/>
            </w:r>
            <w:r w:rsidRPr="004C7154">
              <w:rPr>
                <w:bCs/>
                <w:iCs/>
              </w:rPr>
              <w:tab/>
            </w:r>
          </w:p>
          <w:p w14:paraId="2F31AC27" w14:textId="77777777" w:rsidR="004C7154" w:rsidRPr="004C7154" w:rsidRDefault="004C7154" w:rsidP="004C7154">
            <w:pPr>
              <w:shd w:val="clear" w:color="auto" w:fill="FFFFFF"/>
              <w:contextualSpacing/>
              <w:jc w:val="both"/>
              <w:rPr>
                <w:bCs/>
                <w:iCs/>
              </w:rPr>
            </w:pPr>
            <w:r w:rsidRPr="004C7154">
              <w:rPr>
                <w:bCs/>
                <w:iCs/>
              </w:rPr>
              <w:t>6) диаметр разбиения области на части стремится к нулю.</w:t>
            </w:r>
          </w:p>
        </w:tc>
      </w:tr>
      <w:tr w:rsidR="00826B20" w:rsidRPr="004C7154" w14:paraId="27B86F94" w14:textId="77777777" w:rsidTr="00DE1D6C">
        <w:trPr>
          <w:trHeight w:val="5450"/>
        </w:trPr>
        <w:tc>
          <w:tcPr>
            <w:tcW w:w="1951" w:type="dxa"/>
            <w:vMerge/>
          </w:tcPr>
          <w:p w14:paraId="41829F77" w14:textId="77777777" w:rsidR="00826B20" w:rsidRPr="004C7154" w:rsidRDefault="00826B20" w:rsidP="004C7154">
            <w:pPr>
              <w:tabs>
                <w:tab w:val="left" w:pos="540"/>
              </w:tabs>
              <w:contextualSpacing/>
            </w:pPr>
          </w:p>
        </w:tc>
        <w:tc>
          <w:tcPr>
            <w:tcW w:w="1701" w:type="dxa"/>
          </w:tcPr>
          <w:p w14:paraId="4B2C68DA" w14:textId="77777777" w:rsidR="00826B20" w:rsidRPr="004C7154" w:rsidRDefault="00826B20" w:rsidP="004C7154">
            <w:pPr>
              <w:shd w:val="clear" w:color="auto" w:fill="FFFFFF"/>
              <w:contextualSpacing/>
              <w:rPr>
                <w:color w:val="000000"/>
              </w:rPr>
            </w:pPr>
            <w:r w:rsidRPr="0004201A">
              <w:rPr>
                <w:color w:val="000000"/>
              </w:rPr>
              <w:t>3. Содержательно интерпретирует результаты, полученные при использовании математических моделей.</w:t>
            </w:r>
          </w:p>
        </w:tc>
        <w:tc>
          <w:tcPr>
            <w:tcW w:w="6237" w:type="dxa"/>
          </w:tcPr>
          <w:p w14:paraId="01BF5E1F" w14:textId="77777777" w:rsidR="00826B20" w:rsidRPr="004C7154" w:rsidRDefault="00826B20" w:rsidP="004C7154">
            <w:pPr>
              <w:shd w:val="clear" w:color="auto" w:fill="FFFFFF"/>
              <w:contextualSpacing/>
              <w:jc w:val="center"/>
              <w:rPr>
                <w:b/>
              </w:rPr>
            </w:pPr>
            <w:r w:rsidRPr="004C7154">
              <w:rPr>
                <w:b/>
              </w:rPr>
              <w:t>Тестовое задание 1</w:t>
            </w:r>
          </w:p>
          <w:p w14:paraId="258A8675" w14:textId="77777777" w:rsidR="00826B20" w:rsidRPr="004C7154" w:rsidRDefault="00826B20" w:rsidP="004C7154">
            <w:pPr>
              <w:shd w:val="clear" w:color="auto" w:fill="FFFFFF"/>
              <w:contextualSpacing/>
              <w:jc w:val="both"/>
              <w:rPr>
                <w:bCs/>
                <w:iCs/>
              </w:rPr>
            </w:pPr>
            <w:r w:rsidRPr="004C7154">
              <w:rPr>
                <w:bCs/>
                <w:iCs/>
              </w:rPr>
              <w:t>Указать сходящиеся ряды:</w:t>
            </w:r>
          </w:p>
          <w:p w14:paraId="4E54FD03" w14:textId="77777777" w:rsidR="00826B20" w:rsidRPr="004C7154" w:rsidRDefault="00826B20" w:rsidP="004C7154">
            <w:pPr>
              <w:shd w:val="clear" w:color="auto" w:fill="FFFFFF"/>
              <w:contextualSpacing/>
              <w:jc w:val="both"/>
            </w:pPr>
            <w:r w:rsidRPr="004C7154">
              <w:rPr>
                <w:bCs/>
                <w:iCs/>
              </w:rPr>
              <w:t xml:space="preserve">1) </w:t>
            </w:r>
            <w:r w:rsidRPr="004C7154">
              <w:fldChar w:fldCharType="begin"/>
            </w:r>
            <w:r w:rsidRPr="004C7154">
              <w:instrText xml:space="preserve"> INCLUDEPICTURE  "http://fen.distant.ru/test/math/2/2.06/2-06-01-1.gif" \* MERGEFORMATINET </w:instrText>
            </w:r>
            <w:r w:rsidRPr="004C7154">
              <w:fldChar w:fldCharType="separate"/>
            </w:r>
            <w:r w:rsidR="009E5319">
              <w:fldChar w:fldCharType="begin"/>
            </w:r>
            <w:r w:rsidR="009E5319">
              <w:instrText xml:space="preserve"> INCLUDEPICTURE  "http://fen.distant.ru/test/math/2/2.06/2-06-01-1.gif" \* MERGEFORMATINET </w:instrText>
            </w:r>
            <w:r w:rsidR="009E5319">
              <w:fldChar w:fldCharType="separate"/>
            </w:r>
            <w:r w:rsidR="00B7632B">
              <w:fldChar w:fldCharType="begin"/>
            </w:r>
            <w:r w:rsidR="00B7632B">
              <w:instrText xml:space="preserve"> INCLUDEPICTURE  "http://fen.distant.ru/test/math/2/2.06/2-06-01-1.gif" \* MERGEFORMATINET </w:instrText>
            </w:r>
            <w:r w:rsidR="00B7632B">
              <w:fldChar w:fldCharType="separate"/>
            </w:r>
            <w:r w:rsidR="00AF4723">
              <w:fldChar w:fldCharType="begin"/>
            </w:r>
            <w:r w:rsidR="00AF4723">
              <w:instrText xml:space="preserve"> INCLUDEPICTURE  "http://fen.distant.ru/test/math/2/2.06/2-06-01-1.gif" \* MERGEFORMATINET </w:instrText>
            </w:r>
            <w:r w:rsidR="00AF4723">
              <w:fldChar w:fldCharType="separate"/>
            </w:r>
            <w:r w:rsidR="006E08CA">
              <w:fldChar w:fldCharType="begin"/>
            </w:r>
            <w:r w:rsidR="006E08CA">
              <w:instrText xml:space="preserve"> INCLUDEPICTURE  "http://fen.distant.ru/test/math/2/2.06/2-06-01-1.gif" \* MERGEFORMATINET </w:instrText>
            </w:r>
            <w:r w:rsidR="006E08CA">
              <w:fldChar w:fldCharType="separate"/>
            </w:r>
            <w:r w:rsidR="00F855D9">
              <w:fldChar w:fldCharType="begin"/>
            </w:r>
            <w:r w:rsidR="00F855D9">
              <w:instrText xml:space="preserve"> INCLUDEPICTURE  "http://fen.distant.ru/test/math/2/2.06/2-06-01-1.gif" \* MERGEFORMATINET </w:instrText>
            </w:r>
            <w:r w:rsidR="00F855D9">
              <w:fldChar w:fldCharType="separate"/>
            </w:r>
            <w:r w:rsidR="009F2FD2">
              <w:fldChar w:fldCharType="begin"/>
            </w:r>
            <w:r w:rsidR="009F2FD2">
              <w:instrText xml:space="preserve"> INCLUDEPICTURE  "http://fen.distant.ru/test/math/2/2.06/2-06-01-1.gif" \* MERGEFORMATINET </w:instrText>
            </w:r>
            <w:r w:rsidR="009F2FD2">
              <w:fldChar w:fldCharType="separate"/>
            </w:r>
            <w:r w:rsidR="00E96680">
              <w:fldChar w:fldCharType="begin"/>
            </w:r>
            <w:r w:rsidR="00E96680">
              <w:instrText xml:space="preserve"> INCLUDEPICTURE  "http://fen.distant.ru/test/math/2/2.06/2-06-01-1.gif" \* MERGEFORMATINET </w:instrText>
            </w:r>
            <w:r w:rsidR="00E96680">
              <w:fldChar w:fldCharType="separate"/>
            </w:r>
            <w:r w:rsidR="001F43E2">
              <w:fldChar w:fldCharType="begin"/>
            </w:r>
            <w:r w:rsidR="001F43E2">
              <w:instrText xml:space="preserve"> INCLUDEPICTURE  "http://fen.distant.ru/test/math/2/2.06/2-06-01-1.gif" \* MERGEFORMATINET </w:instrText>
            </w:r>
            <w:r w:rsidR="001F43E2">
              <w:fldChar w:fldCharType="separate"/>
            </w:r>
            <w:r w:rsidR="006B29E3">
              <w:fldChar w:fldCharType="begin"/>
            </w:r>
            <w:r w:rsidR="006B29E3">
              <w:instrText xml:space="preserve"> INCLUDEPICTURE  "http://fen.distant.ru/test/math/2/2.06/2-06-01-1.gif" \* MERGEFORMATINET </w:instrText>
            </w:r>
            <w:r w:rsidR="006B29E3">
              <w:fldChar w:fldCharType="separate"/>
            </w:r>
            <w:r w:rsidR="001B067D">
              <w:fldChar w:fldCharType="begin"/>
            </w:r>
            <w:r w:rsidR="001B067D">
              <w:instrText xml:space="preserve"> INCLUDEPICTURE  "http://fen.distant.ru/test/math/2/2.06/2-06-01-1.gif" \* MERGEFORMATINET </w:instrText>
            </w:r>
            <w:r w:rsidR="001B067D">
              <w:fldChar w:fldCharType="separate"/>
            </w:r>
            <w:r w:rsidR="00F90098">
              <w:fldChar w:fldCharType="begin"/>
            </w:r>
            <w:r w:rsidR="00F90098">
              <w:instrText xml:space="preserve"> INCLUDEPICTURE  "http://fen.distant.ru/test/math/2/2.06/2-06-01-1.gif" \* MERGEFORMATINET </w:instrText>
            </w:r>
            <w:r w:rsidR="00F90098">
              <w:fldChar w:fldCharType="separate"/>
            </w:r>
            <w:r w:rsidR="004A330A">
              <w:fldChar w:fldCharType="begin"/>
            </w:r>
            <w:r w:rsidR="004A330A">
              <w:instrText xml:space="preserve"> INCLUDEPICTURE  "http://fen.distant.ru/test/math/2/2.06/2-06-01-1.gif" \* MERGEFORMATINET </w:instrText>
            </w:r>
            <w:r w:rsidR="004A330A">
              <w:fldChar w:fldCharType="separate"/>
            </w:r>
            <w:r w:rsidR="0053360B">
              <w:fldChar w:fldCharType="begin"/>
            </w:r>
            <w:r w:rsidR="0053360B">
              <w:instrText xml:space="preserve"> INCLUDEPICTURE  "http://fen.distant.ru/test/math/2/2.06/2-06-01-1.gif" \* MERGEFORMATINET </w:instrText>
            </w:r>
            <w:r w:rsidR="0053360B">
              <w:fldChar w:fldCharType="separate"/>
            </w:r>
            <w:r w:rsidR="00BF5003">
              <w:fldChar w:fldCharType="begin"/>
            </w:r>
            <w:r w:rsidR="00BF5003">
              <w:instrText xml:space="preserve"> INCLUDEPICTURE  "http://fen.distant.ru/test/math/2/2.06/2-06-01-1.gif" \* MERGEFORMATINET </w:instrText>
            </w:r>
            <w:r w:rsidR="00BF5003">
              <w:fldChar w:fldCharType="separate"/>
            </w:r>
            <w:r w:rsidR="00FB4A87">
              <w:fldChar w:fldCharType="begin"/>
            </w:r>
            <w:r w:rsidR="00FB4A87">
              <w:instrText xml:space="preserve"> </w:instrText>
            </w:r>
            <w:r w:rsidR="00FB4A87">
              <w:instrText>INCLUDEPICTURE  "http://fen.distant.ru/test/math/2/2.06/2-06-01-1.gif" \* MERGEFORMATINET</w:instrText>
            </w:r>
            <w:r w:rsidR="00FB4A87">
              <w:instrText xml:space="preserve"> </w:instrText>
            </w:r>
            <w:r w:rsidR="00FB4A87">
              <w:fldChar w:fldCharType="separate"/>
            </w:r>
            <w:r w:rsidR="00FB4A87">
              <w:pict w14:anchorId="4E5C54D2">
                <v:shape id="_x0000_i1037" type="#_x0000_t75" style="width:24.6pt;height:27pt">
                  <v:imagedata r:id="rId31" r:href="rId32"/>
                </v:shape>
              </w:pict>
            </w:r>
            <w:r w:rsidR="00FB4A87">
              <w:fldChar w:fldCharType="end"/>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 xml:space="preserve">      2) </w:t>
            </w:r>
            <w:r w:rsidRPr="004C7154">
              <w:fldChar w:fldCharType="begin"/>
            </w:r>
            <w:r w:rsidRPr="004C7154">
              <w:instrText xml:space="preserve"> INCLUDEPICTURE  "http://fen.distant.ru/test/math/2/2.06/2-06-01-2.gif" \* MERGEFORMATINET </w:instrText>
            </w:r>
            <w:r w:rsidRPr="004C7154">
              <w:fldChar w:fldCharType="separate"/>
            </w:r>
            <w:r w:rsidR="009E5319">
              <w:fldChar w:fldCharType="begin"/>
            </w:r>
            <w:r w:rsidR="009E5319">
              <w:instrText xml:space="preserve"> INCLUDEPICTURE  "http://fen.distant.ru/test/math/2/2.06/2-06-01-2.gif" \* MERGEFORMATINET </w:instrText>
            </w:r>
            <w:r w:rsidR="009E5319">
              <w:fldChar w:fldCharType="separate"/>
            </w:r>
            <w:r w:rsidR="00B7632B">
              <w:fldChar w:fldCharType="begin"/>
            </w:r>
            <w:r w:rsidR="00B7632B">
              <w:instrText xml:space="preserve"> INCLUDEPICTURE  "http://fen.distant.ru/test/math/2/2.06/2-06-01-2.gif" \* MERGEFORMATINET </w:instrText>
            </w:r>
            <w:r w:rsidR="00B7632B">
              <w:fldChar w:fldCharType="separate"/>
            </w:r>
            <w:r w:rsidR="00AF4723">
              <w:fldChar w:fldCharType="begin"/>
            </w:r>
            <w:r w:rsidR="00AF4723">
              <w:instrText xml:space="preserve"> INCLUDEPICTURE  "http://fen.distant.ru/test/math/2/2.06/2-06-01-2.gif" \* MERGEFORMATINET </w:instrText>
            </w:r>
            <w:r w:rsidR="00AF4723">
              <w:fldChar w:fldCharType="separate"/>
            </w:r>
            <w:r w:rsidR="006E08CA">
              <w:fldChar w:fldCharType="begin"/>
            </w:r>
            <w:r w:rsidR="006E08CA">
              <w:instrText xml:space="preserve"> INCLUDEPICTURE  "http://fen.distant.ru/test/math/2/2.06/2-06-01-2.gif" \* MERGEFORMATINET </w:instrText>
            </w:r>
            <w:r w:rsidR="006E08CA">
              <w:fldChar w:fldCharType="separate"/>
            </w:r>
            <w:r w:rsidR="00F855D9">
              <w:fldChar w:fldCharType="begin"/>
            </w:r>
            <w:r w:rsidR="00F855D9">
              <w:instrText xml:space="preserve"> INCLUDEPICTURE  "http://fen.distant.ru/test/math/2/2.06/2-06-01-2.gif" \* MERGEFORMATINET </w:instrText>
            </w:r>
            <w:r w:rsidR="00F855D9">
              <w:fldChar w:fldCharType="separate"/>
            </w:r>
            <w:r w:rsidR="009F2FD2">
              <w:fldChar w:fldCharType="begin"/>
            </w:r>
            <w:r w:rsidR="009F2FD2">
              <w:instrText xml:space="preserve"> INCLUDEPICTURE  "http://fen.distant.ru/test/math/2/2.06/2-06-01-2.gif" \* MERGEFORMATINET </w:instrText>
            </w:r>
            <w:r w:rsidR="009F2FD2">
              <w:fldChar w:fldCharType="separate"/>
            </w:r>
            <w:r w:rsidR="00E96680">
              <w:fldChar w:fldCharType="begin"/>
            </w:r>
            <w:r w:rsidR="00E96680">
              <w:instrText xml:space="preserve"> INCLUDEPICTURE  "http://fen.distant.ru/test/math/2/2.06/2-06-01-2.gif" \* MERGEFORMATINET </w:instrText>
            </w:r>
            <w:r w:rsidR="00E96680">
              <w:fldChar w:fldCharType="separate"/>
            </w:r>
            <w:r w:rsidR="001F43E2">
              <w:fldChar w:fldCharType="begin"/>
            </w:r>
            <w:r w:rsidR="001F43E2">
              <w:instrText xml:space="preserve"> INCLUDEPICTURE  "http://fen.distant.ru/test/math/2/2.06/2-06-01-2.gif" \* MERGEFORMATINET </w:instrText>
            </w:r>
            <w:r w:rsidR="001F43E2">
              <w:fldChar w:fldCharType="separate"/>
            </w:r>
            <w:r w:rsidR="006B29E3">
              <w:fldChar w:fldCharType="begin"/>
            </w:r>
            <w:r w:rsidR="006B29E3">
              <w:instrText xml:space="preserve"> INCLUDEPICTURE  "http://fen.distant.ru/test/math/2/2.06/2-06-01-2.gif" \* MERGEFORMATINET </w:instrText>
            </w:r>
            <w:r w:rsidR="006B29E3">
              <w:fldChar w:fldCharType="separate"/>
            </w:r>
            <w:r w:rsidR="001B067D">
              <w:fldChar w:fldCharType="begin"/>
            </w:r>
            <w:r w:rsidR="001B067D">
              <w:instrText xml:space="preserve"> INCLUDEPICTURE  "http://fen.distant.ru/test/math/2/2.06/2-06-01-2.gif" \* MERGEFORMATINET </w:instrText>
            </w:r>
            <w:r w:rsidR="001B067D">
              <w:fldChar w:fldCharType="separate"/>
            </w:r>
            <w:r w:rsidR="00F90098">
              <w:fldChar w:fldCharType="begin"/>
            </w:r>
            <w:r w:rsidR="00F90098">
              <w:instrText xml:space="preserve"> INCLUDEPICTURE  "http://fen.distant.ru/test/math/2/2.06/2-06-01-2.gif" \* MERGEFORMATINET </w:instrText>
            </w:r>
            <w:r w:rsidR="00F90098">
              <w:fldChar w:fldCharType="separate"/>
            </w:r>
            <w:r w:rsidR="004A330A">
              <w:fldChar w:fldCharType="begin"/>
            </w:r>
            <w:r w:rsidR="004A330A">
              <w:instrText xml:space="preserve"> INCLUDEPICTURE  "http://fen.distant.ru/test/math/2/2.06/2-06-01-2.gif" \* MERGEFORMATINET </w:instrText>
            </w:r>
            <w:r w:rsidR="004A330A">
              <w:fldChar w:fldCharType="separate"/>
            </w:r>
            <w:r w:rsidR="0053360B">
              <w:fldChar w:fldCharType="begin"/>
            </w:r>
            <w:r w:rsidR="0053360B">
              <w:instrText xml:space="preserve"> INCLUDEPICTURE  "http://fen.distant.ru/test/math/2/2.06/2-06-01-2.gif" \* MERGEFORMATINET </w:instrText>
            </w:r>
            <w:r w:rsidR="0053360B">
              <w:fldChar w:fldCharType="separate"/>
            </w:r>
            <w:r w:rsidR="00BF5003">
              <w:fldChar w:fldCharType="begin"/>
            </w:r>
            <w:r w:rsidR="00BF5003">
              <w:instrText xml:space="preserve"> INCLUDEPICTURE  "http://fen.distant.ru/test/math/2/2.06/2-06-01-2.gif" \* MERGEFORMATINET </w:instrText>
            </w:r>
            <w:r w:rsidR="00BF5003">
              <w:fldChar w:fldCharType="separate"/>
            </w:r>
            <w:r w:rsidR="00FB4A87">
              <w:fldChar w:fldCharType="begin"/>
            </w:r>
            <w:r w:rsidR="00FB4A87">
              <w:instrText xml:space="preserve"> </w:instrText>
            </w:r>
            <w:r w:rsidR="00FB4A87">
              <w:instrText>INCLUDEPICTURE  "http://fen.distant.ru/test/math/2/2.06/2-06-01-2.gif" \* MERGEFORMATINET</w:instrText>
            </w:r>
            <w:r w:rsidR="00FB4A87">
              <w:instrText xml:space="preserve"> </w:instrText>
            </w:r>
            <w:r w:rsidR="00FB4A87">
              <w:fldChar w:fldCharType="separate"/>
            </w:r>
            <w:r w:rsidR="00FB4A87">
              <w:pict w14:anchorId="472EE4D0">
                <v:shape id="_x0000_i1038" type="#_x0000_t75" style="width:33pt;height:29.4pt">
                  <v:imagedata r:id="rId33" r:href="rId34"/>
                </v:shape>
              </w:pict>
            </w:r>
            <w:r w:rsidR="00FB4A87">
              <w:fldChar w:fldCharType="end"/>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t xml:space="preserve">     3) </w:t>
            </w:r>
            <w:r w:rsidRPr="004C7154">
              <w:fldChar w:fldCharType="begin"/>
            </w:r>
            <w:r w:rsidRPr="004C7154">
              <w:instrText xml:space="preserve"> INCLUDEPICTURE  "http://fen.distant.ru/test/math/2/2.06/2-06-01-3.gif" \* MERGEFORMATINET </w:instrText>
            </w:r>
            <w:r w:rsidRPr="004C7154">
              <w:fldChar w:fldCharType="separate"/>
            </w:r>
            <w:r w:rsidR="009E5319">
              <w:fldChar w:fldCharType="begin"/>
            </w:r>
            <w:r w:rsidR="009E5319">
              <w:instrText xml:space="preserve"> INCLUDEPICTURE  "http://fen.distant.ru/test/math/2/2.06/2-06-01-3.gif" \* MERGEFORMATINET </w:instrText>
            </w:r>
            <w:r w:rsidR="009E5319">
              <w:fldChar w:fldCharType="separate"/>
            </w:r>
            <w:r w:rsidR="00B7632B">
              <w:fldChar w:fldCharType="begin"/>
            </w:r>
            <w:r w:rsidR="00B7632B">
              <w:instrText xml:space="preserve"> INCLUDEPICTURE  "http://fen.distant.ru/test/math/2/2.06/2-06-01-3.gif" \* MERGEFORMATINET </w:instrText>
            </w:r>
            <w:r w:rsidR="00B7632B">
              <w:fldChar w:fldCharType="separate"/>
            </w:r>
            <w:r w:rsidR="00AF4723">
              <w:fldChar w:fldCharType="begin"/>
            </w:r>
            <w:r w:rsidR="00AF4723">
              <w:instrText xml:space="preserve"> INCLUDEPICTURE  "http://fen.distant.ru/test/math/2/2.06/2-06-01-3.gif" \* MERGEFORMATINET </w:instrText>
            </w:r>
            <w:r w:rsidR="00AF4723">
              <w:fldChar w:fldCharType="separate"/>
            </w:r>
            <w:r w:rsidR="006E08CA">
              <w:fldChar w:fldCharType="begin"/>
            </w:r>
            <w:r w:rsidR="006E08CA">
              <w:instrText xml:space="preserve"> INCLUDEPICTURE  "http://fen.distant.ru/test/math/2/2.06/2-06-01-3.gif" \* MERGEFORMATINET </w:instrText>
            </w:r>
            <w:r w:rsidR="006E08CA">
              <w:fldChar w:fldCharType="separate"/>
            </w:r>
            <w:r w:rsidR="00F855D9">
              <w:fldChar w:fldCharType="begin"/>
            </w:r>
            <w:r w:rsidR="00F855D9">
              <w:instrText xml:space="preserve"> INCLUDEPICTURE  "http://fen.distant.ru/test/math/2/2.06/2-06-01-3.gif" \* MERGEFORMATINET </w:instrText>
            </w:r>
            <w:r w:rsidR="00F855D9">
              <w:fldChar w:fldCharType="separate"/>
            </w:r>
            <w:r w:rsidR="009F2FD2">
              <w:fldChar w:fldCharType="begin"/>
            </w:r>
            <w:r w:rsidR="009F2FD2">
              <w:instrText xml:space="preserve"> INCLUDEPICTURE  "http://fen.distant.ru/test/math/2/2.06/2-06-01-3.gif" \* MERGEFORMATINET </w:instrText>
            </w:r>
            <w:r w:rsidR="009F2FD2">
              <w:fldChar w:fldCharType="separate"/>
            </w:r>
            <w:r w:rsidR="00E96680">
              <w:fldChar w:fldCharType="begin"/>
            </w:r>
            <w:r w:rsidR="00E96680">
              <w:instrText xml:space="preserve"> INCLUDEPICTURE  "http://fen.distant.ru/test/math/2/2.06/2-06-01-3.gif" \* MERGEFORMATINET </w:instrText>
            </w:r>
            <w:r w:rsidR="00E96680">
              <w:fldChar w:fldCharType="separate"/>
            </w:r>
            <w:r w:rsidR="001F43E2">
              <w:fldChar w:fldCharType="begin"/>
            </w:r>
            <w:r w:rsidR="001F43E2">
              <w:instrText xml:space="preserve"> INCLUDEPICTURE  "http://fen.distant.ru/test/math/2/2.06/2-06-01-3.gif" \* MERGEFORMATINET </w:instrText>
            </w:r>
            <w:r w:rsidR="001F43E2">
              <w:fldChar w:fldCharType="separate"/>
            </w:r>
            <w:r w:rsidR="006B29E3">
              <w:fldChar w:fldCharType="begin"/>
            </w:r>
            <w:r w:rsidR="006B29E3">
              <w:instrText xml:space="preserve"> INCLUDEPICTURE  "http://fen.distant.ru/test/math/2/2.06/2-06-01-3.gif" \* MERGEFORMATINET </w:instrText>
            </w:r>
            <w:r w:rsidR="006B29E3">
              <w:fldChar w:fldCharType="separate"/>
            </w:r>
            <w:r w:rsidR="001B067D">
              <w:fldChar w:fldCharType="begin"/>
            </w:r>
            <w:r w:rsidR="001B067D">
              <w:instrText xml:space="preserve"> INCLUDEPICTURE  "http://fen.distant.ru/test/math/2/2.06/2-06-01-3.gif" \* MERGEFORMATINET </w:instrText>
            </w:r>
            <w:r w:rsidR="001B067D">
              <w:fldChar w:fldCharType="separate"/>
            </w:r>
            <w:r w:rsidR="00F90098">
              <w:fldChar w:fldCharType="begin"/>
            </w:r>
            <w:r w:rsidR="00F90098">
              <w:instrText xml:space="preserve"> INCLUDEPICTURE  "http://fen.distant.ru/test/math/2/2.06/2-06-01-3.gif" \* MERGEFORMATINET </w:instrText>
            </w:r>
            <w:r w:rsidR="00F90098">
              <w:fldChar w:fldCharType="separate"/>
            </w:r>
            <w:r w:rsidR="004A330A">
              <w:fldChar w:fldCharType="begin"/>
            </w:r>
            <w:r w:rsidR="004A330A">
              <w:instrText xml:space="preserve"> INCLUDEPICTURE  "http://fen.distant.ru/test/math/2/2.06/2-06-01-3.gif" \* MERGEFORMATINET </w:instrText>
            </w:r>
            <w:r w:rsidR="004A330A">
              <w:fldChar w:fldCharType="separate"/>
            </w:r>
            <w:r w:rsidR="0053360B">
              <w:fldChar w:fldCharType="begin"/>
            </w:r>
            <w:r w:rsidR="0053360B">
              <w:instrText xml:space="preserve"> INCLUDEPICTURE  "http://fen.distant.ru/test/math/2/2.06/2-06-01-3.gif" \* MERGEFORMATINET </w:instrText>
            </w:r>
            <w:r w:rsidR="0053360B">
              <w:fldChar w:fldCharType="separate"/>
            </w:r>
            <w:r w:rsidR="00BF5003">
              <w:fldChar w:fldCharType="begin"/>
            </w:r>
            <w:r w:rsidR="00BF5003">
              <w:instrText xml:space="preserve"> INCLUDEPICTURE  "http://fen.distant.ru/test/math/2/2.06/2-06-01-3.gif" \* MERGEFORMATINET </w:instrText>
            </w:r>
            <w:r w:rsidR="00BF5003">
              <w:fldChar w:fldCharType="separate"/>
            </w:r>
            <w:r w:rsidR="00FB4A87">
              <w:fldChar w:fldCharType="begin"/>
            </w:r>
            <w:r w:rsidR="00FB4A87">
              <w:instrText xml:space="preserve"> </w:instrText>
            </w:r>
            <w:r w:rsidR="00FB4A87">
              <w:instrText>INCLUDEPICTURE  "http://fen.distant.ru/test/math/2/2.06/2-06-01-3.gif" \* MERGEFORMATINET</w:instrText>
            </w:r>
            <w:r w:rsidR="00FB4A87">
              <w:instrText xml:space="preserve"> </w:instrText>
            </w:r>
            <w:r w:rsidR="00FB4A87">
              <w:fldChar w:fldCharType="separate"/>
            </w:r>
            <w:r w:rsidR="00FB4A87">
              <w:pict w14:anchorId="6D0CE84F">
                <v:shape id="_x0000_i1039" type="#_x0000_t75" style="width:33.6pt;height:30pt">
                  <v:imagedata r:id="rId35" r:href="rId36"/>
                </v:shape>
              </w:pict>
            </w:r>
            <w:r w:rsidR="00FB4A87">
              <w:fldChar w:fldCharType="end"/>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t xml:space="preserve">      4) </w:t>
            </w:r>
            <w:r w:rsidRPr="004C7154">
              <w:fldChar w:fldCharType="begin"/>
            </w:r>
            <w:r w:rsidRPr="004C7154">
              <w:instrText xml:space="preserve"> INCLUDEPICTURE  "http://fen.distant.ru/test/math/2/2.06/2-06-01-4.gif" \* MERGEFORMATINET </w:instrText>
            </w:r>
            <w:r w:rsidRPr="004C7154">
              <w:fldChar w:fldCharType="separate"/>
            </w:r>
            <w:r w:rsidR="009E5319">
              <w:fldChar w:fldCharType="begin"/>
            </w:r>
            <w:r w:rsidR="009E5319">
              <w:instrText xml:space="preserve"> INCLUDEPICTURE  "http://fen.distant.ru/test/math/2/2.06/2-06-01-4.gif" \* MERGEFORMATINET </w:instrText>
            </w:r>
            <w:r w:rsidR="009E5319">
              <w:fldChar w:fldCharType="separate"/>
            </w:r>
            <w:r w:rsidR="00B7632B">
              <w:fldChar w:fldCharType="begin"/>
            </w:r>
            <w:r w:rsidR="00B7632B">
              <w:instrText xml:space="preserve"> INCLUDEPICTURE  "http://fen.distant.ru/test/math/2/2.06/2-06-01-4.gif" \* MERGEFORMATINET </w:instrText>
            </w:r>
            <w:r w:rsidR="00B7632B">
              <w:fldChar w:fldCharType="separate"/>
            </w:r>
            <w:r w:rsidR="00AF4723">
              <w:fldChar w:fldCharType="begin"/>
            </w:r>
            <w:r w:rsidR="00AF4723">
              <w:instrText xml:space="preserve"> INCLUDEPICTURE  "http://fen.distant.ru/test/math/2/2.06/2-06-01-4.gif" \* MERGEFORMATINET </w:instrText>
            </w:r>
            <w:r w:rsidR="00AF4723">
              <w:fldChar w:fldCharType="separate"/>
            </w:r>
            <w:r w:rsidR="006E08CA">
              <w:fldChar w:fldCharType="begin"/>
            </w:r>
            <w:r w:rsidR="006E08CA">
              <w:instrText xml:space="preserve"> INCLUDEPICTURE  "http://fen.distant.ru/test/math/2/2.06/2-06-01-4.gif" \* MERGEFORMATINET </w:instrText>
            </w:r>
            <w:r w:rsidR="006E08CA">
              <w:fldChar w:fldCharType="separate"/>
            </w:r>
            <w:r w:rsidR="00F855D9">
              <w:fldChar w:fldCharType="begin"/>
            </w:r>
            <w:r w:rsidR="00F855D9">
              <w:instrText xml:space="preserve"> INCLUDEPICTURE  "http://fen.distant.ru/test/math/2/2.06/2-06-01-4.gif" \* MERGEFORMATINET </w:instrText>
            </w:r>
            <w:r w:rsidR="00F855D9">
              <w:fldChar w:fldCharType="separate"/>
            </w:r>
            <w:r w:rsidR="009F2FD2">
              <w:fldChar w:fldCharType="begin"/>
            </w:r>
            <w:r w:rsidR="009F2FD2">
              <w:instrText xml:space="preserve"> INCLUDEPICTURE  "http://fen.distant.ru/test/math/2/2.06/2-06-01-4.gif" \* MERGEFORMATINET </w:instrText>
            </w:r>
            <w:r w:rsidR="009F2FD2">
              <w:fldChar w:fldCharType="separate"/>
            </w:r>
            <w:r w:rsidR="00E96680">
              <w:fldChar w:fldCharType="begin"/>
            </w:r>
            <w:r w:rsidR="00E96680">
              <w:instrText xml:space="preserve"> INCLUDEPICTURE  "http://fen.distant.ru/test/math/2/2.06/2-06-01-4.gif" \* MERGEFORMATINET </w:instrText>
            </w:r>
            <w:r w:rsidR="00E96680">
              <w:fldChar w:fldCharType="separate"/>
            </w:r>
            <w:r w:rsidR="001F43E2">
              <w:fldChar w:fldCharType="begin"/>
            </w:r>
            <w:r w:rsidR="001F43E2">
              <w:instrText xml:space="preserve"> INCLUDEPICTURE  "http://fen.distant.ru/test/math/2/2.06/2-06-01-4.gif" \* MERGEFORMATINET </w:instrText>
            </w:r>
            <w:r w:rsidR="001F43E2">
              <w:fldChar w:fldCharType="separate"/>
            </w:r>
            <w:r w:rsidR="006B29E3">
              <w:fldChar w:fldCharType="begin"/>
            </w:r>
            <w:r w:rsidR="006B29E3">
              <w:instrText xml:space="preserve"> INCLUDEPICTURE  "http://fen.distant.ru/test/math/2/2.06/2-06-01-4.gif" \* MERGEFORMATINET </w:instrText>
            </w:r>
            <w:r w:rsidR="006B29E3">
              <w:fldChar w:fldCharType="separate"/>
            </w:r>
            <w:r w:rsidR="001B067D">
              <w:fldChar w:fldCharType="begin"/>
            </w:r>
            <w:r w:rsidR="001B067D">
              <w:instrText xml:space="preserve"> INCLUDEPICTURE  "http://fen.distant.ru/test/math/2/2.06/2-06-01-4.gif" \* MERGEFORMATINET </w:instrText>
            </w:r>
            <w:r w:rsidR="001B067D">
              <w:fldChar w:fldCharType="separate"/>
            </w:r>
            <w:r w:rsidR="00F90098">
              <w:fldChar w:fldCharType="begin"/>
            </w:r>
            <w:r w:rsidR="00F90098">
              <w:instrText xml:space="preserve"> INCLUDEPICTURE  "http://fen.distant.ru/test/math/2/2.06/2-06-01-4.gif" \* MERGEFORMATINET </w:instrText>
            </w:r>
            <w:r w:rsidR="00F90098">
              <w:fldChar w:fldCharType="separate"/>
            </w:r>
            <w:r w:rsidR="004A330A">
              <w:fldChar w:fldCharType="begin"/>
            </w:r>
            <w:r w:rsidR="004A330A">
              <w:instrText xml:space="preserve"> INCLUDEPICTURE  "http://fen.distant.ru/test/math/2/2.06/2-06-01-4.gif" \* MERGEFORMATINET </w:instrText>
            </w:r>
            <w:r w:rsidR="004A330A">
              <w:fldChar w:fldCharType="separate"/>
            </w:r>
            <w:r w:rsidR="0053360B">
              <w:fldChar w:fldCharType="begin"/>
            </w:r>
            <w:r w:rsidR="0053360B">
              <w:instrText xml:space="preserve"> INCLUDEPICTURE  "http://fen.distant.ru/test/math/2/2.06/2-06-01-4.gif" \* MERGEFORMATINET </w:instrText>
            </w:r>
            <w:r w:rsidR="0053360B">
              <w:fldChar w:fldCharType="separate"/>
            </w:r>
            <w:r w:rsidR="00BF5003">
              <w:fldChar w:fldCharType="begin"/>
            </w:r>
            <w:r w:rsidR="00BF5003">
              <w:instrText xml:space="preserve"> INCLUDEPICTURE  "http://fen.distant.ru/test/math/2/2.06/2-06-01-4.gif" \* MERGEFORMATINET </w:instrText>
            </w:r>
            <w:r w:rsidR="00BF5003">
              <w:fldChar w:fldCharType="separate"/>
            </w:r>
            <w:r w:rsidR="00FB4A87">
              <w:fldChar w:fldCharType="begin"/>
            </w:r>
            <w:r w:rsidR="00FB4A87">
              <w:instrText xml:space="preserve"> </w:instrText>
            </w:r>
            <w:r w:rsidR="00FB4A87">
              <w:instrText>INCLUDEPICTURE  "http://fen.distant.ru/test/math/2/2.06/2-06-01-4.gif" \* MERGEFORMATINET</w:instrText>
            </w:r>
            <w:r w:rsidR="00FB4A87">
              <w:instrText xml:space="preserve"> </w:instrText>
            </w:r>
            <w:r w:rsidR="00FB4A87">
              <w:fldChar w:fldCharType="separate"/>
            </w:r>
            <w:r w:rsidR="00FB4A87">
              <w:pict w14:anchorId="23391C5B">
                <v:shape id="_x0000_i1040" type="#_x0000_t75" style="width:36pt;height:27.6pt">
                  <v:imagedata r:id="rId37" r:href="rId38"/>
                </v:shape>
              </w:pict>
            </w:r>
            <w:r w:rsidR="00FB4A87">
              <w:fldChar w:fldCharType="end"/>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t xml:space="preserve">    5) </w:t>
            </w:r>
            <w:r w:rsidRPr="004C7154">
              <w:fldChar w:fldCharType="begin"/>
            </w:r>
            <w:r w:rsidRPr="004C7154">
              <w:instrText xml:space="preserve"> INCLUDEPICTURE  "http://fen.distant.ru/test/math/2/2.06/2-06-01-5.gif" \* MERGEFORMATINET </w:instrText>
            </w:r>
            <w:r w:rsidRPr="004C7154">
              <w:fldChar w:fldCharType="separate"/>
            </w:r>
            <w:r w:rsidR="009E5319">
              <w:fldChar w:fldCharType="begin"/>
            </w:r>
            <w:r w:rsidR="009E5319">
              <w:instrText xml:space="preserve"> INCLUDEPICTURE  "http://fen.distant.ru/test/math/2/2.06/2-06-01-5.gif" \* MERGEFORMATINET </w:instrText>
            </w:r>
            <w:r w:rsidR="009E5319">
              <w:fldChar w:fldCharType="separate"/>
            </w:r>
            <w:r w:rsidR="00B7632B">
              <w:fldChar w:fldCharType="begin"/>
            </w:r>
            <w:r w:rsidR="00B7632B">
              <w:instrText xml:space="preserve"> INCLUDEPICTURE  "http://fen.distant.ru/test/math/2/2.06/2-06-01-5.gif" \* MERGEFORMATINET </w:instrText>
            </w:r>
            <w:r w:rsidR="00B7632B">
              <w:fldChar w:fldCharType="separate"/>
            </w:r>
            <w:r w:rsidR="00AF4723">
              <w:fldChar w:fldCharType="begin"/>
            </w:r>
            <w:r w:rsidR="00AF4723">
              <w:instrText xml:space="preserve"> INCLUDEPICTURE  "http://fen.distant.ru/test/math/2/2.06/2-06-01-5.gif" \* MERGEFORMATINET </w:instrText>
            </w:r>
            <w:r w:rsidR="00AF4723">
              <w:fldChar w:fldCharType="separate"/>
            </w:r>
            <w:r w:rsidR="006E08CA">
              <w:fldChar w:fldCharType="begin"/>
            </w:r>
            <w:r w:rsidR="006E08CA">
              <w:instrText xml:space="preserve"> INCLUDEPICTURE  "http://fen.distant.ru/test/math/2/2.06/2-06-01-5.gif" \* MERGEFORMATINET </w:instrText>
            </w:r>
            <w:r w:rsidR="006E08CA">
              <w:fldChar w:fldCharType="separate"/>
            </w:r>
            <w:r w:rsidR="00F855D9">
              <w:fldChar w:fldCharType="begin"/>
            </w:r>
            <w:r w:rsidR="00F855D9">
              <w:instrText xml:space="preserve"> INCLUDEPICTURE  "http://fen.distant.ru/test/math/2/2.06/2-06-01-5.gif" \* MERGEFORMATINET </w:instrText>
            </w:r>
            <w:r w:rsidR="00F855D9">
              <w:fldChar w:fldCharType="separate"/>
            </w:r>
            <w:r w:rsidR="009F2FD2">
              <w:fldChar w:fldCharType="begin"/>
            </w:r>
            <w:r w:rsidR="009F2FD2">
              <w:instrText xml:space="preserve"> INCLUDEPICTURE  "http://fen.distant.ru/test/math/2/2.06/2-06-01-5.gif" \* MERGEFORMATINET </w:instrText>
            </w:r>
            <w:r w:rsidR="009F2FD2">
              <w:fldChar w:fldCharType="separate"/>
            </w:r>
            <w:r w:rsidR="00E96680">
              <w:fldChar w:fldCharType="begin"/>
            </w:r>
            <w:r w:rsidR="00E96680">
              <w:instrText xml:space="preserve"> INCLUDEPICTURE  "http://fen.distant.ru/test/math/2/2.06/2-06-01-5.gif" \* MERGEFORMATINET </w:instrText>
            </w:r>
            <w:r w:rsidR="00E96680">
              <w:fldChar w:fldCharType="separate"/>
            </w:r>
            <w:r w:rsidR="001F43E2">
              <w:fldChar w:fldCharType="begin"/>
            </w:r>
            <w:r w:rsidR="001F43E2">
              <w:instrText xml:space="preserve"> INCLUDEPICTURE  "http://fen.distant.ru/test/math/2/2.06/2-06-01-5.gif" \* MERGEFORMATINET </w:instrText>
            </w:r>
            <w:r w:rsidR="001F43E2">
              <w:fldChar w:fldCharType="separate"/>
            </w:r>
            <w:r w:rsidR="006B29E3">
              <w:fldChar w:fldCharType="begin"/>
            </w:r>
            <w:r w:rsidR="006B29E3">
              <w:instrText xml:space="preserve"> INCLUDEPICTURE  "http://fen.distant.ru/test/math/2/2.06/2-06-01-5.gif" \* MERGEFORMATINET </w:instrText>
            </w:r>
            <w:r w:rsidR="006B29E3">
              <w:fldChar w:fldCharType="separate"/>
            </w:r>
            <w:r w:rsidR="001B067D">
              <w:fldChar w:fldCharType="begin"/>
            </w:r>
            <w:r w:rsidR="001B067D">
              <w:instrText xml:space="preserve"> INCLUDEPICTURE  "http://fen.distant.ru/test/math/2/2.06/2-06-01-5.gif" \* MERGEFORMATINET </w:instrText>
            </w:r>
            <w:r w:rsidR="001B067D">
              <w:fldChar w:fldCharType="separate"/>
            </w:r>
            <w:r w:rsidR="00F90098">
              <w:fldChar w:fldCharType="begin"/>
            </w:r>
            <w:r w:rsidR="00F90098">
              <w:instrText xml:space="preserve"> INCLUDEPICTURE  "http://fen.distant.ru/test/math/2/2.06/2-06-01-5.gif" \* MERGEFORMATINET </w:instrText>
            </w:r>
            <w:r w:rsidR="00F90098">
              <w:fldChar w:fldCharType="separate"/>
            </w:r>
            <w:r w:rsidR="004A330A">
              <w:fldChar w:fldCharType="begin"/>
            </w:r>
            <w:r w:rsidR="004A330A">
              <w:instrText xml:space="preserve"> INCLUDEPICTURE  "http://fen.distant.ru/test/math/2/2.06/2-06-01-5.gif" \* MERGEFORMATINET </w:instrText>
            </w:r>
            <w:r w:rsidR="004A330A">
              <w:fldChar w:fldCharType="separate"/>
            </w:r>
            <w:r w:rsidR="0053360B">
              <w:fldChar w:fldCharType="begin"/>
            </w:r>
            <w:r w:rsidR="0053360B">
              <w:instrText xml:space="preserve"> INCLUDEPICTURE  "http://fen.distant.ru/test/math/2/2.06/2-06-01-5.gif" \* MERGEFORMATINET </w:instrText>
            </w:r>
            <w:r w:rsidR="0053360B">
              <w:fldChar w:fldCharType="separate"/>
            </w:r>
            <w:r w:rsidR="00BF5003">
              <w:fldChar w:fldCharType="begin"/>
            </w:r>
            <w:r w:rsidR="00BF5003">
              <w:instrText xml:space="preserve"> INCLUDEPICTURE  "http://fen.distant.ru/test/math/2/2.06/2-06-01-5.gif" \* MERGEFORMATINET </w:instrText>
            </w:r>
            <w:r w:rsidR="00BF5003">
              <w:fldChar w:fldCharType="separate"/>
            </w:r>
            <w:r w:rsidR="00FB4A87">
              <w:fldChar w:fldCharType="begin"/>
            </w:r>
            <w:r w:rsidR="00FB4A87">
              <w:instrText xml:space="preserve"> </w:instrText>
            </w:r>
            <w:r w:rsidR="00FB4A87">
              <w:instrText>INCLUDEPICTURE  "http://fen.distant.ru/test/math/2/2.06/2-06-01-5.gif" \* MERGEFORMATINET</w:instrText>
            </w:r>
            <w:r w:rsidR="00FB4A87">
              <w:instrText xml:space="preserve"> </w:instrText>
            </w:r>
            <w:r w:rsidR="00FB4A87">
              <w:fldChar w:fldCharType="separate"/>
            </w:r>
            <w:r w:rsidR="00FB4A87">
              <w:pict w14:anchorId="61019A0F">
                <v:shape id="_x0000_i1041" type="#_x0000_t75" style="width:24.6pt;height:27.6pt">
                  <v:imagedata r:id="rId39" r:href="rId40"/>
                </v:shape>
              </w:pict>
            </w:r>
            <w:r w:rsidR="00FB4A87">
              <w:fldChar w:fldCharType="end"/>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p>
          <w:p w14:paraId="2D7B4A03" w14:textId="77777777" w:rsidR="00826B20" w:rsidRPr="004C7154" w:rsidRDefault="00826B20" w:rsidP="004C7154">
            <w:pPr>
              <w:shd w:val="clear" w:color="auto" w:fill="FFFFFF"/>
              <w:contextualSpacing/>
              <w:jc w:val="center"/>
              <w:rPr>
                <w:b/>
              </w:rPr>
            </w:pPr>
            <w:r w:rsidRPr="004C7154">
              <w:rPr>
                <w:b/>
              </w:rPr>
              <w:t>Тестовое задание 2</w:t>
            </w:r>
          </w:p>
          <w:p w14:paraId="6DD31A79" w14:textId="77777777" w:rsidR="00826B20" w:rsidRPr="004C7154" w:rsidRDefault="00826B20" w:rsidP="004C7154">
            <w:pPr>
              <w:shd w:val="clear" w:color="auto" w:fill="FFFFFF"/>
              <w:contextualSpacing/>
              <w:jc w:val="both"/>
            </w:pPr>
            <w:r w:rsidRPr="004C7154">
              <w:t>Дифференциальным уравнением называется уравнение, в которое неизвестная функция входит</w:t>
            </w:r>
          </w:p>
          <w:p w14:paraId="56AB7570" w14:textId="77777777" w:rsidR="00826B20" w:rsidRPr="004C7154" w:rsidRDefault="00826B20" w:rsidP="004C7154">
            <w:pPr>
              <w:shd w:val="clear" w:color="auto" w:fill="FFFFFF"/>
              <w:contextualSpacing/>
              <w:jc w:val="both"/>
            </w:pPr>
            <w:r w:rsidRPr="004C7154">
              <w:t>1) под знаком интеграла</w:t>
            </w:r>
            <w:r w:rsidRPr="004C7154">
              <w:tab/>
            </w:r>
            <w:r w:rsidRPr="004C7154">
              <w:tab/>
            </w:r>
          </w:p>
          <w:p w14:paraId="0AC52FAB" w14:textId="77777777" w:rsidR="00826B20" w:rsidRPr="004C7154" w:rsidRDefault="00826B20" w:rsidP="004C7154">
            <w:pPr>
              <w:shd w:val="clear" w:color="auto" w:fill="FFFFFF"/>
              <w:contextualSpacing/>
              <w:jc w:val="both"/>
            </w:pPr>
            <w:r w:rsidRPr="004C7154">
              <w:t>2) под знаком производной или дифференциала</w:t>
            </w:r>
          </w:p>
          <w:p w14:paraId="49C26EC4" w14:textId="77777777" w:rsidR="00826B20" w:rsidRPr="004C7154" w:rsidRDefault="00826B20" w:rsidP="004C7154">
            <w:pPr>
              <w:shd w:val="clear" w:color="auto" w:fill="FFFFFF"/>
              <w:contextualSpacing/>
              <w:jc w:val="both"/>
            </w:pPr>
            <w:r w:rsidRPr="004C7154">
              <w:t>3) под знаком логарифма</w:t>
            </w:r>
            <w:r w:rsidRPr="004C7154">
              <w:tab/>
            </w:r>
            <w:r w:rsidRPr="004C7154">
              <w:tab/>
              <w:t>4) в неявном виде</w:t>
            </w:r>
          </w:p>
          <w:p w14:paraId="43201F28" w14:textId="77777777" w:rsidR="00826B20" w:rsidRPr="004C7154" w:rsidRDefault="00826B20" w:rsidP="004C7154">
            <w:pPr>
              <w:shd w:val="clear" w:color="auto" w:fill="FFFFFF"/>
              <w:contextualSpacing/>
              <w:jc w:val="center"/>
              <w:rPr>
                <w:b/>
              </w:rPr>
            </w:pPr>
            <w:r w:rsidRPr="004C7154">
              <w:rPr>
                <w:b/>
              </w:rPr>
              <w:t>Тестовое задание 3</w:t>
            </w:r>
          </w:p>
          <w:p w14:paraId="42582616" w14:textId="77777777" w:rsidR="00826B20" w:rsidRPr="004C7154" w:rsidRDefault="00826B20" w:rsidP="004C7154">
            <w:pPr>
              <w:shd w:val="clear" w:color="auto" w:fill="FFFFFF"/>
              <w:contextualSpacing/>
              <w:jc w:val="both"/>
            </w:pPr>
            <w:r w:rsidRPr="004C7154">
              <w:t>Установите соответствие между свойством чётности-нечётности функции и задающей её формулой:</w:t>
            </w:r>
          </w:p>
          <w:p w14:paraId="4AB9EAB1" w14:textId="77777777" w:rsidR="00826B20" w:rsidRPr="004C7154" w:rsidRDefault="00826B20" w:rsidP="004C7154">
            <w:pPr>
              <w:shd w:val="clear" w:color="auto" w:fill="FFFFFF"/>
              <w:contextualSpacing/>
              <w:jc w:val="both"/>
            </w:pPr>
            <w:r w:rsidRPr="004C7154">
              <w:t>1) чётная функция</w:t>
            </w:r>
            <w:r w:rsidRPr="004C7154">
              <w:tab/>
            </w:r>
            <w:r w:rsidRPr="004C7154">
              <w:tab/>
            </w:r>
            <w:r w:rsidRPr="004C7154">
              <w:tab/>
              <w:t xml:space="preserve">А) </w:t>
            </w:r>
            <w:r w:rsidR="00FB4A87">
              <w:pict w14:anchorId="15802AD6">
                <v:shape id="_x0000_i1042" type="#_x0000_t75" style="width:57.6pt;height:21.6pt">
                  <v:imagedata r:id="rId41" o:title=""/>
                </v:shape>
              </w:pict>
            </w:r>
          </w:p>
          <w:p w14:paraId="596D53D4" w14:textId="77777777" w:rsidR="00826B20" w:rsidRPr="004C7154" w:rsidRDefault="00826B20" w:rsidP="004C7154">
            <w:pPr>
              <w:shd w:val="clear" w:color="auto" w:fill="FFFFFF"/>
              <w:contextualSpacing/>
              <w:jc w:val="both"/>
            </w:pPr>
            <w:r w:rsidRPr="004C7154">
              <w:t>2) нечётная функция</w:t>
            </w:r>
            <w:r w:rsidRPr="004C7154">
              <w:tab/>
            </w:r>
            <w:r w:rsidRPr="004C7154">
              <w:tab/>
            </w:r>
            <w:r w:rsidRPr="004C7154">
              <w:tab/>
              <w:t xml:space="preserve">Б) </w:t>
            </w:r>
            <w:r w:rsidR="00FB4A87">
              <w:rPr>
                <w:b/>
                <w:bCs/>
              </w:rPr>
              <w:pict w14:anchorId="70F8111B">
                <v:shape id="_x0000_i1043" type="#_x0000_t75" style="width:1in;height:21.6pt">
                  <v:imagedata r:id="rId42" o:title=""/>
                </v:shape>
              </w:pict>
            </w:r>
          </w:p>
          <w:p w14:paraId="5235C973" w14:textId="77777777" w:rsidR="00826B20" w:rsidRPr="004C7154" w:rsidRDefault="00826B20" w:rsidP="004C7154">
            <w:pPr>
              <w:shd w:val="clear" w:color="auto" w:fill="FFFFFF"/>
              <w:contextualSpacing/>
              <w:jc w:val="both"/>
            </w:pPr>
            <w:r w:rsidRPr="004C7154">
              <w:t>3) функция общего вида</w:t>
            </w:r>
            <w:r w:rsidRPr="004C7154">
              <w:tab/>
            </w:r>
            <w:r w:rsidRPr="004C7154">
              <w:tab/>
              <w:t xml:space="preserve">В) </w:t>
            </w:r>
            <w:r w:rsidR="00FB4A87">
              <w:rPr>
                <w:b/>
                <w:bCs/>
              </w:rPr>
              <w:pict w14:anchorId="77B52FF1">
                <v:shape id="_x0000_i1044" type="#_x0000_t75" style="width:80.4pt;height:21.6pt">
                  <v:imagedata r:id="rId43" o:title=""/>
                </v:shape>
              </w:pict>
            </w:r>
          </w:p>
          <w:p w14:paraId="747E2E05" w14:textId="77777777" w:rsidR="00826B20" w:rsidRPr="004C7154" w:rsidRDefault="00826B20" w:rsidP="004C7154">
            <w:pPr>
              <w:shd w:val="clear" w:color="auto" w:fill="FFFFFF"/>
              <w:contextualSpacing/>
              <w:jc w:val="both"/>
            </w:pPr>
            <w:r w:rsidRPr="004C7154">
              <w:t xml:space="preserve"> </w:t>
            </w:r>
          </w:p>
        </w:tc>
      </w:tr>
      <w:tr w:rsidR="008D084D" w:rsidRPr="004C7154" w14:paraId="5F40E879" w14:textId="77777777" w:rsidTr="00DE1D6C">
        <w:trPr>
          <w:trHeight w:val="230"/>
        </w:trPr>
        <w:tc>
          <w:tcPr>
            <w:tcW w:w="1951" w:type="dxa"/>
            <w:vMerge w:val="restart"/>
          </w:tcPr>
          <w:p w14:paraId="699D3AAF" w14:textId="77777777" w:rsidR="008D084D" w:rsidRPr="002F53D8" w:rsidRDefault="008D084D" w:rsidP="0037014B">
            <w:pPr>
              <w:tabs>
                <w:tab w:val="left" w:pos="540"/>
              </w:tabs>
              <w:contextualSpacing/>
              <w:jc w:val="center"/>
              <w:rPr>
                <w:b/>
                <w:u w:val="single"/>
              </w:rPr>
            </w:pPr>
            <w:r>
              <w:rPr>
                <w:b/>
                <w:u w:val="single"/>
              </w:rPr>
              <w:t>УК-4</w:t>
            </w:r>
          </w:p>
          <w:p w14:paraId="4FE13513" w14:textId="77777777" w:rsidR="008D084D" w:rsidRDefault="008D084D" w:rsidP="006212F9">
            <w:pPr>
              <w:tabs>
                <w:tab w:val="left" w:pos="540"/>
              </w:tabs>
              <w:contextualSpacing/>
            </w:pPr>
            <w:r>
              <w:t xml:space="preserve">Способность </w:t>
            </w:r>
          </w:p>
          <w:p w14:paraId="0DBDEA27" w14:textId="77777777" w:rsidR="008D084D" w:rsidRDefault="008D084D" w:rsidP="006212F9">
            <w:pPr>
              <w:tabs>
                <w:tab w:val="left" w:pos="540"/>
              </w:tabs>
              <w:contextualSpacing/>
            </w:pPr>
            <w:r>
              <w:t xml:space="preserve">использовать </w:t>
            </w:r>
          </w:p>
          <w:p w14:paraId="49CCA240" w14:textId="77777777" w:rsidR="008D084D" w:rsidRDefault="008D084D" w:rsidP="006212F9">
            <w:pPr>
              <w:tabs>
                <w:tab w:val="left" w:pos="540"/>
              </w:tabs>
              <w:contextualSpacing/>
            </w:pPr>
            <w:r>
              <w:t xml:space="preserve">прикладное </w:t>
            </w:r>
          </w:p>
          <w:p w14:paraId="4A79410C" w14:textId="77777777" w:rsidR="008D084D" w:rsidRDefault="008D084D" w:rsidP="006212F9">
            <w:pPr>
              <w:tabs>
                <w:tab w:val="left" w:pos="540"/>
              </w:tabs>
              <w:contextualSpacing/>
            </w:pPr>
            <w:r>
              <w:t xml:space="preserve">программное </w:t>
            </w:r>
          </w:p>
          <w:p w14:paraId="28C1545C" w14:textId="77777777" w:rsidR="008D084D" w:rsidRDefault="008D084D" w:rsidP="006212F9">
            <w:pPr>
              <w:tabs>
                <w:tab w:val="left" w:pos="540"/>
              </w:tabs>
              <w:contextualSpacing/>
            </w:pPr>
            <w:r>
              <w:t xml:space="preserve">обеспечение при </w:t>
            </w:r>
          </w:p>
          <w:p w14:paraId="1BCE0F96" w14:textId="77777777" w:rsidR="008D084D" w:rsidRDefault="008D084D" w:rsidP="006212F9">
            <w:pPr>
              <w:tabs>
                <w:tab w:val="left" w:pos="540"/>
              </w:tabs>
              <w:contextualSpacing/>
            </w:pPr>
            <w:r>
              <w:t xml:space="preserve">решении профессиональных </w:t>
            </w:r>
          </w:p>
          <w:p w14:paraId="4B38AFE1" w14:textId="77777777" w:rsidR="008D084D" w:rsidRPr="004C7154" w:rsidRDefault="008D084D" w:rsidP="006212F9">
            <w:pPr>
              <w:tabs>
                <w:tab w:val="left" w:pos="540"/>
              </w:tabs>
              <w:contextualSpacing/>
            </w:pPr>
            <w:r>
              <w:t>задач.</w:t>
            </w:r>
          </w:p>
        </w:tc>
        <w:tc>
          <w:tcPr>
            <w:tcW w:w="1701" w:type="dxa"/>
          </w:tcPr>
          <w:p w14:paraId="58C02207" w14:textId="77777777" w:rsidR="008D084D" w:rsidRPr="006212F9" w:rsidRDefault="008D084D" w:rsidP="006212F9">
            <w:pPr>
              <w:shd w:val="clear" w:color="auto" w:fill="FFFFFF"/>
              <w:contextualSpacing/>
              <w:rPr>
                <w:color w:val="000000"/>
              </w:rPr>
            </w:pPr>
            <w:r>
              <w:rPr>
                <w:color w:val="000000"/>
              </w:rPr>
              <w:t>1.</w:t>
            </w:r>
            <w:r w:rsidRPr="006212F9">
              <w:rPr>
                <w:color w:val="000000"/>
              </w:rPr>
              <w:t xml:space="preserve"> Использует основные </w:t>
            </w:r>
          </w:p>
          <w:p w14:paraId="5DE657D5" w14:textId="77777777" w:rsidR="008D084D" w:rsidRPr="006212F9" w:rsidRDefault="008D084D" w:rsidP="006212F9">
            <w:pPr>
              <w:shd w:val="clear" w:color="auto" w:fill="FFFFFF"/>
              <w:contextualSpacing/>
              <w:rPr>
                <w:color w:val="000000"/>
              </w:rPr>
            </w:pPr>
            <w:r w:rsidRPr="006212F9">
              <w:rPr>
                <w:color w:val="000000"/>
              </w:rPr>
              <w:t xml:space="preserve">методы и средства </w:t>
            </w:r>
          </w:p>
          <w:p w14:paraId="68C478CB" w14:textId="77777777" w:rsidR="008D084D" w:rsidRPr="006212F9" w:rsidRDefault="008D084D" w:rsidP="006212F9">
            <w:pPr>
              <w:shd w:val="clear" w:color="auto" w:fill="FFFFFF"/>
              <w:contextualSpacing/>
              <w:rPr>
                <w:color w:val="000000"/>
              </w:rPr>
            </w:pPr>
            <w:r w:rsidRPr="006212F9">
              <w:rPr>
                <w:color w:val="000000"/>
              </w:rPr>
              <w:t xml:space="preserve">получения, </w:t>
            </w:r>
          </w:p>
          <w:p w14:paraId="545AEB99" w14:textId="77777777" w:rsidR="008D084D" w:rsidRPr="006212F9" w:rsidRDefault="008D084D" w:rsidP="006212F9">
            <w:pPr>
              <w:shd w:val="clear" w:color="auto" w:fill="FFFFFF"/>
              <w:contextualSpacing/>
              <w:rPr>
                <w:color w:val="000000"/>
              </w:rPr>
            </w:pPr>
            <w:r w:rsidRPr="006212F9">
              <w:rPr>
                <w:color w:val="000000"/>
              </w:rPr>
              <w:t xml:space="preserve">представления, хранения </w:t>
            </w:r>
          </w:p>
          <w:p w14:paraId="3F0D1CFB" w14:textId="77777777" w:rsidR="008D084D" w:rsidRPr="005311D1" w:rsidRDefault="008D084D" w:rsidP="006212F9">
            <w:pPr>
              <w:shd w:val="clear" w:color="auto" w:fill="FFFFFF"/>
              <w:contextualSpacing/>
              <w:rPr>
                <w:color w:val="000000"/>
              </w:rPr>
            </w:pPr>
            <w:r w:rsidRPr="006212F9">
              <w:rPr>
                <w:color w:val="000000"/>
              </w:rPr>
              <w:t>и обработки данных</w:t>
            </w:r>
            <w:r w:rsidRPr="004021B6">
              <w:rPr>
                <w:color w:val="000000"/>
              </w:rPr>
              <w:t>.</w:t>
            </w:r>
          </w:p>
        </w:tc>
        <w:tc>
          <w:tcPr>
            <w:tcW w:w="6237" w:type="dxa"/>
          </w:tcPr>
          <w:p w14:paraId="751D9F33" w14:textId="77777777" w:rsidR="008D084D" w:rsidRPr="004C7154" w:rsidRDefault="008D084D" w:rsidP="0037014B">
            <w:pPr>
              <w:shd w:val="clear" w:color="auto" w:fill="FFFFFF"/>
              <w:contextualSpacing/>
              <w:jc w:val="center"/>
              <w:rPr>
                <w:b/>
              </w:rPr>
            </w:pPr>
            <w:r w:rsidRPr="004C7154">
              <w:rPr>
                <w:b/>
              </w:rPr>
              <w:t>Тестовое задание 1</w:t>
            </w:r>
          </w:p>
          <w:p w14:paraId="0C715573" w14:textId="77777777" w:rsidR="008D084D" w:rsidRPr="004C7154" w:rsidRDefault="008D084D" w:rsidP="0037014B">
            <w:pPr>
              <w:shd w:val="clear" w:color="auto" w:fill="FFFFFF"/>
              <w:contextualSpacing/>
              <w:jc w:val="both"/>
            </w:pPr>
            <w:r w:rsidRPr="004C7154">
              <w:t xml:space="preserve">Функция  </w:t>
            </w:r>
            <w:r w:rsidRPr="004C7154">
              <w:rPr>
                <w:vertAlign w:val="subscript"/>
              </w:rPr>
              <w:fldChar w:fldCharType="begin"/>
            </w:r>
            <w:r w:rsidRPr="004C7154">
              <w:rPr>
                <w:vertAlign w:val="subscript"/>
              </w:rPr>
              <w:instrText xml:space="preserve"> INCLUDEPICTURE "http://fen.distant.ru/test/math/1/1.01/040.gif" \* MERGEFORMATINET </w:instrText>
            </w:r>
            <w:r w:rsidRPr="004C7154">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sidR="004A330A">
              <w:rPr>
                <w:vertAlign w:val="subscript"/>
              </w:rPr>
              <w:fldChar w:fldCharType="begin"/>
            </w:r>
            <w:r w:rsidR="004A330A">
              <w:rPr>
                <w:vertAlign w:val="subscript"/>
              </w:rPr>
              <w:instrText xml:space="preserve"> INCLUDEPICTURE  "http://fen.distant.ru/test/math/1/1.01/040.gif" \* MERGEFORMATINET </w:instrText>
            </w:r>
            <w:r w:rsidR="004A330A">
              <w:rPr>
                <w:vertAlign w:val="subscript"/>
              </w:rPr>
              <w:fldChar w:fldCharType="separate"/>
            </w:r>
            <w:r w:rsidR="0053360B">
              <w:rPr>
                <w:vertAlign w:val="subscript"/>
              </w:rPr>
              <w:fldChar w:fldCharType="begin"/>
            </w:r>
            <w:r w:rsidR="0053360B">
              <w:rPr>
                <w:vertAlign w:val="subscript"/>
              </w:rPr>
              <w:instrText xml:space="preserve"> INCLUDEPICTURE  "http://fen.distant.ru/test/math/1/1.01/040.gif" \* MERGEFORMATINET </w:instrText>
            </w:r>
            <w:r w:rsidR="0053360B">
              <w:rPr>
                <w:vertAlign w:val="subscript"/>
              </w:rPr>
              <w:fldChar w:fldCharType="separate"/>
            </w:r>
            <w:r w:rsidR="00BF5003">
              <w:rPr>
                <w:vertAlign w:val="subscript"/>
              </w:rPr>
              <w:fldChar w:fldCharType="begin"/>
            </w:r>
            <w:r w:rsidR="00BF5003">
              <w:rPr>
                <w:vertAlign w:val="subscript"/>
              </w:rPr>
              <w:instrText xml:space="preserve"> INCLUDEPICTURE  "http://fen.distant.ru/test/math/1/1.01/040.gif" \* MERGEFORMATINET </w:instrText>
            </w:r>
            <w:r w:rsidR="00BF5003">
              <w:rPr>
                <w:vertAlign w:val="subscript"/>
              </w:rPr>
              <w:fldChar w:fldCharType="separate"/>
            </w:r>
            <w:r w:rsidR="00FB4A87">
              <w:rPr>
                <w:vertAlign w:val="subscript"/>
              </w:rPr>
              <w:fldChar w:fldCharType="begin"/>
            </w:r>
            <w:r w:rsidR="00FB4A87">
              <w:rPr>
                <w:vertAlign w:val="subscript"/>
              </w:rPr>
              <w:instrText xml:space="preserve"> </w:instrText>
            </w:r>
            <w:r w:rsidR="00FB4A87">
              <w:rPr>
                <w:vertAlign w:val="subscript"/>
              </w:rPr>
              <w:instrText>INCLU</w:instrText>
            </w:r>
            <w:r w:rsidR="00FB4A87">
              <w:rPr>
                <w:vertAlign w:val="subscript"/>
              </w:rPr>
              <w:instrText>DEPICTURE  "http://fen.distant.ru/test/math/1/1.01/040.gif" \* MERGEFORMATINET</w:instrText>
            </w:r>
            <w:r w:rsidR="00FB4A87">
              <w:rPr>
                <w:vertAlign w:val="subscript"/>
              </w:rPr>
              <w:instrText xml:space="preserve"> </w:instrText>
            </w:r>
            <w:r w:rsidR="00FB4A87">
              <w:rPr>
                <w:vertAlign w:val="subscript"/>
              </w:rPr>
              <w:fldChar w:fldCharType="separate"/>
            </w:r>
            <w:r w:rsidR="00FB4A87">
              <w:rPr>
                <w:vertAlign w:val="subscript"/>
              </w:rPr>
              <w:pict w14:anchorId="7CFD298E">
                <v:shape id="_x0000_i1045" type="#_x0000_t75" style="width:36pt;height:21pt">
                  <v:imagedata r:id="rId44" r:href="rId45"/>
                </v:shape>
              </w:pict>
            </w:r>
            <w:r w:rsidR="00FB4A87">
              <w:rPr>
                <w:vertAlign w:val="subscript"/>
              </w:rPr>
              <w:fldChar w:fldCharType="end"/>
            </w:r>
            <w:r w:rsidR="00BF5003">
              <w:rPr>
                <w:vertAlign w:val="subscript"/>
              </w:rPr>
              <w:fldChar w:fldCharType="end"/>
            </w:r>
            <w:r w:rsidR="0053360B">
              <w:rPr>
                <w:vertAlign w:val="subscript"/>
              </w:rPr>
              <w:fldChar w:fldCharType="end"/>
            </w:r>
            <w:r w:rsidR="004A330A">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sidRPr="004C7154">
              <w:fldChar w:fldCharType="end"/>
            </w:r>
            <w:r w:rsidRPr="004C7154">
              <w:t xml:space="preserve">  в окрестности нуля является:</w:t>
            </w:r>
          </w:p>
          <w:p w14:paraId="72E7E23C" w14:textId="77777777" w:rsidR="008D084D" w:rsidRPr="004C7154" w:rsidRDefault="008D084D" w:rsidP="0037014B">
            <w:pPr>
              <w:shd w:val="clear" w:color="auto" w:fill="FFFFFF"/>
              <w:contextualSpacing/>
              <w:jc w:val="both"/>
            </w:pPr>
            <w:r w:rsidRPr="004C7154">
              <w:t xml:space="preserve">1) бесконечно малой величиной; </w:t>
            </w:r>
            <w:r w:rsidRPr="004C7154">
              <w:tab/>
            </w:r>
            <w:r w:rsidRPr="004C7154">
              <w:tab/>
            </w:r>
          </w:p>
          <w:p w14:paraId="44DF003F" w14:textId="77777777" w:rsidR="008D084D" w:rsidRPr="004C7154" w:rsidRDefault="008D084D" w:rsidP="0037014B">
            <w:pPr>
              <w:shd w:val="clear" w:color="auto" w:fill="FFFFFF"/>
              <w:contextualSpacing/>
              <w:jc w:val="both"/>
            </w:pPr>
            <w:r w:rsidRPr="004C7154">
              <w:t xml:space="preserve">2) бесконечно большой </w:t>
            </w:r>
            <w:proofErr w:type="gramStart"/>
            <w:r w:rsidRPr="004C7154">
              <w:t xml:space="preserve">величиной;   </w:t>
            </w:r>
            <w:proofErr w:type="gramEnd"/>
            <w:r w:rsidRPr="004C7154">
              <w:t xml:space="preserve">  3) ни тем, ни другим.</w:t>
            </w:r>
          </w:p>
          <w:p w14:paraId="3A1952D2" w14:textId="77777777" w:rsidR="008D084D" w:rsidRPr="004C7154" w:rsidRDefault="008D084D" w:rsidP="0037014B">
            <w:pPr>
              <w:shd w:val="clear" w:color="auto" w:fill="FFFFFF"/>
              <w:contextualSpacing/>
              <w:jc w:val="center"/>
              <w:rPr>
                <w:b/>
              </w:rPr>
            </w:pPr>
            <w:r w:rsidRPr="004C7154">
              <w:rPr>
                <w:b/>
              </w:rPr>
              <w:t>Тестовое задание 2</w:t>
            </w:r>
          </w:p>
          <w:p w14:paraId="788B0546" w14:textId="77777777" w:rsidR="008D084D" w:rsidRPr="004C7154" w:rsidRDefault="008D084D" w:rsidP="0037014B">
            <w:pPr>
              <w:jc w:val="both"/>
            </w:pPr>
            <w:r w:rsidRPr="004C7154">
              <w:t xml:space="preserve">Если функция в точке </w:t>
            </w:r>
            <w:r w:rsidRPr="004C7154">
              <w:rPr>
                <w:i/>
                <w:iCs/>
              </w:rPr>
              <w:t>а</w:t>
            </w:r>
            <w:r w:rsidRPr="004C7154">
              <w:t xml:space="preserve"> имеет конечную производную, то уравнение нормали имеет вид;</w:t>
            </w:r>
          </w:p>
          <w:p w14:paraId="0856371C" w14:textId="77777777" w:rsidR="008D084D" w:rsidRPr="004C7154" w:rsidRDefault="008D084D" w:rsidP="0037014B">
            <w:r w:rsidRPr="004C7154">
              <w:t xml:space="preserve">1) </w:t>
            </w:r>
            <w:r w:rsidRPr="004C7154">
              <w:rPr>
                <w:position w:val="-32"/>
              </w:rPr>
              <w:object w:dxaOrig="2780" w:dyaOrig="760" w14:anchorId="17303A47">
                <v:shape id="_x0000_i1046" type="#_x0000_t75" style="width:122.4pt;height:33.6pt" o:ole="">
                  <v:imagedata r:id="rId46" o:title=""/>
                </v:shape>
                <o:OLEObject Type="Embed" ProgID="Equation.3" ShapeID="_x0000_i1046" DrawAspect="Content" ObjectID="_1751391525" r:id="rId47"/>
              </w:object>
            </w:r>
            <w:r w:rsidRPr="004C7154">
              <w:t xml:space="preserve">      2) </w:t>
            </w:r>
            <w:r w:rsidRPr="004C7154">
              <w:rPr>
                <w:position w:val="-34"/>
              </w:rPr>
              <w:object w:dxaOrig="2780" w:dyaOrig="780" w14:anchorId="30387BDA">
                <v:shape id="_x0000_i1047" type="#_x0000_t75" style="width:122.4pt;height:34.8pt" o:ole="">
                  <v:imagedata r:id="rId48" o:title=""/>
                </v:shape>
                <o:OLEObject Type="Embed" ProgID="Equation.3" ShapeID="_x0000_i1047" DrawAspect="Content" ObjectID="_1751391526" r:id="rId49"/>
              </w:object>
            </w:r>
          </w:p>
          <w:p w14:paraId="6E8CD734" w14:textId="77777777" w:rsidR="008D084D" w:rsidRPr="004C7154" w:rsidRDefault="008D084D" w:rsidP="0037014B">
            <w:r w:rsidRPr="004C7154">
              <w:t xml:space="preserve">3) </w:t>
            </w:r>
            <w:r w:rsidRPr="004C7154">
              <w:rPr>
                <w:position w:val="-32"/>
              </w:rPr>
              <w:object w:dxaOrig="2780" w:dyaOrig="760" w14:anchorId="01F42DAB">
                <v:shape id="_x0000_i1048" type="#_x0000_t75" style="width:122.4pt;height:33.6pt" o:ole="">
                  <v:imagedata r:id="rId50" o:title=""/>
                </v:shape>
                <o:OLEObject Type="Embed" ProgID="Equation.3" ShapeID="_x0000_i1048" DrawAspect="Content" ObjectID="_1751391527" r:id="rId51"/>
              </w:object>
            </w:r>
          </w:p>
          <w:p w14:paraId="2C28E246" w14:textId="77777777" w:rsidR="008D084D" w:rsidRPr="004C7154" w:rsidRDefault="008D084D" w:rsidP="0037014B">
            <w:pPr>
              <w:jc w:val="center"/>
            </w:pPr>
            <w:r w:rsidRPr="004C7154">
              <w:rPr>
                <w:b/>
              </w:rPr>
              <w:t>Тестовое задание 3</w:t>
            </w:r>
          </w:p>
          <w:p w14:paraId="377D5EFD" w14:textId="77777777" w:rsidR="008D084D" w:rsidRPr="004C7154" w:rsidRDefault="008D084D" w:rsidP="0037014B">
            <w:pPr>
              <w:shd w:val="clear" w:color="auto" w:fill="FFFFFF"/>
              <w:contextualSpacing/>
              <w:jc w:val="both"/>
            </w:pPr>
            <w:r w:rsidRPr="004C7154">
              <w:t xml:space="preserve">Если функция </w:t>
            </w:r>
            <w:r w:rsidRPr="004C7154">
              <w:rPr>
                <w:i/>
                <w:iCs/>
              </w:rPr>
              <w:t>y=f(x)</w:t>
            </w:r>
            <w:r w:rsidRPr="004C7154">
              <w:t xml:space="preserve"> непрерывна на некотором промежутке, то она имеет на этом промежутке</w:t>
            </w:r>
          </w:p>
          <w:p w14:paraId="5FB1D54B" w14:textId="77777777" w:rsidR="008D084D" w:rsidRPr="004C7154" w:rsidRDefault="008D084D" w:rsidP="0037014B">
            <w:pPr>
              <w:shd w:val="clear" w:color="auto" w:fill="FFFFFF"/>
              <w:contextualSpacing/>
              <w:jc w:val="both"/>
            </w:pPr>
            <w:r w:rsidRPr="004C7154">
              <w:t>1) производную</w:t>
            </w:r>
            <w:r w:rsidRPr="004C7154">
              <w:tab/>
              <w:t xml:space="preserve">                2) первообразную</w:t>
            </w:r>
            <w:r w:rsidRPr="004C7154">
              <w:tab/>
            </w:r>
            <w:r w:rsidRPr="004C7154">
              <w:tab/>
            </w:r>
          </w:p>
          <w:p w14:paraId="44507FBA" w14:textId="77777777" w:rsidR="008D084D" w:rsidRPr="004C7154" w:rsidRDefault="008D084D" w:rsidP="0037014B">
            <w:pPr>
              <w:shd w:val="clear" w:color="auto" w:fill="FFFFFF"/>
              <w:contextualSpacing/>
              <w:rPr>
                <w:b/>
              </w:rPr>
            </w:pPr>
            <w:r w:rsidRPr="004C7154">
              <w:t>3) неопределенный интеграл</w:t>
            </w:r>
            <w:r w:rsidRPr="004C7154">
              <w:tab/>
              <w:t>4) экстремум</w:t>
            </w:r>
          </w:p>
        </w:tc>
      </w:tr>
      <w:tr w:rsidR="008D084D" w:rsidRPr="004C7154" w14:paraId="7EB1B6DE" w14:textId="77777777" w:rsidTr="00DE1D6C">
        <w:trPr>
          <w:trHeight w:val="230"/>
        </w:trPr>
        <w:tc>
          <w:tcPr>
            <w:tcW w:w="1951" w:type="dxa"/>
            <w:vMerge/>
          </w:tcPr>
          <w:p w14:paraId="582344FE" w14:textId="77777777" w:rsidR="008D084D" w:rsidRDefault="008D084D" w:rsidP="0037014B">
            <w:pPr>
              <w:tabs>
                <w:tab w:val="left" w:pos="540"/>
              </w:tabs>
              <w:contextualSpacing/>
              <w:jc w:val="center"/>
              <w:rPr>
                <w:b/>
                <w:u w:val="single"/>
              </w:rPr>
            </w:pPr>
          </w:p>
        </w:tc>
        <w:tc>
          <w:tcPr>
            <w:tcW w:w="1701" w:type="dxa"/>
          </w:tcPr>
          <w:p w14:paraId="5C1AB8B6" w14:textId="77777777" w:rsidR="008D084D" w:rsidRPr="008D084D" w:rsidRDefault="008D084D" w:rsidP="008D084D">
            <w:pPr>
              <w:shd w:val="clear" w:color="auto" w:fill="FFFFFF"/>
              <w:contextualSpacing/>
              <w:rPr>
                <w:color w:val="000000"/>
              </w:rPr>
            </w:pPr>
            <w:r w:rsidRPr="00DF5B23">
              <w:rPr>
                <w:color w:val="000000"/>
              </w:rPr>
              <w:t>2.</w:t>
            </w:r>
            <w:r>
              <w:t xml:space="preserve"> </w:t>
            </w:r>
            <w:r w:rsidRPr="008D084D">
              <w:rPr>
                <w:color w:val="000000"/>
              </w:rPr>
              <w:t xml:space="preserve">Демонстрирует </w:t>
            </w:r>
          </w:p>
          <w:p w14:paraId="082D024D" w14:textId="77777777" w:rsidR="008D084D" w:rsidRPr="008D084D" w:rsidRDefault="008D084D" w:rsidP="008D084D">
            <w:pPr>
              <w:shd w:val="clear" w:color="auto" w:fill="FFFFFF"/>
              <w:contextualSpacing/>
              <w:rPr>
                <w:color w:val="000000"/>
              </w:rPr>
            </w:pPr>
            <w:r w:rsidRPr="008D084D">
              <w:rPr>
                <w:color w:val="000000"/>
              </w:rPr>
              <w:t xml:space="preserve">владение </w:t>
            </w:r>
          </w:p>
          <w:p w14:paraId="41BDF1D4" w14:textId="77777777" w:rsidR="008D084D" w:rsidRPr="008D084D" w:rsidRDefault="008D084D" w:rsidP="008D084D">
            <w:pPr>
              <w:shd w:val="clear" w:color="auto" w:fill="FFFFFF"/>
              <w:contextualSpacing/>
              <w:rPr>
                <w:color w:val="000000"/>
              </w:rPr>
            </w:pPr>
            <w:r w:rsidRPr="008D084D">
              <w:rPr>
                <w:color w:val="000000"/>
              </w:rPr>
              <w:t xml:space="preserve">профессиональными </w:t>
            </w:r>
          </w:p>
          <w:p w14:paraId="2EF33226" w14:textId="77777777" w:rsidR="008D084D" w:rsidRPr="008D084D" w:rsidRDefault="008D084D" w:rsidP="008D084D">
            <w:pPr>
              <w:shd w:val="clear" w:color="auto" w:fill="FFFFFF"/>
              <w:contextualSpacing/>
              <w:rPr>
                <w:color w:val="000000"/>
              </w:rPr>
            </w:pPr>
            <w:r w:rsidRPr="008D084D">
              <w:rPr>
                <w:color w:val="000000"/>
              </w:rPr>
              <w:t xml:space="preserve">пакетами прикладных </w:t>
            </w:r>
          </w:p>
          <w:p w14:paraId="42D7B75E" w14:textId="77777777" w:rsidR="008D084D" w:rsidRDefault="008D084D" w:rsidP="008D084D">
            <w:pPr>
              <w:shd w:val="clear" w:color="auto" w:fill="FFFFFF"/>
              <w:contextualSpacing/>
              <w:rPr>
                <w:color w:val="000000"/>
              </w:rPr>
            </w:pPr>
            <w:r w:rsidRPr="008D084D">
              <w:rPr>
                <w:color w:val="000000"/>
              </w:rPr>
              <w:t>программ.</w:t>
            </w:r>
            <w:r w:rsidRPr="00DF5B23">
              <w:rPr>
                <w:color w:val="000000"/>
              </w:rPr>
              <w:t xml:space="preserve"> </w:t>
            </w:r>
          </w:p>
        </w:tc>
        <w:tc>
          <w:tcPr>
            <w:tcW w:w="6237" w:type="dxa"/>
          </w:tcPr>
          <w:p w14:paraId="68A269A3" w14:textId="77777777" w:rsidR="008D084D" w:rsidRPr="004C7154" w:rsidRDefault="008D084D" w:rsidP="00DF5B23">
            <w:pPr>
              <w:shd w:val="clear" w:color="auto" w:fill="FFFFFF"/>
              <w:contextualSpacing/>
              <w:jc w:val="center"/>
              <w:rPr>
                <w:b/>
              </w:rPr>
            </w:pPr>
            <w:r w:rsidRPr="004C7154">
              <w:rPr>
                <w:b/>
              </w:rPr>
              <w:t>Тестовое задание 1</w:t>
            </w:r>
          </w:p>
          <w:p w14:paraId="39BB7FE9" w14:textId="77777777" w:rsidR="008D084D" w:rsidRPr="00681BAE" w:rsidRDefault="008D084D" w:rsidP="00681BAE">
            <w:pPr>
              <w:shd w:val="clear" w:color="auto" w:fill="FFFFFF"/>
              <w:contextualSpacing/>
              <w:jc w:val="both"/>
            </w:pPr>
            <w:r w:rsidRPr="00681BAE">
              <w:t>Какие из данных функций являются четными?</w:t>
            </w:r>
          </w:p>
          <w:p w14:paraId="6926E47C" w14:textId="77777777" w:rsidR="008D084D" w:rsidRPr="00681BAE" w:rsidRDefault="008D084D" w:rsidP="00681BAE">
            <w:pPr>
              <w:shd w:val="clear" w:color="auto" w:fill="FFFFFF"/>
              <w:contextualSpacing/>
              <w:jc w:val="both"/>
            </w:pPr>
            <w:r w:rsidRPr="00681BAE">
              <w:t xml:space="preserve">1) </w:t>
            </w:r>
            <w:r w:rsidRPr="00681BAE">
              <w:object w:dxaOrig="1160" w:dyaOrig="420" w14:anchorId="0F88B9F0">
                <v:shape id="_x0000_i1049" type="#_x0000_t75" style="width:46.8pt;height:16.8pt" o:ole="">
                  <v:imagedata r:id="rId52" o:title=""/>
                </v:shape>
                <o:OLEObject Type="Embed" ProgID="Equation.3" ShapeID="_x0000_i1049" DrawAspect="Content" ObjectID="_1751391528" r:id="rId53"/>
              </w:object>
            </w:r>
            <w:r w:rsidRPr="00681BAE">
              <w:t xml:space="preserve">     2) </w:t>
            </w:r>
            <w:r w:rsidRPr="00681BAE">
              <w:rPr>
                <w:lang w:val="en-US"/>
              </w:rPr>
              <w:object w:dxaOrig="1200" w:dyaOrig="320" w14:anchorId="0B51E43D">
                <v:shape id="_x0000_i1050" type="#_x0000_t75" style="width:49.8pt;height:13.8pt" o:ole="">
                  <v:imagedata r:id="rId54" o:title=""/>
                </v:shape>
                <o:OLEObject Type="Embed" ProgID="Equation.3" ShapeID="_x0000_i1050" DrawAspect="Content" ObjectID="_1751391529" r:id="rId55"/>
              </w:object>
            </w:r>
            <w:r w:rsidRPr="00681BAE">
              <w:t xml:space="preserve">      3) </w:t>
            </w:r>
            <w:r w:rsidRPr="00681BAE">
              <w:rPr>
                <w:lang w:val="en-US"/>
              </w:rPr>
              <w:object w:dxaOrig="940" w:dyaOrig="260" w14:anchorId="5FADBD8B">
                <v:shape id="_x0000_i1051" type="#_x0000_t75" style="width:40.8pt;height:12pt" o:ole="">
                  <v:imagedata r:id="rId56" o:title=""/>
                </v:shape>
                <o:OLEObject Type="Embed" ProgID="Equation.3" ShapeID="_x0000_i1051" DrawAspect="Content" ObjectID="_1751391530" r:id="rId57"/>
              </w:object>
            </w:r>
            <w:r w:rsidRPr="00681BAE">
              <w:t xml:space="preserve">       4) </w:t>
            </w:r>
            <w:r w:rsidRPr="00681BAE">
              <w:rPr>
                <w:lang w:val="en-US"/>
              </w:rPr>
              <w:object w:dxaOrig="859" w:dyaOrig="440" w14:anchorId="274D5EFB">
                <v:shape id="_x0000_i1052" type="#_x0000_t75" style="width:34.2pt;height:18pt" o:ole="">
                  <v:imagedata r:id="rId58" o:title=""/>
                </v:shape>
                <o:OLEObject Type="Embed" ProgID="Equation.3" ShapeID="_x0000_i1052" DrawAspect="Content" ObjectID="_1751391531" r:id="rId59"/>
              </w:object>
            </w:r>
          </w:p>
          <w:p w14:paraId="141856E5" w14:textId="77777777" w:rsidR="008D084D" w:rsidRPr="004C7154" w:rsidRDefault="008D084D" w:rsidP="00DF5B23">
            <w:pPr>
              <w:shd w:val="clear" w:color="auto" w:fill="FFFFFF"/>
              <w:contextualSpacing/>
              <w:jc w:val="center"/>
              <w:rPr>
                <w:b/>
              </w:rPr>
            </w:pPr>
            <w:r w:rsidRPr="004C7154">
              <w:rPr>
                <w:b/>
              </w:rPr>
              <w:t>Тестовое задание 2</w:t>
            </w:r>
          </w:p>
          <w:p w14:paraId="04CA4D9C" w14:textId="77777777" w:rsidR="008D084D" w:rsidRPr="00681BAE" w:rsidRDefault="008D084D" w:rsidP="00681BAE">
            <w:pPr>
              <w:jc w:val="both"/>
            </w:pPr>
            <w:r w:rsidRPr="00681BAE">
              <w:t xml:space="preserve">Производной функции </w:t>
            </w:r>
            <w:r w:rsidRPr="00681BAE">
              <w:object w:dxaOrig="920" w:dyaOrig="320" w14:anchorId="5E4182B9">
                <v:shape id="_x0000_i1053" type="#_x0000_t75" style="width:45pt;height:15.6pt" o:ole="">
                  <v:imagedata r:id="rId60" o:title=""/>
                </v:shape>
                <o:OLEObject Type="Embed" ProgID="Equation.3" ShapeID="_x0000_i1053" DrawAspect="Content" ObjectID="_1751391532" r:id="rId61"/>
              </w:object>
            </w:r>
            <w:r w:rsidRPr="00681BAE">
              <w:t xml:space="preserve"> называется:</w:t>
            </w:r>
          </w:p>
          <w:p w14:paraId="601018E9" w14:textId="77777777" w:rsidR="008D084D" w:rsidRPr="00681BAE" w:rsidRDefault="008D084D" w:rsidP="00681BAE">
            <w:pPr>
              <w:jc w:val="both"/>
            </w:pPr>
            <w:r w:rsidRPr="00681BAE">
              <w:t xml:space="preserve">1) конечный предел отношения </w:t>
            </w:r>
            <w:r w:rsidRPr="00681BAE">
              <w:object w:dxaOrig="420" w:dyaOrig="700" w14:anchorId="1240CE3F">
                <v:shape id="_x0000_i1054" type="#_x0000_t75" style="width:16.8pt;height:29.4pt" o:ole="">
                  <v:imagedata r:id="rId62" o:title=""/>
                </v:shape>
                <o:OLEObject Type="Embed" ProgID="Equation.3" ShapeID="_x0000_i1054" DrawAspect="Content" ObjectID="_1751391533" r:id="rId63"/>
              </w:object>
            </w:r>
            <w:r w:rsidRPr="00681BAE">
              <w:t xml:space="preserve"> при </w:t>
            </w:r>
            <w:r w:rsidRPr="00681BAE">
              <w:object w:dxaOrig="980" w:dyaOrig="340" w14:anchorId="5B3514F6">
                <v:shape id="_x0000_i1055" type="#_x0000_t75" style="width:38.4pt;height:13.2pt" o:ole="">
                  <v:imagedata r:id="rId64" o:title=""/>
                </v:shape>
                <o:OLEObject Type="Embed" ProgID="Equation.3" ShapeID="_x0000_i1055" DrawAspect="Content" ObjectID="_1751391534" r:id="rId65"/>
              </w:object>
            </w:r>
            <w:r w:rsidRPr="00681BAE">
              <w:tab/>
            </w:r>
          </w:p>
          <w:p w14:paraId="6498882C" w14:textId="77777777" w:rsidR="008D084D" w:rsidRPr="00681BAE" w:rsidRDefault="008D084D" w:rsidP="00681BAE">
            <w:pPr>
              <w:jc w:val="both"/>
            </w:pPr>
            <w:r w:rsidRPr="00681BAE">
              <w:t xml:space="preserve">2) предел отношения </w:t>
            </w:r>
            <w:r w:rsidRPr="00681BAE">
              <w:object w:dxaOrig="420" w:dyaOrig="700" w14:anchorId="1E72058C">
                <v:shape id="_x0000_i1056" type="#_x0000_t75" style="width:16.8pt;height:27.6pt" o:ole="">
                  <v:imagedata r:id="rId62" o:title=""/>
                </v:shape>
                <o:OLEObject Type="Embed" ProgID="Equation.3" ShapeID="_x0000_i1056" DrawAspect="Content" ObjectID="_1751391535" r:id="rId66"/>
              </w:object>
            </w:r>
            <w:r w:rsidRPr="00681BAE">
              <w:t xml:space="preserve"> при </w:t>
            </w:r>
            <w:r w:rsidRPr="00681BAE">
              <w:object w:dxaOrig="980" w:dyaOrig="340" w14:anchorId="174BA015">
                <v:shape id="_x0000_i1057" type="#_x0000_t75" style="width:43.8pt;height:15pt" o:ole="">
                  <v:imagedata r:id="rId64" o:title=""/>
                </v:shape>
                <o:OLEObject Type="Embed" ProgID="Equation.3" ShapeID="_x0000_i1057" DrawAspect="Content" ObjectID="_1751391536" r:id="rId67"/>
              </w:object>
            </w:r>
          </w:p>
          <w:p w14:paraId="4AACDE8B" w14:textId="77777777" w:rsidR="008D084D" w:rsidRPr="00681BAE" w:rsidRDefault="008D084D" w:rsidP="00681BAE">
            <w:pPr>
              <w:jc w:val="both"/>
            </w:pPr>
            <w:r w:rsidRPr="00681BAE">
              <w:t xml:space="preserve">3) конечный предел отношения </w:t>
            </w:r>
            <w:r w:rsidRPr="00681BAE">
              <w:object w:dxaOrig="420" w:dyaOrig="760" w14:anchorId="4B48FF66">
                <v:shape id="_x0000_i1058" type="#_x0000_t75" style="width:18.6pt;height:34.8pt" o:ole="">
                  <v:imagedata r:id="rId68" o:title=""/>
                </v:shape>
                <o:OLEObject Type="Embed" ProgID="Equation.3" ShapeID="_x0000_i1058" DrawAspect="Content" ObjectID="_1751391537" r:id="rId69"/>
              </w:object>
            </w:r>
            <w:r w:rsidRPr="00681BAE">
              <w:t xml:space="preserve"> при </w:t>
            </w:r>
            <w:r w:rsidRPr="00681BAE">
              <w:object w:dxaOrig="980" w:dyaOrig="360" w14:anchorId="4A7AC79E">
                <v:shape id="_x0000_i1059" type="#_x0000_t75" style="width:44.4pt;height:16.8pt" o:ole="">
                  <v:imagedata r:id="rId70" o:title=""/>
                </v:shape>
                <o:OLEObject Type="Embed" ProgID="Equation.3" ShapeID="_x0000_i1059" DrawAspect="Content" ObjectID="_1751391538" r:id="rId71"/>
              </w:object>
            </w:r>
            <w:r w:rsidRPr="00681BAE">
              <w:tab/>
            </w:r>
          </w:p>
          <w:p w14:paraId="64E25D2D" w14:textId="77777777" w:rsidR="008D084D" w:rsidRPr="00681BAE" w:rsidRDefault="008D084D" w:rsidP="00681BAE">
            <w:pPr>
              <w:jc w:val="both"/>
            </w:pPr>
            <w:r w:rsidRPr="00681BAE">
              <w:t xml:space="preserve">4) предел отношения </w:t>
            </w:r>
            <w:r w:rsidRPr="00681BAE">
              <w:object w:dxaOrig="420" w:dyaOrig="760" w14:anchorId="6348D0E3">
                <v:shape id="_x0000_i1060" type="#_x0000_t75" style="width:18.6pt;height:34.8pt" o:ole="">
                  <v:imagedata r:id="rId72" o:title=""/>
                </v:shape>
                <o:OLEObject Type="Embed" ProgID="Equation.3" ShapeID="_x0000_i1060" DrawAspect="Content" ObjectID="_1751391539" r:id="rId73"/>
              </w:object>
            </w:r>
            <w:r w:rsidRPr="00681BAE">
              <w:t xml:space="preserve"> при </w:t>
            </w:r>
            <w:r w:rsidRPr="00681BAE">
              <w:object w:dxaOrig="960" w:dyaOrig="360" w14:anchorId="7B828228">
                <v:shape id="_x0000_i1061" type="#_x0000_t75" style="width:40.8pt;height:15pt" o:ole="">
                  <v:imagedata r:id="rId74" o:title=""/>
                </v:shape>
                <o:OLEObject Type="Embed" ProgID="Equation.3" ShapeID="_x0000_i1061" DrawAspect="Content" ObjectID="_1751391540" r:id="rId75"/>
              </w:object>
            </w:r>
          </w:p>
          <w:p w14:paraId="5B1D69A7" w14:textId="77777777" w:rsidR="008D084D" w:rsidRPr="004C7154" w:rsidRDefault="008D084D" w:rsidP="00DF5B23">
            <w:pPr>
              <w:jc w:val="center"/>
            </w:pPr>
            <w:r w:rsidRPr="004C7154">
              <w:rPr>
                <w:b/>
              </w:rPr>
              <w:t>Тестовое задание 3</w:t>
            </w:r>
          </w:p>
          <w:p w14:paraId="126B1180" w14:textId="77777777" w:rsidR="008D084D" w:rsidRPr="00681BAE" w:rsidRDefault="008D084D" w:rsidP="00681BAE">
            <w:pPr>
              <w:shd w:val="clear" w:color="auto" w:fill="FFFFFF"/>
              <w:contextualSpacing/>
              <w:jc w:val="both"/>
            </w:pPr>
            <w:r w:rsidRPr="00681BAE">
              <w:t>Неопределенным интегралом называется</w:t>
            </w:r>
          </w:p>
          <w:p w14:paraId="308B0935" w14:textId="77777777" w:rsidR="008D084D" w:rsidRDefault="008D084D" w:rsidP="00681BAE">
            <w:pPr>
              <w:shd w:val="clear" w:color="auto" w:fill="FFFFFF"/>
              <w:contextualSpacing/>
              <w:jc w:val="both"/>
            </w:pPr>
            <w:r w:rsidRPr="00681BAE">
              <w:t xml:space="preserve">1) первообразная </w:t>
            </w:r>
            <w:r w:rsidRPr="00681BAE">
              <w:rPr>
                <w:lang w:val="en-US"/>
              </w:rPr>
              <w:t>F</w:t>
            </w:r>
            <w:r w:rsidRPr="00681BAE">
              <w:t>(</w:t>
            </w:r>
            <w:r w:rsidRPr="00681BAE">
              <w:rPr>
                <w:lang w:val="en-US"/>
              </w:rPr>
              <w:t>x</w:t>
            </w:r>
            <w:r w:rsidRPr="00681BAE">
              <w:t xml:space="preserve">) функции </w:t>
            </w:r>
            <w:r w:rsidRPr="00681BAE">
              <w:rPr>
                <w:lang w:val="en-US"/>
              </w:rPr>
              <w:t>f</w:t>
            </w:r>
            <w:r w:rsidRPr="00681BAE">
              <w:t>(</w:t>
            </w:r>
            <w:r w:rsidRPr="00681BAE">
              <w:rPr>
                <w:lang w:val="en-US"/>
              </w:rPr>
              <w:t>x</w:t>
            </w:r>
            <w:r w:rsidRPr="00681BAE">
              <w:t xml:space="preserve">)        </w:t>
            </w:r>
          </w:p>
          <w:p w14:paraId="60ED0873" w14:textId="77777777" w:rsidR="008D084D" w:rsidRPr="00681BAE" w:rsidRDefault="008D084D" w:rsidP="00681BAE">
            <w:pPr>
              <w:shd w:val="clear" w:color="auto" w:fill="FFFFFF"/>
              <w:contextualSpacing/>
              <w:jc w:val="both"/>
            </w:pPr>
            <w:r w:rsidRPr="00681BAE">
              <w:t>2) совокупность всех первообразных</w:t>
            </w:r>
          </w:p>
          <w:p w14:paraId="006A0796" w14:textId="77777777" w:rsidR="008D084D" w:rsidRPr="00DE1D6C" w:rsidRDefault="008D084D" w:rsidP="00DE1D6C">
            <w:pPr>
              <w:shd w:val="clear" w:color="auto" w:fill="FFFFFF"/>
              <w:contextualSpacing/>
              <w:jc w:val="both"/>
            </w:pPr>
            <w:r w:rsidRPr="00681BAE">
              <w:t>3) предел интегральной суммы</w:t>
            </w:r>
          </w:p>
        </w:tc>
      </w:tr>
      <w:tr w:rsidR="008D084D" w:rsidRPr="004C7154" w14:paraId="1CC6A7CF" w14:textId="77777777" w:rsidTr="00DE1D6C">
        <w:trPr>
          <w:trHeight w:val="230"/>
        </w:trPr>
        <w:tc>
          <w:tcPr>
            <w:tcW w:w="1951" w:type="dxa"/>
            <w:vMerge/>
          </w:tcPr>
          <w:p w14:paraId="02C15764" w14:textId="77777777" w:rsidR="008D084D" w:rsidRDefault="008D084D" w:rsidP="00DE1D6C">
            <w:pPr>
              <w:tabs>
                <w:tab w:val="left" w:pos="540"/>
              </w:tabs>
              <w:contextualSpacing/>
              <w:jc w:val="center"/>
              <w:rPr>
                <w:b/>
                <w:u w:val="single"/>
              </w:rPr>
            </w:pPr>
          </w:p>
        </w:tc>
        <w:tc>
          <w:tcPr>
            <w:tcW w:w="1701" w:type="dxa"/>
          </w:tcPr>
          <w:p w14:paraId="4E42590A" w14:textId="77777777" w:rsidR="008D084D" w:rsidRPr="008D084D" w:rsidRDefault="008D084D" w:rsidP="008D084D">
            <w:pPr>
              <w:shd w:val="clear" w:color="auto" w:fill="FFFFFF"/>
              <w:contextualSpacing/>
              <w:rPr>
                <w:color w:val="000000"/>
              </w:rPr>
            </w:pPr>
            <w:r w:rsidRPr="00DF5B23">
              <w:rPr>
                <w:color w:val="000000"/>
              </w:rPr>
              <w:t>3.</w:t>
            </w:r>
            <w:r>
              <w:rPr>
                <w:color w:val="000000"/>
              </w:rPr>
              <w:t xml:space="preserve"> </w:t>
            </w:r>
            <w:r w:rsidRPr="008D084D">
              <w:rPr>
                <w:color w:val="000000"/>
              </w:rPr>
              <w:t xml:space="preserve">Выбирает необходимое </w:t>
            </w:r>
          </w:p>
          <w:p w14:paraId="625EB9F0" w14:textId="77777777" w:rsidR="008D084D" w:rsidRPr="008D084D" w:rsidRDefault="008D084D" w:rsidP="008D084D">
            <w:pPr>
              <w:shd w:val="clear" w:color="auto" w:fill="FFFFFF"/>
              <w:contextualSpacing/>
              <w:rPr>
                <w:color w:val="000000"/>
              </w:rPr>
            </w:pPr>
            <w:r w:rsidRPr="008D084D">
              <w:rPr>
                <w:color w:val="000000"/>
              </w:rPr>
              <w:t xml:space="preserve">прикладное программное </w:t>
            </w:r>
          </w:p>
          <w:p w14:paraId="67100CD8" w14:textId="77777777" w:rsidR="008D084D" w:rsidRPr="008D084D" w:rsidRDefault="008D084D" w:rsidP="008D084D">
            <w:pPr>
              <w:shd w:val="clear" w:color="auto" w:fill="FFFFFF"/>
              <w:contextualSpacing/>
              <w:rPr>
                <w:color w:val="000000"/>
              </w:rPr>
            </w:pPr>
            <w:r w:rsidRPr="008D084D">
              <w:rPr>
                <w:color w:val="000000"/>
              </w:rPr>
              <w:t xml:space="preserve">обеспечение в </w:t>
            </w:r>
          </w:p>
          <w:p w14:paraId="6DC9A072" w14:textId="77777777" w:rsidR="008D084D" w:rsidRPr="008D084D" w:rsidRDefault="008D084D" w:rsidP="008D084D">
            <w:pPr>
              <w:shd w:val="clear" w:color="auto" w:fill="FFFFFF"/>
              <w:contextualSpacing/>
              <w:rPr>
                <w:color w:val="000000"/>
              </w:rPr>
            </w:pPr>
            <w:r w:rsidRPr="008D084D">
              <w:rPr>
                <w:color w:val="000000"/>
              </w:rPr>
              <w:t xml:space="preserve">зависимости от решаемой </w:t>
            </w:r>
          </w:p>
          <w:p w14:paraId="6B1D176B" w14:textId="77777777" w:rsidR="008D084D" w:rsidRPr="00DF5B23" w:rsidRDefault="008D084D" w:rsidP="008D084D">
            <w:pPr>
              <w:shd w:val="clear" w:color="auto" w:fill="FFFFFF"/>
              <w:contextualSpacing/>
              <w:rPr>
                <w:color w:val="000000"/>
              </w:rPr>
            </w:pPr>
            <w:r w:rsidRPr="008D084D">
              <w:rPr>
                <w:color w:val="000000"/>
              </w:rPr>
              <w:t>задачи.</w:t>
            </w:r>
          </w:p>
          <w:p w14:paraId="56185430" w14:textId="77777777" w:rsidR="008D084D" w:rsidRPr="00DF5B23" w:rsidRDefault="008D084D" w:rsidP="00DE1D6C">
            <w:pPr>
              <w:shd w:val="clear" w:color="auto" w:fill="FFFFFF"/>
              <w:contextualSpacing/>
              <w:rPr>
                <w:color w:val="000000"/>
              </w:rPr>
            </w:pPr>
          </w:p>
        </w:tc>
        <w:tc>
          <w:tcPr>
            <w:tcW w:w="6237" w:type="dxa"/>
          </w:tcPr>
          <w:p w14:paraId="7E629A10" w14:textId="77777777" w:rsidR="008D084D" w:rsidRPr="004C7154" w:rsidRDefault="008D084D" w:rsidP="00DE1D6C">
            <w:pPr>
              <w:shd w:val="clear" w:color="auto" w:fill="FFFFFF"/>
              <w:contextualSpacing/>
              <w:jc w:val="center"/>
              <w:rPr>
                <w:b/>
              </w:rPr>
            </w:pPr>
            <w:r w:rsidRPr="004C7154">
              <w:rPr>
                <w:b/>
              </w:rPr>
              <w:t>Тестовое задание 1</w:t>
            </w:r>
          </w:p>
          <w:p w14:paraId="27BD55D8" w14:textId="77777777" w:rsidR="008D084D" w:rsidRPr="00DE1D6C" w:rsidRDefault="008D084D" w:rsidP="00DE1D6C">
            <w:pPr>
              <w:shd w:val="clear" w:color="auto" w:fill="FFFFFF"/>
              <w:contextualSpacing/>
              <w:jc w:val="both"/>
            </w:pPr>
            <w:r w:rsidRPr="00DE1D6C">
              <w:t>Какие формулы не является примером функции нескольких переменных:</w:t>
            </w:r>
          </w:p>
          <w:p w14:paraId="25930707" w14:textId="77777777" w:rsidR="008D084D" w:rsidRDefault="008D084D" w:rsidP="00DE1D6C">
            <w:pPr>
              <w:shd w:val="clear" w:color="auto" w:fill="FFFFFF"/>
              <w:contextualSpacing/>
              <w:jc w:val="both"/>
            </w:pPr>
            <w:r w:rsidRPr="00DE1D6C">
              <w:t xml:space="preserve">1) формула площади прямоугольника         </w:t>
            </w:r>
          </w:p>
          <w:p w14:paraId="14815CEE" w14:textId="77777777" w:rsidR="008D084D" w:rsidRPr="00DE1D6C" w:rsidRDefault="008D084D" w:rsidP="00DE1D6C">
            <w:pPr>
              <w:shd w:val="clear" w:color="auto" w:fill="FFFFFF"/>
              <w:contextualSpacing/>
              <w:jc w:val="both"/>
            </w:pPr>
            <w:r w:rsidRPr="00DE1D6C">
              <w:t>2) формула площади квадрата</w:t>
            </w:r>
          </w:p>
          <w:p w14:paraId="41D6D194" w14:textId="77777777" w:rsidR="008D084D" w:rsidRDefault="008D084D" w:rsidP="00DE1D6C">
            <w:pPr>
              <w:shd w:val="clear" w:color="auto" w:fill="FFFFFF"/>
              <w:contextualSpacing/>
              <w:jc w:val="both"/>
            </w:pPr>
            <w:r w:rsidRPr="00DE1D6C">
              <w:t xml:space="preserve">3) формула площади трапеции                     </w:t>
            </w:r>
          </w:p>
          <w:p w14:paraId="693300AA" w14:textId="77777777" w:rsidR="008D084D" w:rsidRPr="00DE1D6C" w:rsidRDefault="008D084D" w:rsidP="00DE1D6C">
            <w:pPr>
              <w:shd w:val="clear" w:color="auto" w:fill="FFFFFF"/>
              <w:contextualSpacing/>
              <w:jc w:val="both"/>
            </w:pPr>
            <w:r w:rsidRPr="00DE1D6C">
              <w:t>4) формула площади круга</w:t>
            </w:r>
          </w:p>
          <w:p w14:paraId="64AD7B28" w14:textId="77777777" w:rsidR="008D084D" w:rsidRPr="004C7154" w:rsidRDefault="008D084D" w:rsidP="00DE1D6C">
            <w:pPr>
              <w:shd w:val="clear" w:color="auto" w:fill="FFFFFF"/>
              <w:contextualSpacing/>
              <w:jc w:val="center"/>
              <w:rPr>
                <w:b/>
              </w:rPr>
            </w:pPr>
            <w:r w:rsidRPr="004C7154">
              <w:rPr>
                <w:b/>
              </w:rPr>
              <w:t>Тестовое задание 2</w:t>
            </w:r>
          </w:p>
          <w:p w14:paraId="6E5AA1F8" w14:textId="77777777" w:rsidR="008D084D" w:rsidRPr="00AA6164" w:rsidRDefault="008D084D" w:rsidP="00AA6164">
            <w:pPr>
              <w:jc w:val="both"/>
            </w:pPr>
            <w:r w:rsidRPr="00AA6164">
              <w:t>Среди представленных числовых рядов расходятся:</w:t>
            </w:r>
          </w:p>
          <w:p w14:paraId="26048B46" w14:textId="77777777" w:rsidR="008D084D" w:rsidRDefault="008D084D" w:rsidP="00AA6164">
            <w:pPr>
              <w:jc w:val="both"/>
            </w:pPr>
            <w:r w:rsidRPr="00AA6164">
              <w:t xml:space="preserve">1) 1-1+1-1+1-1+…           2) 1+1/2+1/3+1/4+…       </w:t>
            </w:r>
          </w:p>
          <w:p w14:paraId="175FD0BA" w14:textId="77777777" w:rsidR="008D084D" w:rsidRPr="00AA6164" w:rsidRDefault="008D084D" w:rsidP="00AA6164">
            <w:pPr>
              <w:jc w:val="both"/>
            </w:pPr>
            <w:r w:rsidRPr="00AA6164">
              <w:t>3) 1+1/2+1/4+1/8+…       4) 0+0+0+0+0+…</w:t>
            </w:r>
          </w:p>
          <w:p w14:paraId="51D7304F" w14:textId="77777777" w:rsidR="008D084D" w:rsidRPr="004C7154" w:rsidRDefault="008D084D" w:rsidP="00DE1D6C">
            <w:pPr>
              <w:jc w:val="center"/>
            </w:pPr>
            <w:r w:rsidRPr="004C7154">
              <w:rPr>
                <w:b/>
              </w:rPr>
              <w:t>Тестовое задание 3</w:t>
            </w:r>
          </w:p>
          <w:p w14:paraId="47651E24" w14:textId="77777777" w:rsidR="008D084D" w:rsidRPr="00AA6164" w:rsidRDefault="008D084D" w:rsidP="00AA6164">
            <w:pPr>
              <w:shd w:val="clear" w:color="auto" w:fill="FFFFFF"/>
              <w:contextualSpacing/>
              <w:jc w:val="both"/>
            </w:pPr>
            <w:r w:rsidRPr="00AA6164">
              <w:t xml:space="preserve">Для данного дифференциального уравнения </w:t>
            </w:r>
            <w:r w:rsidRPr="00AA6164">
              <w:rPr>
                <w:position w:val="-12"/>
              </w:rPr>
              <w:object w:dxaOrig="1800" w:dyaOrig="380" w14:anchorId="58C835BC">
                <v:shape id="_x0000_i1062" type="#_x0000_t75" style="width:80.4pt;height:17.4pt" o:ole="">
                  <v:imagedata r:id="rId76" o:title=""/>
                </v:shape>
                <o:OLEObject Type="Embed" ProgID="Equation.3" ShapeID="_x0000_i1062" DrawAspect="Content" ObjectID="_1751391541" r:id="rId77"/>
              </w:object>
            </w:r>
            <w:r w:rsidRPr="00AA6164">
              <w:t xml:space="preserve"> укажите соответствующее ему характеристическое уравнение:</w:t>
            </w:r>
          </w:p>
          <w:p w14:paraId="0D4223F2" w14:textId="77777777" w:rsidR="008D084D" w:rsidRPr="00AA6164" w:rsidRDefault="008D084D" w:rsidP="00AA6164">
            <w:pPr>
              <w:shd w:val="clear" w:color="auto" w:fill="FFFFFF"/>
              <w:contextualSpacing/>
              <w:jc w:val="both"/>
            </w:pPr>
            <w:r w:rsidRPr="00AA6164">
              <w:t xml:space="preserve">1) </w:t>
            </w:r>
            <w:r w:rsidRPr="00AA6164">
              <w:object w:dxaOrig="1340" w:dyaOrig="380" w14:anchorId="13C25B38">
                <v:shape id="_x0000_i1063" type="#_x0000_t75" style="width:54pt;height:15.6pt" o:ole="">
                  <v:imagedata r:id="rId78" o:title=""/>
                </v:shape>
                <o:OLEObject Type="Embed" ProgID="Equation.3" ShapeID="_x0000_i1063" DrawAspect="Content" ObjectID="_1751391542" r:id="rId79"/>
              </w:object>
            </w:r>
            <w:r w:rsidRPr="00AA6164">
              <w:t xml:space="preserve">       2) </w:t>
            </w:r>
            <w:r w:rsidRPr="00AA6164">
              <w:object w:dxaOrig="1860" w:dyaOrig="380" w14:anchorId="223238BB">
                <v:shape id="_x0000_i1064" type="#_x0000_t75" style="width:75pt;height:15.6pt" o:ole="">
                  <v:imagedata r:id="rId80" o:title=""/>
                </v:shape>
                <o:OLEObject Type="Embed" ProgID="Equation.3" ShapeID="_x0000_i1064" DrawAspect="Content" ObjectID="_1751391543" r:id="rId81"/>
              </w:object>
            </w:r>
            <w:r w:rsidRPr="00AA6164">
              <w:t xml:space="preserve">      3) </w:t>
            </w:r>
            <w:r w:rsidRPr="00AA6164">
              <w:object w:dxaOrig="1680" w:dyaOrig="380" w14:anchorId="7BB7190C">
                <v:shape id="_x0000_i1065" type="#_x0000_t75" style="width:68.4pt;height:15.6pt" o:ole="">
                  <v:imagedata r:id="rId82" o:title=""/>
                </v:shape>
                <o:OLEObject Type="Embed" ProgID="Equation.3" ShapeID="_x0000_i1065" DrawAspect="Content" ObjectID="_1751391544" r:id="rId83"/>
              </w:object>
            </w:r>
          </w:p>
          <w:p w14:paraId="3D69BEBA" w14:textId="77777777" w:rsidR="008D084D" w:rsidRPr="00DE1D6C" w:rsidRDefault="008D084D" w:rsidP="00DE1D6C">
            <w:pPr>
              <w:shd w:val="clear" w:color="auto" w:fill="FFFFFF"/>
              <w:contextualSpacing/>
              <w:jc w:val="both"/>
            </w:pPr>
          </w:p>
        </w:tc>
      </w:tr>
      <w:tr w:rsidR="008D084D" w:rsidRPr="004C7154" w14:paraId="43045687" w14:textId="77777777" w:rsidTr="00DE1D6C">
        <w:trPr>
          <w:trHeight w:val="230"/>
        </w:trPr>
        <w:tc>
          <w:tcPr>
            <w:tcW w:w="1951" w:type="dxa"/>
            <w:vMerge/>
          </w:tcPr>
          <w:p w14:paraId="0C20798F" w14:textId="77777777" w:rsidR="008D084D" w:rsidRDefault="008D084D" w:rsidP="00DE1D6C">
            <w:pPr>
              <w:tabs>
                <w:tab w:val="left" w:pos="540"/>
              </w:tabs>
              <w:contextualSpacing/>
              <w:jc w:val="center"/>
              <w:rPr>
                <w:b/>
                <w:u w:val="single"/>
              </w:rPr>
            </w:pPr>
          </w:p>
        </w:tc>
        <w:tc>
          <w:tcPr>
            <w:tcW w:w="1701" w:type="dxa"/>
          </w:tcPr>
          <w:p w14:paraId="54E40FC1" w14:textId="77777777" w:rsidR="008D084D" w:rsidRPr="008D084D" w:rsidRDefault="008D084D" w:rsidP="008D084D">
            <w:pPr>
              <w:shd w:val="clear" w:color="auto" w:fill="FFFFFF"/>
              <w:contextualSpacing/>
              <w:rPr>
                <w:color w:val="000000"/>
              </w:rPr>
            </w:pPr>
            <w:r w:rsidRPr="008D084D">
              <w:rPr>
                <w:color w:val="000000"/>
              </w:rPr>
              <w:t xml:space="preserve">4. Использует прикладное </w:t>
            </w:r>
          </w:p>
          <w:p w14:paraId="4C3D50C7" w14:textId="77777777" w:rsidR="008D084D" w:rsidRPr="008D084D" w:rsidRDefault="008D084D" w:rsidP="008D084D">
            <w:pPr>
              <w:shd w:val="clear" w:color="auto" w:fill="FFFFFF"/>
              <w:contextualSpacing/>
              <w:rPr>
                <w:color w:val="000000"/>
              </w:rPr>
            </w:pPr>
            <w:r w:rsidRPr="008D084D">
              <w:rPr>
                <w:color w:val="000000"/>
              </w:rPr>
              <w:t xml:space="preserve">программное обеспечение </w:t>
            </w:r>
          </w:p>
          <w:p w14:paraId="6750D12F" w14:textId="77777777" w:rsidR="008D084D" w:rsidRPr="008D084D" w:rsidRDefault="008D084D" w:rsidP="008D084D">
            <w:pPr>
              <w:shd w:val="clear" w:color="auto" w:fill="FFFFFF"/>
              <w:contextualSpacing/>
              <w:rPr>
                <w:color w:val="000000"/>
              </w:rPr>
            </w:pPr>
            <w:r w:rsidRPr="008D084D">
              <w:rPr>
                <w:color w:val="000000"/>
              </w:rPr>
              <w:t xml:space="preserve">для решения конкретных </w:t>
            </w:r>
          </w:p>
          <w:p w14:paraId="2275F1AF" w14:textId="77777777" w:rsidR="008D084D" w:rsidRPr="00DF5B23" w:rsidRDefault="008D084D" w:rsidP="008D084D">
            <w:pPr>
              <w:shd w:val="clear" w:color="auto" w:fill="FFFFFF"/>
              <w:contextualSpacing/>
              <w:rPr>
                <w:color w:val="000000"/>
              </w:rPr>
            </w:pPr>
            <w:r w:rsidRPr="008D084D">
              <w:rPr>
                <w:color w:val="000000"/>
              </w:rPr>
              <w:t>прикладных задач.</w:t>
            </w:r>
          </w:p>
        </w:tc>
        <w:tc>
          <w:tcPr>
            <w:tcW w:w="6237" w:type="dxa"/>
          </w:tcPr>
          <w:p w14:paraId="21C598D9" w14:textId="77777777" w:rsidR="00A45316" w:rsidRPr="004C7154" w:rsidRDefault="00A45316" w:rsidP="00A45316">
            <w:pPr>
              <w:shd w:val="clear" w:color="auto" w:fill="FFFFFF"/>
              <w:contextualSpacing/>
              <w:jc w:val="center"/>
              <w:rPr>
                <w:b/>
              </w:rPr>
            </w:pPr>
            <w:r w:rsidRPr="004C7154">
              <w:rPr>
                <w:b/>
              </w:rPr>
              <w:t>Тестовое задание 1</w:t>
            </w:r>
          </w:p>
          <w:p w14:paraId="3485813E" w14:textId="77777777" w:rsidR="00A45316" w:rsidRPr="004C7154" w:rsidRDefault="00A45316" w:rsidP="00A45316">
            <w:pPr>
              <w:shd w:val="clear" w:color="auto" w:fill="FFFFFF"/>
              <w:contextualSpacing/>
              <w:jc w:val="both"/>
            </w:pPr>
            <w:r w:rsidRPr="004C7154">
              <w:t>Множество всех собственных значений линейного оператора называется…</w:t>
            </w:r>
          </w:p>
          <w:p w14:paraId="00BBFB26" w14:textId="77777777" w:rsidR="00A45316" w:rsidRPr="004C7154" w:rsidRDefault="00A45316" w:rsidP="00A45316">
            <w:pPr>
              <w:shd w:val="clear" w:color="auto" w:fill="FFFFFF"/>
              <w:contextualSpacing/>
              <w:jc w:val="both"/>
            </w:pPr>
            <w:r w:rsidRPr="004C7154">
              <w:t>1) рангом</w:t>
            </w:r>
            <w:proofErr w:type="gramStart"/>
            <w:r w:rsidRPr="004C7154">
              <w:tab/>
              <w:t xml:space="preserve">  2</w:t>
            </w:r>
            <w:proofErr w:type="gramEnd"/>
            <w:r w:rsidRPr="004C7154">
              <w:t>) спектром</w:t>
            </w:r>
            <w:r w:rsidRPr="004C7154">
              <w:tab/>
              <w:t xml:space="preserve">            3) следом</w:t>
            </w:r>
            <w:r w:rsidRPr="004C7154">
              <w:tab/>
            </w:r>
            <w:r w:rsidRPr="004C7154">
              <w:tab/>
            </w:r>
          </w:p>
          <w:p w14:paraId="469E8931" w14:textId="77777777" w:rsidR="00A45316" w:rsidRPr="004C7154" w:rsidRDefault="00A45316" w:rsidP="00A45316">
            <w:pPr>
              <w:shd w:val="clear" w:color="auto" w:fill="FFFFFF"/>
              <w:contextualSpacing/>
              <w:jc w:val="both"/>
            </w:pPr>
            <w:r w:rsidRPr="004C7154">
              <w:t>4) порядком</w:t>
            </w:r>
            <w:r w:rsidRPr="004C7154">
              <w:tab/>
              <w:t xml:space="preserve"> 5) </w:t>
            </w:r>
            <w:proofErr w:type="gramStart"/>
            <w:r w:rsidRPr="004C7154">
              <w:t xml:space="preserve">характером  </w:t>
            </w:r>
            <w:r w:rsidRPr="004C7154">
              <w:tab/>
            </w:r>
            <w:proofErr w:type="gramEnd"/>
            <w:r w:rsidRPr="004C7154">
              <w:t>6) определителем</w:t>
            </w:r>
          </w:p>
          <w:p w14:paraId="4B01F2F8" w14:textId="77777777" w:rsidR="00A45316" w:rsidRPr="004C7154" w:rsidRDefault="00A45316" w:rsidP="00A45316">
            <w:pPr>
              <w:shd w:val="clear" w:color="auto" w:fill="FFFFFF"/>
              <w:contextualSpacing/>
              <w:jc w:val="both"/>
            </w:pPr>
          </w:p>
          <w:p w14:paraId="24D2F50E" w14:textId="77777777" w:rsidR="00A45316" w:rsidRPr="004C7154" w:rsidRDefault="00A45316" w:rsidP="00A45316">
            <w:pPr>
              <w:shd w:val="clear" w:color="auto" w:fill="FFFFFF"/>
              <w:contextualSpacing/>
              <w:jc w:val="center"/>
              <w:rPr>
                <w:b/>
              </w:rPr>
            </w:pPr>
            <w:r w:rsidRPr="004C7154">
              <w:rPr>
                <w:b/>
              </w:rPr>
              <w:t>Тестовое задание 2</w:t>
            </w:r>
          </w:p>
          <w:p w14:paraId="4C0FCF36" w14:textId="77777777" w:rsidR="00A45316" w:rsidRPr="004C7154" w:rsidRDefault="00A45316" w:rsidP="00A45316">
            <w:pPr>
              <w:shd w:val="clear" w:color="auto" w:fill="FFFFFF"/>
              <w:contextualSpacing/>
              <w:jc w:val="both"/>
            </w:pPr>
            <w:r w:rsidRPr="004C7154">
              <w:t xml:space="preserve">Необходимое и достаточное условие параллельности прямых с угловыми коэффициентами </w:t>
            </w:r>
            <w:r w:rsidRPr="004C7154">
              <w:rPr>
                <w:i/>
                <w:iCs/>
              </w:rPr>
              <w:t>k</w:t>
            </w:r>
            <w:r w:rsidRPr="004C7154">
              <w:rPr>
                <w:i/>
                <w:iCs/>
                <w:vertAlign w:val="subscript"/>
              </w:rPr>
              <w:t>1</w:t>
            </w:r>
            <w:r w:rsidRPr="004C7154">
              <w:t xml:space="preserve"> и </w:t>
            </w:r>
            <w:r w:rsidRPr="004C7154">
              <w:rPr>
                <w:i/>
                <w:iCs/>
              </w:rPr>
              <w:t>k</w:t>
            </w:r>
            <w:r w:rsidRPr="004C7154">
              <w:rPr>
                <w:i/>
                <w:iCs/>
                <w:vertAlign w:val="subscript"/>
              </w:rPr>
              <w:t>2</w:t>
            </w:r>
            <w:r w:rsidRPr="004C7154">
              <w:t>:</w:t>
            </w:r>
          </w:p>
          <w:p w14:paraId="158D1C24" w14:textId="77777777" w:rsidR="00A45316" w:rsidRPr="004C7154" w:rsidRDefault="00A45316" w:rsidP="00A45316">
            <w:pPr>
              <w:shd w:val="clear" w:color="auto" w:fill="FFFFFF"/>
              <w:contextualSpacing/>
              <w:jc w:val="both"/>
              <w:rPr>
                <w:iCs/>
              </w:rPr>
            </w:pPr>
            <w:r w:rsidRPr="004C7154">
              <w:t xml:space="preserve">1)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rPr>
                <w:i/>
                <w:iCs/>
              </w:rPr>
              <w:t xml:space="preserve"> = 0</w:t>
            </w:r>
            <w:r w:rsidRPr="004C7154">
              <w:rPr>
                <w:i/>
                <w:iCs/>
              </w:rPr>
              <w:tab/>
              <w:t xml:space="preserve">    </w:t>
            </w:r>
            <w:r w:rsidRPr="004C7154">
              <w:rPr>
                <w:iCs/>
              </w:rPr>
              <w:t xml:space="preserve">2)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tab/>
              <w:t xml:space="preserve">3)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rPr>
                <w:i/>
                <w:iCs/>
              </w:rPr>
              <w:t xml:space="preserve"> = +1</w:t>
            </w:r>
            <w:r w:rsidRPr="004C7154">
              <w:rPr>
                <w:iCs/>
              </w:rPr>
              <w:tab/>
              <w:t xml:space="preserve">    4)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rPr>
                <w:i/>
                <w:iCs/>
              </w:rPr>
              <w:t xml:space="preserve"> = –1</w:t>
            </w:r>
          </w:p>
          <w:p w14:paraId="617D5C87" w14:textId="77777777" w:rsidR="00A45316" w:rsidRPr="004C7154" w:rsidRDefault="00A45316" w:rsidP="00A45316">
            <w:pPr>
              <w:shd w:val="clear" w:color="auto" w:fill="FFFFFF"/>
              <w:contextualSpacing/>
              <w:jc w:val="center"/>
              <w:rPr>
                <w:b/>
              </w:rPr>
            </w:pPr>
            <w:r w:rsidRPr="004C7154">
              <w:rPr>
                <w:b/>
              </w:rPr>
              <w:t>Тестовое задание 3</w:t>
            </w:r>
          </w:p>
          <w:p w14:paraId="2153A3E0" w14:textId="77777777" w:rsidR="00A45316" w:rsidRPr="004C7154" w:rsidRDefault="00A45316" w:rsidP="00A45316">
            <w:pPr>
              <w:shd w:val="clear" w:color="auto" w:fill="FFFFFF"/>
              <w:contextualSpacing/>
              <w:jc w:val="both"/>
              <w:rPr>
                <w:bCs/>
              </w:rPr>
            </w:pPr>
            <w:r w:rsidRPr="004C7154">
              <w:rPr>
                <w:bCs/>
              </w:rPr>
              <w:t>Две матрицы называются равными, если:</w:t>
            </w:r>
          </w:p>
          <w:p w14:paraId="20C29361" w14:textId="77777777" w:rsidR="00A45316" w:rsidRPr="004C7154" w:rsidRDefault="00A45316" w:rsidP="00A45316">
            <w:pPr>
              <w:shd w:val="clear" w:color="auto" w:fill="FFFFFF"/>
              <w:contextualSpacing/>
              <w:jc w:val="both"/>
            </w:pPr>
            <w:r w:rsidRPr="004C7154">
              <w:t>1) они имеют одинаковое количество строк и столбцов;</w:t>
            </w:r>
          </w:p>
          <w:p w14:paraId="639CC342" w14:textId="77777777" w:rsidR="00A45316" w:rsidRPr="004C7154" w:rsidRDefault="00A45316" w:rsidP="00A45316">
            <w:pPr>
              <w:shd w:val="clear" w:color="auto" w:fill="FFFFFF"/>
              <w:contextualSpacing/>
              <w:jc w:val="both"/>
            </w:pPr>
            <w:r w:rsidRPr="004C7154">
              <w:t>2) они имеют одинаковое количество ненулевых элементов;</w:t>
            </w:r>
          </w:p>
          <w:p w14:paraId="0FFB9EB6" w14:textId="77777777" w:rsidR="008D084D" w:rsidRPr="004C7154" w:rsidRDefault="00A45316" w:rsidP="00A45316">
            <w:pPr>
              <w:shd w:val="clear" w:color="auto" w:fill="FFFFFF"/>
              <w:contextualSpacing/>
              <w:jc w:val="center"/>
              <w:rPr>
                <w:b/>
              </w:rPr>
            </w:pPr>
            <w:r w:rsidRPr="004C7154">
              <w:t>3) они имеют одинаковую размерность и совпадают поэлементно.</w:t>
            </w:r>
          </w:p>
        </w:tc>
      </w:tr>
    </w:tbl>
    <w:p w14:paraId="18784B8B" w14:textId="77777777" w:rsidR="004C7154" w:rsidRDefault="004C7154" w:rsidP="004C7154">
      <w:pPr>
        <w:rPr>
          <w:b/>
          <w:sz w:val="28"/>
          <w:szCs w:val="28"/>
        </w:rPr>
      </w:pPr>
    </w:p>
    <w:p w14:paraId="59F6C672" w14:textId="77777777" w:rsidR="00E30A16" w:rsidRDefault="00E30A16" w:rsidP="00DA18E9">
      <w:pPr>
        <w:ind w:firstLine="720"/>
        <w:rPr>
          <w:b/>
          <w:sz w:val="28"/>
          <w:szCs w:val="28"/>
        </w:rPr>
      </w:pPr>
    </w:p>
    <w:p w14:paraId="6B27F108" w14:textId="77777777" w:rsidR="00E30A16" w:rsidRDefault="00E30A16" w:rsidP="00DA18E9">
      <w:pPr>
        <w:ind w:firstLine="720"/>
        <w:rPr>
          <w:b/>
          <w:sz w:val="28"/>
          <w:szCs w:val="28"/>
        </w:rPr>
      </w:pPr>
    </w:p>
    <w:p w14:paraId="7656B624" w14:textId="77777777" w:rsidR="00E30A16" w:rsidRDefault="00E30A16" w:rsidP="00DA18E9">
      <w:pPr>
        <w:ind w:firstLine="720"/>
        <w:rPr>
          <w:b/>
          <w:sz w:val="28"/>
          <w:szCs w:val="28"/>
        </w:rPr>
      </w:pPr>
    </w:p>
    <w:p w14:paraId="77967531" w14:textId="77777777" w:rsidR="00E30A16" w:rsidRDefault="00E30A16" w:rsidP="00DA18E9">
      <w:pPr>
        <w:ind w:firstLine="720"/>
        <w:rPr>
          <w:b/>
          <w:sz w:val="28"/>
          <w:szCs w:val="28"/>
        </w:rPr>
      </w:pPr>
    </w:p>
    <w:p w14:paraId="621ACB37" w14:textId="77777777" w:rsidR="00E30A16" w:rsidRDefault="00E30A16" w:rsidP="00DA18E9">
      <w:pPr>
        <w:ind w:firstLine="720"/>
        <w:rPr>
          <w:b/>
          <w:sz w:val="28"/>
          <w:szCs w:val="28"/>
        </w:rPr>
      </w:pPr>
    </w:p>
    <w:p w14:paraId="38F2E4E8" w14:textId="77777777" w:rsidR="00DA18E9" w:rsidRDefault="00DA18E9" w:rsidP="00DA18E9">
      <w:pPr>
        <w:ind w:firstLine="720"/>
        <w:rPr>
          <w:b/>
          <w:sz w:val="28"/>
          <w:szCs w:val="28"/>
        </w:rPr>
      </w:pPr>
      <w:r w:rsidRPr="00DA18E9">
        <w:rPr>
          <w:b/>
          <w:sz w:val="28"/>
          <w:szCs w:val="28"/>
        </w:rPr>
        <w:t>Примеры ситуационных задач</w:t>
      </w:r>
    </w:p>
    <w:p w14:paraId="59446FA5" w14:textId="77777777" w:rsidR="00164A62" w:rsidRDefault="00164A62" w:rsidP="00164A62">
      <w:pPr>
        <w:jc w:val="both"/>
        <w:rPr>
          <w:rFonts w:eastAsia="Calibri"/>
          <w:b/>
          <w:lang w:eastAsia="en-US"/>
        </w:rPr>
      </w:pPr>
    </w:p>
    <w:tbl>
      <w:tblPr>
        <w:tblStyle w:val="32"/>
        <w:tblW w:w="9889" w:type="dxa"/>
        <w:tblLayout w:type="fixed"/>
        <w:tblLook w:val="04A0" w:firstRow="1" w:lastRow="0" w:firstColumn="1" w:lastColumn="0" w:noHBand="0" w:noVBand="1"/>
      </w:tblPr>
      <w:tblGrid>
        <w:gridCol w:w="1951"/>
        <w:gridCol w:w="1701"/>
        <w:gridCol w:w="6237"/>
      </w:tblGrid>
      <w:tr w:rsidR="0038718B" w:rsidRPr="0038718B" w14:paraId="606E9FA9" w14:textId="77777777" w:rsidTr="00B7632B">
        <w:tc>
          <w:tcPr>
            <w:tcW w:w="1951" w:type="dxa"/>
          </w:tcPr>
          <w:p w14:paraId="317C0534" w14:textId="77777777" w:rsidR="0038718B" w:rsidRPr="0038718B" w:rsidRDefault="0038718B" w:rsidP="0038718B">
            <w:pPr>
              <w:tabs>
                <w:tab w:val="left" w:pos="540"/>
              </w:tabs>
              <w:contextualSpacing/>
              <w:jc w:val="center"/>
              <w:rPr>
                <w:b/>
              </w:rPr>
            </w:pPr>
            <w:r w:rsidRPr="0038718B">
              <w:rPr>
                <w:b/>
              </w:rPr>
              <w:t>Код компетенции,</w:t>
            </w:r>
          </w:p>
          <w:p w14:paraId="7DE063D1" w14:textId="77777777" w:rsidR="0038718B" w:rsidRPr="0038718B" w:rsidRDefault="0038718B" w:rsidP="0038718B">
            <w:pPr>
              <w:tabs>
                <w:tab w:val="left" w:pos="540"/>
              </w:tabs>
              <w:contextualSpacing/>
              <w:jc w:val="center"/>
              <w:rPr>
                <w:b/>
              </w:rPr>
            </w:pPr>
            <w:r w:rsidRPr="0038718B">
              <w:rPr>
                <w:b/>
              </w:rPr>
              <w:t>наименование компетенции</w:t>
            </w:r>
          </w:p>
        </w:tc>
        <w:tc>
          <w:tcPr>
            <w:tcW w:w="1701" w:type="dxa"/>
          </w:tcPr>
          <w:p w14:paraId="24625784" w14:textId="77777777" w:rsidR="0038718B" w:rsidRPr="0038718B" w:rsidRDefault="0038718B" w:rsidP="0038718B">
            <w:pPr>
              <w:tabs>
                <w:tab w:val="left" w:pos="540"/>
              </w:tabs>
              <w:contextualSpacing/>
              <w:jc w:val="center"/>
              <w:rPr>
                <w:b/>
              </w:rPr>
            </w:pPr>
            <w:r w:rsidRPr="0038718B">
              <w:rPr>
                <w:b/>
              </w:rPr>
              <w:t>Индикаторы достижения компетенции</w:t>
            </w:r>
          </w:p>
        </w:tc>
        <w:tc>
          <w:tcPr>
            <w:tcW w:w="6237" w:type="dxa"/>
          </w:tcPr>
          <w:p w14:paraId="6BC42FE7" w14:textId="77777777" w:rsidR="0038718B" w:rsidRPr="0038718B" w:rsidRDefault="0038718B" w:rsidP="0038718B">
            <w:pPr>
              <w:tabs>
                <w:tab w:val="left" w:pos="540"/>
              </w:tabs>
              <w:contextualSpacing/>
              <w:jc w:val="center"/>
              <w:rPr>
                <w:b/>
              </w:rPr>
            </w:pPr>
            <w:r w:rsidRPr="0038718B">
              <w:rPr>
                <w:b/>
              </w:rPr>
              <w:t>Типовые задания</w:t>
            </w:r>
          </w:p>
        </w:tc>
      </w:tr>
      <w:tr w:rsidR="0038718B" w:rsidRPr="0038718B" w14:paraId="7F6071E4" w14:textId="77777777" w:rsidTr="00B7632B">
        <w:trPr>
          <w:trHeight w:val="230"/>
        </w:trPr>
        <w:tc>
          <w:tcPr>
            <w:tcW w:w="1951" w:type="dxa"/>
            <w:vMerge w:val="restart"/>
          </w:tcPr>
          <w:p w14:paraId="0EF00238" w14:textId="77777777" w:rsidR="0038718B" w:rsidRPr="0038718B" w:rsidRDefault="0038718B" w:rsidP="0038718B">
            <w:pPr>
              <w:jc w:val="center"/>
              <w:rPr>
                <w:b/>
                <w:u w:val="single"/>
              </w:rPr>
            </w:pPr>
            <w:r>
              <w:rPr>
                <w:b/>
                <w:u w:val="single"/>
              </w:rPr>
              <w:t>ПКН-2</w:t>
            </w:r>
          </w:p>
          <w:p w14:paraId="2891E06F" w14:textId="77777777" w:rsidR="0038718B" w:rsidRPr="0038718B" w:rsidRDefault="0038718B" w:rsidP="0038718B">
            <w:pPr>
              <w:jc w:val="center"/>
              <w:rPr>
                <w:b/>
                <w:u w:val="single"/>
              </w:rPr>
            </w:pPr>
          </w:p>
          <w:p w14:paraId="7F5BBDBD" w14:textId="77777777" w:rsidR="0038718B" w:rsidRPr="0038718B" w:rsidRDefault="003778DA" w:rsidP="0038718B">
            <w:pPr>
              <w:tabs>
                <w:tab w:val="left" w:pos="540"/>
              </w:tabs>
              <w:contextualSpacing/>
            </w:pPr>
            <w: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Pr>
          <w:p w14:paraId="7D8AFD6F" w14:textId="77777777" w:rsidR="0038718B" w:rsidRPr="0038718B" w:rsidRDefault="003778DA" w:rsidP="0038718B">
            <w:pPr>
              <w:shd w:val="clear" w:color="auto" w:fill="FFFFFF"/>
              <w:contextualSpacing/>
              <w:rPr>
                <w:color w:val="000000"/>
              </w:rPr>
            </w:pPr>
            <w:r w:rsidRPr="003778DA">
              <w:rPr>
                <w:color w:val="000000"/>
              </w:rPr>
              <w:t>1. Демонстрирует знания математических методов, применяемых в менеджменте.</w:t>
            </w:r>
          </w:p>
        </w:tc>
        <w:tc>
          <w:tcPr>
            <w:tcW w:w="6237" w:type="dxa"/>
          </w:tcPr>
          <w:p w14:paraId="58297C3D" w14:textId="77777777" w:rsidR="0038718B" w:rsidRPr="0038718B" w:rsidRDefault="0038718B" w:rsidP="0038718B">
            <w:pPr>
              <w:tabs>
                <w:tab w:val="left" w:pos="540"/>
              </w:tabs>
              <w:contextualSpacing/>
              <w:jc w:val="center"/>
              <w:rPr>
                <w:rFonts w:eastAsia="BatangChe"/>
                <w:b/>
              </w:rPr>
            </w:pPr>
            <w:r w:rsidRPr="0038718B">
              <w:rPr>
                <w:rFonts w:eastAsia="BatangChe"/>
                <w:b/>
              </w:rPr>
              <w:t>Задание 1</w:t>
            </w:r>
          </w:p>
          <w:p w14:paraId="4A90262C" w14:textId="77777777" w:rsidR="0038718B" w:rsidRPr="0038718B" w:rsidRDefault="0038718B" w:rsidP="0038718B">
            <w:pPr>
              <w:tabs>
                <w:tab w:val="left" w:pos="540"/>
              </w:tabs>
              <w:contextualSpacing/>
            </w:pPr>
            <w:r w:rsidRPr="0038718B">
              <w:t xml:space="preserve">С двух кондитерских фабрик поставляются новогодние подарки для двух магазинов, потребности которых соответственно составляют 250 и 350 подарков. Первая фабрика выпустила 400 подарков, вторая </w:t>
            </w:r>
            <w:proofErr w:type="gramStart"/>
            <w:r w:rsidRPr="0038718B">
              <w:t>–  200</w:t>
            </w:r>
            <w:proofErr w:type="gramEnd"/>
            <w:r w:rsidRPr="0038718B">
              <w:t xml:space="preserve"> подарков. В таблице приведены затраты на перевозку подарков с фабрики в каждый магазин: </w:t>
            </w:r>
          </w:p>
          <w:tbl>
            <w:tblPr>
              <w:tblW w:w="5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1984"/>
              <w:gridCol w:w="2410"/>
            </w:tblGrid>
            <w:tr w:rsidR="0038718B" w:rsidRPr="0038718B" w14:paraId="68E339D7" w14:textId="77777777" w:rsidTr="00B7632B">
              <w:tc>
                <w:tcPr>
                  <w:tcW w:w="1192" w:type="dxa"/>
                  <w:vMerge w:val="restart"/>
                  <w:shd w:val="clear" w:color="auto" w:fill="auto"/>
                </w:tcPr>
                <w:p w14:paraId="1715430C" w14:textId="77777777" w:rsidR="0038718B" w:rsidRPr="0038718B" w:rsidRDefault="0038718B" w:rsidP="0038718B">
                  <w:pPr>
                    <w:tabs>
                      <w:tab w:val="left" w:pos="540"/>
                    </w:tabs>
                    <w:contextualSpacing/>
                  </w:pPr>
                  <w:r w:rsidRPr="0038718B">
                    <w:t>Фабрика</w:t>
                  </w:r>
                </w:p>
              </w:tc>
              <w:tc>
                <w:tcPr>
                  <w:tcW w:w="4394" w:type="dxa"/>
                  <w:gridSpan w:val="2"/>
                  <w:shd w:val="clear" w:color="auto" w:fill="auto"/>
                </w:tcPr>
                <w:p w14:paraId="25B9EDC4" w14:textId="77777777" w:rsidR="0038718B" w:rsidRPr="0038718B" w:rsidRDefault="0038718B" w:rsidP="0038718B">
                  <w:pPr>
                    <w:tabs>
                      <w:tab w:val="left" w:pos="540"/>
                    </w:tabs>
                    <w:contextualSpacing/>
                  </w:pPr>
                  <w:r w:rsidRPr="0038718B">
                    <w:t>Затраты на перевозку в магазин, ден. ед.</w:t>
                  </w:r>
                </w:p>
              </w:tc>
            </w:tr>
            <w:tr w:rsidR="0038718B" w:rsidRPr="0038718B" w14:paraId="29E2BA3C" w14:textId="77777777" w:rsidTr="00B7632B">
              <w:tc>
                <w:tcPr>
                  <w:tcW w:w="1192" w:type="dxa"/>
                  <w:vMerge/>
                  <w:shd w:val="clear" w:color="auto" w:fill="auto"/>
                </w:tcPr>
                <w:p w14:paraId="702ECB70" w14:textId="77777777" w:rsidR="0038718B" w:rsidRPr="0038718B" w:rsidRDefault="0038718B" w:rsidP="0038718B">
                  <w:pPr>
                    <w:tabs>
                      <w:tab w:val="left" w:pos="540"/>
                    </w:tabs>
                    <w:contextualSpacing/>
                  </w:pPr>
                </w:p>
              </w:tc>
              <w:tc>
                <w:tcPr>
                  <w:tcW w:w="1984" w:type="dxa"/>
                  <w:shd w:val="clear" w:color="auto" w:fill="auto"/>
                </w:tcPr>
                <w:p w14:paraId="4E3F7BD3" w14:textId="77777777" w:rsidR="0038718B" w:rsidRPr="0038718B" w:rsidRDefault="0038718B" w:rsidP="0038718B">
                  <w:pPr>
                    <w:tabs>
                      <w:tab w:val="left" w:pos="540"/>
                    </w:tabs>
                    <w:contextualSpacing/>
                  </w:pPr>
                  <w:r w:rsidRPr="0038718B">
                    <w:t>Магазин 1</w:t>
                  </w:r>
                </w:p>
              </w:tc>
              <w:tc>
                <w:tcPr>
                  <w:tcW w:w="2410" w:type="dxa"/>
                  <w:shd w:val="clear" w:color="auto" w:fill="auto"/>
                </w:tcPr>
                <w:p w14:paraId="747E3C78" w14:textId="77777777" w:rsidR="0038718B" w:rsidRPr="0038718B" w:rsidRDefault="0038718B" w:rsidP="0038718B">
                  <w:pPr>
                    <w:tabs>
                      <w:tab w:val="left" w:pos="540"/>
                    </w:tabs>
                    <w:contextualSpacing/>
                  </w:pPr>
                  <w:r w:rsidRPr="0038718B">
                    <w:t>Магазин 2</w:t>
                  </w:r>
                </w:p>
              </w:tc>
            </w:tr>
            <w:tr w:rsidR="0038718B" w:rsidRPr="0038718B" w14:paraId="67429A9A" w14:textId="77777777" w:rsidTr="00B7632B">
              <w:tc>
                <w:tcPr>
                  <w:tcW w:w="1192" w:type="dxa"/>
                  <w:shd w:val="clear" w:color="auto" w:fill="auto"/>
                </w:tcPr>
                <w:p w14:paraId="7A0F6656" w14:textId="77777777" w:rsidR="0038718B" w:rsidRPr="0038718B" w:rsidRDefault="0038718B" w:rsidP="0038718B">
                  <w:pPr>
                    <w:tabs>
                      <w:tab w:val="left" w:pos="540"/>
                    </w:tabs>
                    <w:contextualSpacing/>
                  </w:pPr>
                  <w:r w:rsidRPr="0038718B">
                    <w:t>1</w:t>
                  </w:r>
                </w:p>
              </w:tc>
              <w:tc>
                <w:tcPr>
                  <w:tcW w:w="1984" w:type="dxa"/>
                  <w:shd w:val="clear" w:color="auto" w:fill="auto"/>
                </w:tcPr>
                <w:p w14:paraId="3BD5E994" w14:textId="77777777" w:rsidR="0038718B" w:rsidRPr="0038718B" w:rsidRDefault="0038718B" w:rsidP="0038718B">
                  <w:pPr>
                    <w:tabs>
                      <w:tab w:val="left" w:pos="540"/>
                    </w:tabs>
                    <w:contextualSpacing/>
                  </w:pPr>
                  <w:r w:rsidRPr="0038718B">
                    <w:t>10</w:t>
                  </w:r>
                </w:p>
              </w:tc>
              <w:tc>
                <w:tcPr>
                  <w:tcW w:w="2410" w:type="dxa"/>
                  <w:shd w:val="clear" w:color="auto" w:fill="auto"/>
                </w:tcPr>
                <w:p w14:paraId="186EA1D1" w14:textId="77777777" w:rsidR="0038718B" w:rsidRPr="0038718B" w:rsidRDefault="0038718B" w:rsidP="0038718B">
                  <w:pPr>
                    <w:tabs>
                      <w:tab w:val="left" w:pos="540"/>
                    </w:tabs>
                    <w:contextualSpacing/>
                  </w:pPr>
                  <w:r w:rsidRPr="0038718B">
                    <w:t>15</w:t>
                  </w:r>
                </w:p>
              </w:tc>
            </w:tr>
            <w:tr w:rsidR="0038718B" w:rsidRPr="0038718B" w14:paraId="3567FD97" w14:textId="77777777" w:rsidTr="00B7632B">
              <w:tc>
                <w:tcPr>
                  <w:tcW w:w="1192" w:type="dxa"/>
                  <w:shd w:val="clear" w:color="auto" w:fill="auto"/>
                </w:tcPr>
                <w:p w14:paraId="0131F152" w14:textId="77777777" w:rsidR="0038718B" w:rsidRPr="0038718B" w:rsidRDefault="0038718B" w:rsidP="0038718B">
                  <w:pPr>
                    <w:tabs>
                      <w:tab w:val="left" w:pos="540"/>
                    </w:tabs>
                    <w:contextualSpacing/>
                  </w:pPr>
                  <w:r w:rsidRPr="0038718B">
                    <w:t>2</w:t>
                  </w:r>
                </w:p>
              </w:tc>
              <w:tc>
                <w:tcPr>
                  <w:tcW w:w="1984" w:type="dxa"/>
                  <w:shd w:val="clear" w:color="auto" w:fill="auto"/>
                </w:tcPr>
                <w:p w14:paraId="7403956D" w14:textId="77777777" w:rsidR="0038718B" w:rsidRPr="0038718B" w:rsidRDefault="0038718B" w:rsidP="0038718B">
                  <w:pPr>
                    <w:tabs>
                      <w:tab w:val="left" w:pos="540"/>
                    </w:tabs>
                    <w:contextualSpacing/>
                  </w:pPr>
                  <w:r w:rsidRPr="0038718B">
                    <w:t>15</w:t>
                  </w:r>
                </w:p>
              </w:tc>
              <w:tc>
                <w:tcPr>
                  <w:tcW w:w="2410" w:type="dxa"/>
                  <w:shd w:val="clear" w:color="auto" w:fill="auto"/>
                </w:tcPr>
                <w:p w14:paraId="4888711B" w14:textId="77777777" w:rsidR="0038718B" w:rsidRPr="0038718B" w:rsidRDefault="0038718B" w:rsidP="0038718B">
                  <w:pPr>
                    <w:tabs>
                      <w:tab w:val="left" w:pos="540"/>
                    </w:tabs>
                    <w:contextualSpacing/>
                  </w:pPr>
                  <w:r w:rsidRPr="0038718B">
                    <w:t>8</w:t>
                  </w:r>
                </w:p>
              </w:tc>
            </w:tr>
          </w:tbl>
          <w:p w14:paraId="71784918" w14:textId="77777777" w:rsidR="0038718B" w:rsidRPr="0038718B" w:rsidRDefault="0038718B" w:rsidP="0038718B">
            <w:pPr>
              <w:tabs>
                <w:tab w:val="left" w:pos="540"/>
              </w:tabs>
              <w:contextualSpacing/>
              <w:rPr>
                <w:u w:val="single"/>
              </w:rPr>
            </w:pPr>
            <w:r w:rsidRPr="0038718B">
              <w:t>Минимальные затраты на перевозку составляют 8000 ден. ед. Найдите оптимальный план перевозок подарков.</w:t>
            </w:r>
          </w:p>
          <w:p w14:paraId="2E99033F" w14:textId="77777777" w:rsidR="0038718B" w:rsidRPr="0038718B" w:rsidRDefault="0038718B" w:rsidP="0038718B">
            <w:pPr>
              <w:tabs>
                <w:tab w:val="left" w:pos="540"/>
              </w:tabs>
              <w:contextualSpacing/>
              <w:jc w:val="center"/>
              <w:rPr>
                <w:b/>
              </w:rPr>
            </w:pPr>
            <w:r w:rsidRPr="0038718B">
              <w:rPr>
                <w:b/>
              </w:rPr>
              <w:t>Задание 2</w:t>
            </w:r>
          </w:p>
          <w:p w14:paraId="3F1E6686" w14:textId="77777777" w:rsidR="0038718B" w:rsidRPr="0038718B" w:rsidRDefault="0038718B" w:rsidP="0038718B">
            <w:pPr>
              <w:tabs>
                <w:tab w:val="left" w:pos="540"/>
              </w:tabs>
              <w:contextualSpacing/>
              <w:jc w:val="both"/>
            </w:pPr>
            <w:r w:rsidRPr="0038718B">
              <w:t>Мебельная фабрика специализируется на производстве спальных гарнитуров трех видов комплектации: «комфорт», «люкс» и «премиум». В процессе производства используется древесина трех пород дерева: ясень, дуб и клен. Нормы расхода древесины каждой породы представлены в таблице.</w:t>
            </w:r>
          </w:p>
          <w:tbl>
            <w:tblPr>
              <w:tblW w:w="5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850"/>
              <w:gridCol w:w="1134"/>
              <w:gridCol w:w="851"/>
              <w:gridCol w:w="1842"/>
            </w:tblGrid>
            <w:tr w:rsidR="0038718B" w:rsidRPr="0038718B" w14:paraId="4803BD4B" w14:textId="77777777" w:rsidTr="00B7632B">
              <w:tc>
                <w:tcPr>
                  <w:tcW w:w="1192" w:type="dxa"/>
                  <w:vMerge w:val="restart"/>
                  <w:shd w:val="clear" w:color="auto" w:fill="auto"/>
                </w:tcPr>
                <w:p w14:paraId="0C4FE5F8" w14:textId="77777777" w:rsidR="0038718B" w:rsidRPr="0038718B" w:rsidRDefault="0038718B" w:rsidP="0038718B">
                  <w:pPr>
                    <w:tabs>
                      <w:tab w:val="left" w:pos="540"/>
                    </w:tabs>
                    <w:contextualSpacing/>
                    <w:jc w:val="both"/>
                  </w:pPr>
                  <w:r w:rsidRPr="0038718B">
                    <w:t>Порода</w:t>
                  </w:r>
                </w:p>
                <w:p w14:paraId="703612EA" w14:textId="77777777" w:rsidR="0038718B" w:rsidRPr="0038718B" w:rsidRDefault="0038718B" w:rsidP="0038718B">
                  <w:pPr>
                    <w:tabs>
                      <w:tab w:val="left" w:pos="540"/>
                    </w:tabs>
                    <w:contextualSpacing/>
                    <w:jc w:val="both"/>
                  </w:pPr>
                  <w:r w:rsidRPr="0038718B">
                    <w:t>древесины</w:t>
                  </w:r>
                </w:p>
              </w:tc>
              <w:tc>
                <w:tcPr>
                  <w:tcW w:w="2835" w:type="dxa"/>
                  <w:gridSpan w:val="3"/>
                  <w:shd w:val="clear" w:color="auto" w:fill="auto"/>
                </w:tcPr>
                <w:p w14:paraId="65808135" w14:textId="77777777" w:rsidR="0038718B" w:rsidRPr="0038718B" w:rsidRDefault="0038718B" w:rsidP="0038718B">
                  <w:pPr>
                    <w:tabs>
                      <w:tab w:val="left" w:pos="540"/>
                    </w:tabs>
                    <w:contextualSpacing/>
                    <w:jc w:val="both"/>
                  </w:pPr>
                  <w:r w:rsidRPr="0038718B">
                    <w:t xml:space="preserve">Нормы расхода древесины на один гарнитур, </w:t>
                  </w:r>
                  <w:proofErr w:type="spellStart"/>
                  <w:r w:rsidRPr="0038718B">
                    <w:t>усл</w:t>
                  </w:r>
                  <w:proofErr w:type="spellEnd"/>
                  <w:r w:rsidRPr="0038718B">
                    <w:t>. ед.</w:t>
                  </w:r>
                </w:p>
              </w:tc>
              <w:tc>
                <w:tcPr>
                  <w:tcW w:w="1842" w:type="dxa"/>
                  <w:vMerge w:val="restart"/>
                  <w:shd w:val="clear" w:color="auto" w:fill="auto"/>
                </w:tcPr>
                <w:p w14:paraId="0DE9C52B" w14:textId="77777777" w:rsidR="0038718B" w:rsidRPr="0038718B" w:rsidRDefault="0038718B" w:rsidP="0038718B">
                  <w:pPr>
                    <w:tabs>
                      <w:tab w:val="left" w:pos="540"/>
                    </w:tabs>
                    <w:contextualSpacing/>
                    <w:jc w:val="both"/>
                  </w:pPr>
                  <w:r w:rsidRPr="0038718B">
                    <w:t xml:space="preserve">Расход древесины </w:t>
                  </w:r>
                </w:p>
                <w:p w14:paraId="5C3DC036" w14:textId="77777777" w:rsidR="0038718B" w:rsidRPr="0038718B" w:rsidRDefault="0038718B" w:rsidP="0038718B">
                  <w:pPr>
                    <w:tabs>
                      <w:tab w:val="left" w:pos="540"/>
                    </w:tabs>
                    <w:contextualSpacing/>
                    <w:jc w:val="both"/>
                  </w:pPr>
                  <w:r w:rsidRPr="0038718B">
                    <w:t xml:space="preserve">на 1 день, </w:t>
                  </w:r>
                  <w:proofErr w:type="spellStart"/>
                  <w:r w:rsidRPr="0038718B">
                    <w:t>усл</w:t>
                  </w:r>
                  <w:proofErr w:type="spellEnd"/>
                  <w:r w:rsidRPr="0038718B">
                    <w:t>. ед.</w:t>
                  </w:r>
                </w:p>
              </w:tc>
            </w:tr>
            <w:tr w:rsidR="008E4971" w:rsidRPr="0038718B" w14:paraId="18F60514" w14:textId="77777777" w:rsidTr="00B7632B">
              <w:tc>
                <w:tcPr>
                  <w:tcW w:w="1192" w:type="dxa"/>
                  <w:vMerge/>
                  <w:shd w:val="clear" w:color="auto" w:fill="auto"/>
                </w:tcPr>
                <w:p w14:paraId="5281D2BE" w14:textId="77777777" w:rsidR="0038718B" w:rsidRPr="0038718B" w:rsidRDefault="0038718B" w:rsidP="0038718B">
                  <w:pPr>
                    <w:tabs>
                      <w:tab w:val="left" w:pos="540"/>
                    </w:tabs>
                    <w:contextualSpacing/>
                    <w:jc w:val="both"/>
                  </w:pPr>
                </w:p>
              </w:tc>
              <w:tc>
                <w:tcPr>
                  <w:tcW w:w="850" w:type="dxa"/>
                  <w:shd w:val="clear" w:color="auto" w:fill="auto"/>
                </w:tcPr>
                <w:p w14:paraId="597E9D76" w14:textId="77777777" w:rsidR="0038718B" w:rsidRPr="0038718B" w:rsidRDefault="0038718B" w:rsidP="0038718B">
                  <w:pPr>
                    <w:tabs>
                      <w:tab w:val="left" w:pos="540"/>
                    </w:tabs>
                    <w:contextualSpacing/>
                    <w:jc w:val="both"/>
                  </w:pPr>
                  <w:r w:rsidRPr="0038718B">
                    <w:t>«комфорт»</w:t>
                  </w:r>
                </w:p>
              </w:tc>
              <w:tc>
                <w:tcPr>
                  <w:tcW w:w="1134" w:type="dxa"/>
                  <w:shd w:val="clear" w:color="auto" w:fill="auto"/>
                </w:tcPr>
                <w:p w14:paraId="696B9AEC" w14:textId="77777777" w:rsidR="0038718B" w:rsidRPr="0038718B" w:rsidRDefault="0038718B" w:rsidP="0038718B">
                  <w:pPr>
                    <w:tabs>
                      <w:tab w:val="left" w:pos="540"/>
                    </w:tabs>
                    <w:contextualSpacing/>
                    <w:jc w:val="both"/>
                  </w:pPr>
                  <w:r w:rsidRPr="0038718B">
                    <w:t>«люкс»</w:t>
                  </w:r>
                </w:p>
              </w:tc>
              <w:tc>
                <w:tcPr>
                  <w:tcW w:w="851" w:type="dxa"/>
                  <w:shd w:val="clear" w:color="auto" w:fill="auto"/>
                </w:tcPr>
                <w:p w14:paraId="60232E84" w14:textId="77777777" w:rsidR="0038718B" w:rsidRPr="0038718B" w:rsidRDefault="0038718B" w:rsidP="0038718B">
                  <w:pPr>
                    <w:tabs>
                      <w:tab w:val="left" w:pos="540"/>
                    </w:tabs>
                    <w:contextualSpacing/>
                    <w:jc w:val="both"/>
                  </w:pPr>
                  <w:r w:rsidRPr="0038718B">
                    <w:t>«премиум»</w:t>
                  </w:r>
                </w:p>
              </w:tc>
              <w:tc>
                <w:tcPr>
                  <w:tcW w:w="1842" w:type="dxa"/>
                  <w:vMerge/>
                  <w:shd w:val="clear" w:color="auto" w:fill="auto"/>
                </w:tcPr>
                <w:p w14:paraId="40BC758A" w14:textId="77777777" w:rsidR="0038718B" w:rsidRPr="0038718B" w:rsidRDefault="0038718B" w:rsidP="0038718B">
                  <w:pPr>
                    <w:tabs>
                      <w:tab w:val="left" w:pos="540"/>
                    </w:tabs>
                    <w:contextualSpacing/>
                    <w:jc w:val="both"/>
                  </w:pPr>
                </w:p>
              </w:tc>
            </w:tr>
            <w:tr w:rsidR="008E4971" w:rsidRPr="0038718B" w14:paraId="184D1067" w14:textId="77777777" w:rsidTr="00B7632B">
              <w:tc>
                <w:tcPr>
                  <w:tcW w:w="1192" w:type="dxa"/>
                  <w:shd w:val="clear" w:color="auto" w:fill="auto"/>
                </w:tcPr>
                <w:p w14:paraId="312D90DB" w14:textId="77777777" w:rsidR="0038718B" w:rsidRPr="0038718B" w:rsidRDefault="0038718B" w:rsidP="0038718B">
                  <w:pPr>
                    <w:tabs>
                      <w:tab w:val="left" w:pos="540"/>
                    </w:tabs>
                    <w:contextualSpacing/>
                    <w:jc w:val="both"/>
                  </w:pPr>
                  <w:r w:rsidRPr="0038718B">
                    <w:t>Ясень</w:t>
                  </w:r>
                </w:p>
              </w:tc>
              <w:tc>
                <w:tcPr>
                  <w:tcW w:w="850" w:type="dxa"/>
                  <w:shd w:val="clear" w:color="auto" w:fill="auto"/>
                </w:tcPr>
                <w:p w14:paraId="3C1AEB10" w14:textId="77777777" w:rsidR="0038718B" w:rsidRPr="0038718B" w:rsidRDefault="0038718B" w:rsidP="0038718B">
                  <w:pPr>
                    <w:tabs>
                      <w:tab w:val="left" w:pos="540"/>
                    </w:tabs>
                    <w:contextualSpacing/>
                    <w:jc w:val="both"/>
                  </w:pPr>
                  <w:r w:rsidRPr="0038718B">
                    <w:t>20</w:t>
                  </w:r>
                </w:p>
              </w:tc>
              <w:tc>
                <w:tcPr>
                  <w:tcW w:w="1134" w:type="dxa"/>
                  <w:shd w:val="clear" w:color="auto" w:fill="auto"/>
                </w:tcPr>
                <w:p w14:paraId="6FB8A5EB" w14:textId="77777777" w:rsidR="0038718B" w:rsidRPr="0038718B" w:rsidRDefault="0038718B" w:rsidP="0038718B">
                  <w:pPr>
                    <w:tabs>
                      <w:tab w:val="left" w:pos="540"/>
                    </w:tabs>
                    <w:contextualSpacing/>
                    <w:jc w:val="both"/>
                  </w:pPr>
                  <w:r w:rsidRPr="0038718B">
                    <w:t>15</w:t>
                  </w:r>
                </w:p>
              </w:tc>
              <w:tc>
                <w:tcPr>
                  <w:tcW w:w="851" w:type="dxa"/>
                  <w:shd w:val="clear" w:color="auto" w:fill="auto"/>
                </w:tcPr>
                <w:p w14:paraId="19C211CC" w14:textId="77777777" w:rsidR="0038718B" w:rsidRPr="0038718B" w:rsidRDefault="0038718B" w:rsidP="0038718B">
                  <w:pPr>
                    <w:tabs>
                      <w:tab w:val="left" w:pos="540"/>
                    </w:tabs>
                    <w:contextualSpacing/>
                    <w:jc w:val="both"/>
                  </w:pPr>
                  <w:r w:rsidRPr="0038718B">
                    <w:t>10</w:t>
                  </w:r>
                </w:p>
              </w:tc>
              <w:tc>
                <w:tcPr>
                  <w:tcW w:w="1842" w:type="dxa"/>
                  <w:shd w:val="clear" w:color="auto" w:fill="auto"/>
                </w:tcPr>
                <w:p w14:paraId="45318877" w14:textId="77777777" w:rsidR="0038718B" w:rsidRPr="0038718B" w:rsidRDefault="0038718B" w:rsidP="0038718B">
                  <w:pPr>
                    <w:tabs>
                      <w:tab w:val="left" w:pos="540"/>
                    </w:tabs>
                    <w:contextualSpacing/>
                    <w:jc w:val="both"/>
                  </w:pPr>
                  <w:r w:rsidRPr="0038718B">
                    <w:t>460</w:t>
                  </w:r>
                </w:p>
              </w:tc>
            </w:tr>
            <w:tr w:rsidR="008E4971" w:rsidRPr="0038718B" w14:paraId="383C1B42" w14:textId="77777777" w:rsidTr="00B7632B">
              <w:tc>
                <w:tcPr>
                  <w:tcW w:w="1192" w:type="dxa"/>
                  <w:shd w:val="clear" w:color="auto" w:fill="auto"/>
                </w:tcPr>
                <w:p w14:paraId="5F7B0AB8" w14:textId="77777777" w:rsidR="0038718B" w:rsidRPr="0038718B" w:rsidRDefault="0038718B" w:rsidP="0038718B">
                  <w:pPr>
                    <w:tabs>
                      <w:tab w:val="left" w:pos="540"/>
                    </w:tabs>
                    <w:contextualSpacing/>
                    <w:jc w:val="both"/>
                  </w:pPr>
                  <w:r w:rsidRPr="0038718B">
                    <w:t>Дуб</w:t>
                  </w:r>
                </w:p>
              </w:tc>
              <w:tc>
                <w:tcPr>
                  <w:tcW w:w="850" w:type="dxa"/>
                  <w:shd w:val="clear" w:color="auto" w:fill="auto"/>
                </w:tcPr>
                <w:p w14:paraId="0E5723BE" w14:textId="77777777" w:rsidR="0038718B" w:rsidRPr="0038718B" w:rsidRDefault="0038718B" w:rsidP="0038718B">
                  <w:pPr>
                    <w:tabs>
                      <w:tab w:val="left" w:pos="540"/>
                    </w:tabs>
                    <w:contextualSpacing/>
                    <w:jc w:val="both"/>
                  </w:pPr>
                  <w:r w:rsidRPr="0038718B">
                    <w:t>14</w:t>
                  </w:r>
                </w:p>
              </w:tc>
              <w:tc>
                <w:tcPr>
                  <w:tcW w:w="1134" w:type="dxa"/>
                  <w:shd w:val="clear" w:color="auto" w:fill="auto"/>
                </w:tcPr>
                <w:p w14:paraId="4002DCE8" w14:textId="77777777" w:rsidR="0038718B" w:rsidRPr="0038718B" w:rsidRDefault="0038718B" w:rsidP="0038718B">
                  <w:pPr>
                    <w:tabs>
                      <w:tab w:val="center" w:pos="849"/>
                      <w:tab w:val="left" w:pos="1290"/>
                    </w:tabs>
                    <w:contextualSpacing/>
                    <w:jc w:val="both"/>
                  </w:pPr>
                  <w:r w:rsidRPr="0038718B">
                    <w:t>16</w:t>
                  </w:r>
                  <w:r w:rsidRPr="0038718B">
                    <w:tab/>
                  </w:r>
                  <w:r w:rsidRPr="0038718B">
                    <w:tab/>
                  </w:r>
                </w:p>
              </w:tc>
              <w:tc>
                <w:tcPr>
                  <w:tcW w:w="851" w:type="dxa"/>
                  <w:shd w:val="clear" w:color="auto" w:fill="auto"/>
                </w:tcPr>
                <w:p w14:paraId="48E1828D" w14:textId="77777777" w:rsidR="0038718B" w:rsidRPr="0038718B" w:rsidRDefault="0038718B" w:rsidP="0038718B">
                  <w:pPr>
                    <w:tabs>
                      <w:tab w:val="left" w:pos="540"/>
                    </w:tabs>
                    <w:contextualSpacing/>
                    <w:jc w:val="both"/>
                  </w:pPr>
                  <w:r w:rsidRPr="0038718B">
                    <w:t>12</w:t>
                  </w:r>
                </w:p>
              </w:tc>
              <w:tc>
                <w:tcPr>
                  <w:tcW w:w="1842" w:type="dxa"/>
                  <w:shd w:val="clear" w:color="auto" w:fill="auto"/>
                </w:tcPr>
                <w:p w14:paraId="0E5A4600" w14:textId="77777777" w:rsidR="0038718B" w:rsidRPr="0038718B" w:rsidRDefault="0038718B" w:rsidP="0038718B">
                  <w:pPr>
                    <w:tabs>
                      <w:tab w:val="left" w:pos="540"/>
                    </w:tabs>
                    <w:contextualSpacing/>
                    <w:jc w:val="both"/>
                  </w:pPr>
                  <w:r w:rsidRPr="0038718B">
                    <w:t>428</w:t>
                  </w:r>
                </w:p>
              </w:tc>
            </w:tr>
            <w:tr w:rsidR="008E4971" w:rsidRPr="0038718B" w14:paraId="2E6C2ACA" w14:textId="77777777" w:rsidTr="00B7632B">
              <w:tc>
                <w:tcPr>
                  <w:tcW w:w="1192" w:type="dxa"/>
                  <w:shd w:val="clear" w:color="auto" w:fill="auto"/>
                </w:tcPr>
                <w:p w14:paraId="74EE81B9" w14:textId="77777777" w:rsidR="0038718B" w:rsidRPr="0038718B" w:rsidRDefault="0038718B" w:rsidP="0038718B">
                  <w:pPr>
                    <w:tabs>
                      <w:tab w:val="left" w:pos="540"/>
                    </w:tabs>
                    <w:contextualSpacing/>
                    <w:jc w:val="both"/>
                  </w:pPr>
                  <w:r w:rsidRPr="0038718B">
                    <w:t>Клен</w:t>
                  </w:r>
                </w:p>
              </w:tc>
              <w:tc>
                <w:tcPr>
                  <w:tcW w:w="850" w:type="dxa"/>
                  <w:shd w:val="clear" w:color="auto" w:fill="auto"/>
                </w:tcPr>
                <w:p w14:paraId="7CF392BC" w14:textId="77777777" w:rsidR="0038718B" w:rsidRPr="0038718B" w:rsidRDefault="0038718B" w:rsidP="0038718B">
                  <w:pPr>
                    <w:tabs>
                      <w:tab w:val="left" w:pos="540"/>
                    </w:tabs>
                    <w:contextualSpacing/>
                    <w:jc w:val="both"/>
                  </w:pPr>
                  <w:r w:rsidRPr="0038718B">
                    <w:t>16</w:t>
                  </w:r>
                </w:p>
              </w:tc>
              <w:tc>
                <w:tcPr>
                  <w:tcW w:w="1134" w:type="dxa"/>
                  <w:shd w:val="clear" w:color="auto" w:fill="auto"/>
                </w:tcPr>
                <w:p w14:paraId="2751324E" w14:textId="77777777" w:rsidR="0038718B" w:rsidRPr="0038718B" w:rsidRDefault="0038718B" w:rsidP="0038718B">
                  <w:pPr>
                    <w:tabs>
                      <w:tab w:val="left" w:pos="540"/>
                    </w:tabs>
                    <w:contextualSpacing/>
                    <w:jc w:val="both"/>
                  </w:pPr>
                  <w:r w:rsidRPr="0038718B">
                    <w:t>13</w:t>
                  </w:r>
                </w:p>
              </w:tc>
              <w:tc>
                <w:tcPr>
                  <w:tcW w:w="851" w:type="dxa"/>
                  <w:shd w:val="clear" w:color="auto" w:fill="auto"/>
                </w:tcPr>
                <w:p w14:paraId="7103A57D" w14:textId="77777777" w:rsidR="0038718B" w:rsidRPr="0038718B" w:rsidRDefault="0038718B" w:rsidP="0038718B">
                  <w:pPr>
                    <w:tabs>
                      <w:tab w:val="left" w:pos="540"/>
                    </w:tabs>
                    <w:contextualSpacing/>
                    <w:jc w:val="both"/>
                  </w:pPr>
                  <w:r w:rsidRPr="0038718B">
                    <w:t>14</w:t>
                  </w:r>
                </w:p>
              </w:tc>
              <w:tc>
                <w:tcPr>
                  <w:tcW w:w="1842" w:type="dxa"/>
                  <w:shd w:val="clear" w:color="auto" w:fill="auto"/>
                </w:tcPr>
                <w:p w14:paraId="33F08D5E" w14:textId="77777777" w:rsidR="0038718B" w:rsidRPr="0038718B" w:rsidRDefault="0038718B" w:rsidP="0038718B">
                  <w:pPr>
                    <w:tabs>
                      <w:tab w:val="left" w:pos="540"/>
                    </w:tabs>
                    <w:contextualSpacing/>
                    <w:jc w:val="both"/>
                  </w:pPr>
                  <w:r w:rsidRPr="0038718B">
                    <w:t>428</w:t>
                  </w:r>
                </w:p>
              </w:tc>
            </w:tr>
          </w:tbl>
          <w:p w14:paraId="06B2407B" w14:textId="77777777" w:rsidR="0038718B" w:rsidRPr="0038718B" w:rsidRDefault="0038718B" w:rsidP="0038718B">
            <w:pPr>
              <w:tabs>
                <w:tab w:val="left" w:pos="540"/>
              </w:tabs>
              <w:contextualSpacing/>
              <w:jc w:val="both"/>
            </w:pPr>
            <w:r w:rsidRPr="0038718B">
              <w:t xml:space="preserve">  Найдите ежедневный объем выпуска гарнитуров каждой комплектации.</w:t>
            </w:r>
          </w:p>
        </w:tc>
      </w:tr>
      <w:tr w:rsidR="0038718B" w:rsidRPr="0038718B" w14:paraId="784E26A0" w14:textId="77777777" w:rsidTr="00B7632B">
        <w:trPr>
          <w:trHeight w:val="230"/>
        </w:trPr>
        <w:tc>
          <w:tcPr>
            <w:tcW w:w="1951" w:type="dxa"/>
            <w:vMerge/>
          </w:tcPr>
          <w:p w14:paraId="31FE3569" w14:textId="77777777" w:rsidR="0038718B" w:rsidRPr="0038718B" w:rsidRDefault="0038718B" w:rsidP="0038718B">
            <w:pPr>
              <w:tabs>
                <w:tab w:val="left" w:pos="540"/>
              </w:tabs>
              <w:contextualSpacing/>
            </w:pPr>
          </w:p>
        </w:tc>
        <w:tc>
          <w:tcPr>
            <w:tcW w:w="1701" w:type="dxa"/>
          </w:tcPr>
          <w:p w14:paraId="0053C11C" w14:textId="77777777" w:rsidR="0038718B" w:rsidRPr="0038718B" w:rsidRDefault="0037404A" w:rsidP="0038718B">
            <w:pPr>
              <w:shd w:val="clear" w:color="auto" w:fill="FFFFFF"/>
              <w:contextualSpacing/>
              <w:rPr>
                <w:color w:val="000000"/>
              </w:rPr>
            </w:pPr>
            <w:r w:rsidRPr="0037404A">
              <w:rPr>
                <w:color w:val="000000"/>
              </w:rPr>
              <w:t>2. Применяет математические методы и модели для обоснования принятия управленческих решений.</w:t>
            </w:r>
          </w:p>
        </w:tc>
        <w:tc>
          <w:tcPr>
            <w:tcW w:w="6237" w:type="dxa"/>
          </w:tcPr>
          <w:p w14:paraId="2823F8FC" w14:textId="77777777" w:rsidR="0038718B" w:rsidRPr="0038718B" w:rsidRDefault="0038718B" w:rsidP="0038718B">
            <w:pPr>
              <w:shd w:val="clear" w:color="auto" w:fill="FFFFFF"/>
              <w:contextualSpacing/>
              <w:jc w:val="center"/>
              <w:rPr>
                <w:b/>
              </w:rPr>
            </w:pPr>
            <w:r w:rsidRPr="0038718B">
              <w:rPr>
                <w:b/>
              </w:rPr>
              <w:t>Задание 1</w:t>
            </w:r>
          </w:p>
          <w:p w14:paraId="07139CAA" w14:textId="77777777" w:rsidR="0038718B" w:rsidRPr="0038718B" w:rsidRDefault="0038718B" w:rsidP="0038718B">
            <w:pPr>
              <w:shd w:val="clear" w:color="auto" w:fill="FFFFFF"/>
              <w:contextualSpacing/>
              <w:jc w:val="both"/>
            </w:pPr>
            <w:r w:rsidRPr="0038718B">
              <w:t>Имеются четыре банка, каждый из которых начисляет вкладчику определенный годовой процент (свой для каждого банка). В начале года 1/8 вклада размером 8000 ден. ед. вложили в банк I, 1/4 вклада – в банк II, 3/8 – в банк III, а оставшуюся часть – в банк IV, и к концу года сумма этих вкладов возросла до 9500 ден. ед. Если первоначально 1/4 вклада вложили бы в банк I, 1/8 вклада – в банк II, 3/8 – в банк III, а оставшуюся часть – в банк IV, то к концу года сумма этих вкладов составила бы 9450 ден. ед. Если бы 1/2 вклада вложили бы в банк I, 1/8 вклада – в банк II, 1/8 – в банк III, а оставшуюся часть – в банк IV, то к концу года сумма этих вкладов составила бы 9250 ден. ед. Наконец, если бы в начале года в каждый банк вложили по 1/4 вклада, то к концу года сумма этих вкладов составила бы 9400 ден. Какой процент выплачивает каждый банк?</w:t>
            </w:r>
          </w:p>
          <w:p w14:paraId="166DE1B4" w14:textId="77777777" w:rsidR="0038718B" w:rsidRPr="0038718B" w:rsidRDefault="0038718B" w:rsidP="0038718B">
            <w:pPr>
              <w:shd w:val="clear" w:color="auto" w:fill="FFFFFF"/>
              <w:contextualSpacing/>
              <w:jc w:val="center"/>
              <w:rPr>
                <w:b/>
              </w:rPr>
            </w:pPr>
            <w:r w:rsidRPr="0038718B">
              <w:rPr>
                <w:b/>
              </w:rPr>
              <w:t>Задание 2</w:t>
            </w:r>
          </w:p>
          <w:p w14:paraId="107875DC" w14:textId="77777777" w:rsidR="0038718B" w:rsidRPr="0038718B" w:rsidRDefault="0038718B" w:rsidP="0038718B">
            <w:pPr>
              <w:shd w:val="clear" w:color="auto" w:fill="FFFFFF"/>
              <w:contextualSpacing/>
              <w:jc w:val="both"/>
            </w:pPr>
            <w:proofErr w:type="gramStart"/>
            <w:r w:rsidRPr="0038718B">
              <w:t>Составить  каноническое</w:t>
            </w:r>
            <w:proofErr w:type="gramEnd"/>
            <w:r w:rsidRPr="0038718B">
              <w:t xml:space="preserve">  уравнение  гиперболы  с центром в начале координат, если гипербола проходит через точку A(−5,3) и имеет эксцентриситет </w:t>
            </w:r>
            <w:r w:rsidRPr="0038718B">
              <w:rPr>
                <w:noProof/>
              </w:rPr>
              <w:drawing>
                <wp:inline distT="0" distB="0" distL="0" distR="0" wp14:anchorId="3A48EDA0" wp14:editId="1AD0EE2A">
                  <wp:extent cx="533400" cy="238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38718B">
              <w:t>.</w:t>
            </w:r>
          </w:p>
        </w:tc>
      </w:tr>
      <w:tr w:rsidR="002930B1" w:rsidRPr="0038718B" w14:paraId="009FC347" w14:textId="77777777" w:rsidTr="002930B1">
        <w:trPr>
          <w:trHeight w:val="3958"/>
        </w:trPr>
        <w:tc>
          <w:tcPr>
            <w:tcW w:w="1951" w:type="dxa"/>
            <w:vMerge/>
          </w:tcPr>
          <w:p w14:paraId="692CC0AF" w14:textId="77777777" w:rsidR="002930B1" w:rsidRPr="0038718B" w:rsidRDefault="002930B1" w:rsidP="0038718B">
            <w:pPr>
              <w:tabs>
                <w:tab w:val="left" w:pos="540"/>
              </w:tabs>
              <w:contextualSpacing/>
            </w:pPr>
          </w:p>
        </w:tc>
        <w:tc>
          <w:tcPr>
            <w:tcW w:w="1701" w:type="dxa"/>
          </w:tcPr>
          <w:p w14:paraId="74E8DD73" w14:textId="77777777" w:rsidR="002930B1" w:rsidRPr="0038718B" w:rsidRDefault="002930B1" w:rsidP="0038718B">
            <w:pPr>
              <w:shd w:val="clear" w:color="auto" w:fill="FFFFFF"/>
              <w:contextualSpacing/>
              <w:rPr>
                <w:color w:val="000000"/>
              </w:rPr>
            </w:pPr>
            <w:r w:rsidRPr="0037404A">
              <w:rPr>
                <w:color w:val="000000"/>
              </w:rPr>
              <w:t>3. Содержательно интерпретирует результаты, полученные при использовании математических моделей.</w:t>
            </w:r>
          </w:p>
        </w:tc>
        <w:tc>
          <w:tcPr>
            <w:tcW w:w="6237" w:type="dxa"/>
          </w:tcPr>
          <w:p w14:paraId="248489DA" w14:textId="77777777" w:rsidR="002930B1" w:rsidRPr="0038718B" w:rsidRDefault="002930B1" w:rsidP="0038718B">
            <w:pPr>
              <w:shd w:val="clear" w:color="auto" w:fill="FFFFFF"/>
              <w:contextualSpacing/>
              <w:jc w:val="center"/>
              <w:rPr>
                <w:b/>
              </w:rPr>
            </w:pPr>
            <w:r w:rsidRPr="0038718B">
              <w:rPr>
                <w:b/>
              </w:rPr>
              <w:t>Задание 1</w:t>
            </w:r>
          </w:p>
          <w:p w14:paraId="0BA93A74" w14:textId="77777777" w:rsidR="002930B1" w:rsidRPr="0038718B" w:rsidRDefault="002930B1" w:rsidP="0038718B">
            <w:pPr>
              <w:shd w:val="clear" w:color="auto" w:fill="FFFFFF"/>
              <w:contextualSpacing/>
              <w:jc w:val="both"/>
              <w:rPr>
                <w:bCs/>
                <w:iCs/>
              </w:rPr>
            </w:pPr>
            <w:r w:rsidRPr="0038718B">
              <w:rPr>
                <w:bCs/>
                <w:iCs/>
              </w:rPr>
              <w:t>Дана квадратичная форма</w:t>
            </w:r>
          </w:p>
          <w:p w14:paraId="763427D7" w14:textId="77777777" w:rsidR="002930B1" w:rsidRPr="0038718B" w:rsidRDefault="002930B1" w:rsidP="0038718B">
            <w:pPr>
              <w:shd w:val="clear" w:color="auto" w:fill="FFFFFF"/>
              <w:contextualSpacing/>
              <w:jc w:val="both"/>
              <w:rPr>
                <w:bCs/>
                <w:iCs/>
              </w:rPr>
            </w:pPr>
            <w:r w:rsidRPr="0038718B">
              <w:rPr>
                <w:bCs/>
                <w:iCs/>
              </w:rPr>
              <w:object w:dxaOrig="3440" w:dyaOrig="440" w14:anchorId="5C4D8F55">
                <v:shape id="_x0000_i1066" type="#_x0000_t75" style="width:171.6pt;height:21.6pt" o:ole="">
                  <v:imagedata r:id="rId85" o:title=""/>
                </v:shape>
                <o:OLEObject Type="Embed" ProgID="Equation.3" ShapeID="_x0000_i1066" DrawAspect="Content" ObjectID="_1751391545" r:id="rId86"/>
              </w:object>
            </w:r>
            <w:r w:rsidRPr="0038718B">
              <w:rPr>
                <w:bCs/>
                <w:iCs/>
              </w:rPr>
              <w:t xml:space="preserve">. </w:t>
            </w:r>
          </w:p>
          <w:p w14:paraId="49E949AF" w14:textId="77777777" w:rsidR="002930B1" w:rsidRPr="0038718B" w:rsidRDefault="002930B1" w:rsidP="0038718B">
            <w:pPr>
              <w:shd w:val="clear" w:color="auto" w:fill="FFFFFF"/>
              <w:contextualSpacing/>
              <w:jc w:val="both"/>
              <w:rPr>
                <w:bCs/>
                <w:iCs/>
              </w:rPr>
            </w:pPr>
            <w:r w:rsidRPr="0038718B">
              <w:rPr>
                <w:bCs/>
                <w:iCs/>
              </w:rPr>
              <w:t xml:space="preserve">Исследуйте эту форму на </w:t>
            </w:r>
            <w:proofErr w:type="spellStart"/>
            <w:r w:rsidRPr="0038718B">
              <w:rPr>
                <w:bCs/>
                <w:iCs/>
              </w:rPr>
              <w:t>знакоопределенность</w:t>
            </w:r>
            <w:proofErr w:type="spellEnd"/>
            <w:r w:rsidRPr="0038718B">
              <w:rPr>
                <w:bCs/>
                <w:iCs/>
              </w:rPr>
              <w:t xml:space="preserve"> двумя способами: 1) с помощью собственных значений; 2) по критерию Сильвестра.</w:t>
            </w:r>
          </w:p>
          <w:p w14:paraId="15BC8BAE" w14:textId="77777777" w:rsidR="002930B1" w:rsidRPr="0038718B" w:rsidRDefault="002930B1" w:rsidP="0038718B">
            <w:pPr>
              <w:shd w:val="clear" w:color="auto" w:fill="FFFFFF"/>
              <w:contextualSpacing/>
              <w:jc w:val="center"/>
              <w:rPr>
                <w:b/>
              </w:rPr>
            </w:pPr>
            <w:r w:rsidRPr="0038718B">
              <w:rPr>
                <w:b/>
              </w:rPr>
              <w:t>Задание 2</w:t>
            </w:r>
          </w:p>
          <w:p w14:paraId="7D474229" w14:textId="77777777" w:rsidR="002930B1" w:rsidRPr="0038718B" w:rsidRDefault="002930B1" w:rsidP="0038718B">
            <w:pPr>
              <w:shd w:val="clear" w:color="auto" w:fill="FFFFFF"/>
              <w:contextualSpacing/>
              <w:rPr>
                <w:b/>
              </w:rPr>
            </w:pPr>
            <w:r w:rsidRPr="0038718B">
              <w:t xml:space="preserve">Найдите собственные значения и собственные векторы линейного оператора, заданного матрицей </w:t>
            </w:r>
          </w:p>
          <w:p w14:paraId="31C228B0" w14:textId="77777777" w:rsidR="002930B1" w:rsidRPr="0038718B" w:rsidRDefault="002930B1" w:rsidP="0038718B">
            <w:pPr>
              <w:shd w:val="clear" w:color="auto" w:fill="FFFFFF"/>
              <w:contextualSpacing/>
              <w:jc w:val="both"/>
            </w:pPr>
            <w:r w:rsidRPr="0038718B">
              <w:object w:dxaOrig="2060" w:dyaOrig="1260" w14:anchorId="2680940F">
                <v:shape id="_x0000_i1067" type="#_x0000_t75" style="width:102.6pt;height:63pt" o:ole="">
                  <v:imagedata r:id="rId87" o:title=""/>
                </v:shape>
                <o:OLEObject Type="Embed" ProgID="Equation.3" ShapeID="_x0000_i1067" DrawAspect="Content" ObjectID="_1751391546" r:id="rId88"/>
              </w:object>
            </w:r>
            <w:r w:rsidRPr="0038718B">
              <w:t>.</w:t>
            </w:r>
          </w:p>
        </w:tc>
      </w:tr>
      <w:tr w:rsidR="001B2514" w:rsidRPr="0038718B" w14:paraId="352D90E6" w14:textId="77777777" w:rsidTr="00B7632B">
        <w:trPr>
          <w:trHeight w:val="230"/>
        </w:trPr>
        <w:tc>
          <w:tcPr>
            <w:tcW w:w="1951" w:type="dxa"/>
            <w:vMerge w:val="restart"/>
          </w:tcPr>
          <w:p w14:paraId="0C133E62" w14:textId="77777777" w:rsidR="001B2514" w:rsidRPr="002F53D8" w:rsidRDefault="001B2514" w:rsidP="001B2514">
            <w:pPr>
              <w:tabs>
                <w:tab w:val="left" w:pos="540"/>
              </w:tabs>
              <w:contextualSpacing/>
              <w:jc w:val="center"/>
              <w:rPr>
                <w:b/>
                <w:u w:val="single"/>
              </w:rPr>
            </w:pPr>
            <w:r>
              <w:rPr>
                <w:b/>
                <w:u w:val="single"/>
              </w:rPr>
              <w:t>УК-4</w:t>
            </w:r>
          </w:p>
          <w:p w14:paraId="594CE2EF" w14:textId="77777777" w:rsidR="001B2514" w:rsidRDefault="001B2514" w:rsidP="001B2514">
            <w:pPr>
              <w:tabs>
                <w:tab w:val="left" w:pos="540"/>
              </w:tabs>
              <w:contextualSpacing/>
            </w:pPr>
            <w:r>
              <w:t xml:space="preserve">Способность </w:t>
            </w:r>
          </w:p>
          <w:p w14:paraId="75AACC0A" w14:textId="77777777" w:rsidR="001B2514" w:rsidRDefault="001B2514" w:rsidP="001B2514">
            <w:pPr>
              <w:tabs>
                <w:tab w:val="left" w:pos="540"/>
              </w:tabs>
              <w:contextualSpacing/>
            </w:pPr>
            <w:r>
              <w:t xml:space="preserve">использовать </w:t>
            </w:r>
          </w:p>
          <w:p w14:paraId="3462A2A8" w14:textId="77777777" w:rsidR="001B2514" w:rsidRDefault="001B2514" w:rsidP="001B2514">
            <w:pPr>
              <w:tabs>
                <w:tab w:val="left" w:pos="540"/>
              </w:tabs>
              <w:contextualSpacing/>
            </w:pPr>
            <w:r>
              <w:t xml:space="preserve">прикладное </w:t>
            </w:r>
          </w:p>
          <w:p w14:paraId="4706C6CC" w14:textId="77777777" w:rsidR="001B2514" w:rsidRDefault="001B2514" w:rsidP="001B2514">
            <w:pPr>
              <w:tabs>
                <w:tab w:val="left" w:pos="540"/>
              </w:tabs>
              <w:contextualSpacing/>
            </w:pPr>
            <w:r>
              <w:t xml:space="preserve">программное </w:t>
            </w:r>
          </w:p>
          <w:p w14:paraId="6A0549B0" w14:textId="77777777" w:rsidR="001B2514" w:rsidRDefault="001B2514" w:rsidP="001B2514">
            <w:pPr>
              <w:tabs>
                <w:tab w:val="left" w:pos="540"/>
              </w:tabs>
              <w:contextualSpacing/>
            </w:pPr>
            <w:r>
              <w:t xml:space="preserve">обеспечение при </w:t>
            </w:r>
          </w:p>
          <w:p w14:paraId="67E8CD03" w14:textId="77777777" w:rsidR="001B2514" w:rsidRDefault="001B2514" w:rsidP="001B2514">
            <w:pPr>
              <w:tabs>
                <w:tab w:val="left" w:pos="540"/>
              </w:tabs>
              <w:contextualSpacing/>
            </w:pPr>
            <w:r>
              <w:t xml:space="preserve">решении профессиональных </w:t>
            </w:r>
          </w:p>
          <w:p w14:paraId="690DD164" w14:textId="77777777" w:rsidR="001B2514" w:rsidRPr="004C7154" w:rsidRDefault="001B2514" w:rsidP="001B2514">
            <w:pPr>
              <w:tabs>
                <w:tab w:val="left" w:pos="540"/>
              </w:tabs>
              <w:contextualSpacing/>
            </w:pPr>
            <w:r>
              <w:t>задач.</w:t>
            </w:r>
          </w:p>
        </w:tc>
        <w:tc>
          <w:tcPr>
            <w:tcW w:w="1701" w:type="dxa"/>
          </w:tcPr>
          <w:p w14:paraId="5226D958" w14:textId="77777777" w:rsidR="001B2514" w:rsidRPr="006212F9" w:rsidRDefault="001B2514" w:rsidP="001B2514">
            <w:pPr>
              <w:shd w:val="clear" w:color="auto" w:fill="FFFFFF"/>
              <w:contextualSpacing/>
              <w:rPr>
                <w:color w:val="000000"/>
              </w:rPr>
            </w:pPr>
            <w:r>
              <w:rPr>
                <w:color w:val="000000"/>
              </w:rPr>
              <w:t>1.</w:t>
            </w:r>
            <w:r w:rsidRPr="006212F9">
              <w:rPr>
                <w:color w:val="000000"/>
              </w:rPr>
              <w:t xml:space="preserve"> Использует основные </w:t>
            </w:r>
          </w:p>
          <w:p w14:paraId="376CF403" w14:textId="77777777" w:rsidR="001B2514" w:rsidRPr="006212F9" w:rsidRDefault="001B2514" w:rsidP="001B2514">
            <w:pPr>
              <w:shd w:val="clear" w:color="auto" w:fill="FFFFFF"/>
              <w:contextualSpacing/>
              <w:rPr>
                <w:color w:val="000000"/>
              </w:rPr>
            </w:pPr>
            <w:r w:rsidRPr="006212F9">
              <w:rPr>
                <w:color w:val="000000"/>
              </w:rPr>
              <w:t xml:space="preserve">методы и средства </w:t>
            </w:r>
          </w:p>
          <w:p w14:paraId="69D9F845" w14:textId="77777777" w:rsidR="001B2514" w:rsidRPr="006212F9" w:rsidRDefault="001B2514" w:rsidP="001B2514">
            <w:pPr>
              <w:shd w:val="clear" w:color="auto" w:fill="FFFFFF"/>
              <w:contextualSpacing/>
              <w:rPr>
                <w:color w:val="000000"/>
              </w:rPr>
            </w:pPr>
            <w:r w:rsidRPr="006212F9">
              <w:rPr>
                <w:color w:val="000000"/>
              </w:rPr>
              <w:t xml:space="preserve">получения, </w:t>
            </w:r>
          </w:p>
          <w:p w14:paraId="6A165F75" w14:textId="77777777" w:rsidR="001B2514" w:rsidRPr="006212F9" w:rsidRDefault="001B2514" w:rsidP="001B2514">
            <w:pPr>
              <w:shd w:val="clear" w:color="auto" w:fill="FFFFFF"/>
              <w:contextualSpacing/>
              <w:rPr>
                <w:color w:val="000000"/>
              </w:rPr>
            </w:pPr>
            <w:r w:rsidRPr="006212F9">
              <w:rPr>
                <w:color w:val="000000"/>
              </w:rPr>
              <w:t xml:space="preserve">представления, хранения </w:t>
            </w:r>
          </w:p>
          <w:p w14:paraId="7758F706" w14:textId="77777777" w:rsidR="001B2514" w:rsidRPr="005311D1" w:rsidRDefault="001B2514" w:rsidP="001B2514">
            <w:pPr>
              <w:shd w:val="clear" w:color="auto" w:fill="FFFFFF"/>
              <w:contextualSpacing/>
              <w:rPr>
                <w:color w:val="000000"/>
              </w:rPr>
            </w:pPr>
            <w:r w:rsidRPr="006212F9">
              <w:rPr>
                <w:color w:val="000000"/>
              </w:rPr>
              <w:t>и обработки данных</w:t>
            </w:r>
            <w:r w:rsidRPr="004021B6">
              <w:rPr>
                <w:color w:val="000000"/>
              </w:rPr>
              <w:t>.</w:t>
            </w:r>
          </w:p>
        </w:tc>
        <w:tc>
          <w:tcPr>
            <w:tcW w:w="6237" w:type="dxa"/>
          </w:tcPr>
          <w:p w14:paraId="2B09941F" w14:textId="77777777" w:rsidR="001B2514" w:rsidRPr="0038718B" w:rsidRDefault="001B2514" w:rsidP="001B2514">
            <w:pPr>
              <w:shd w:val="clear" w:color="auto" w:fill="FFFFFF"/>
              <w:contextualSpacing/>
              <w:jc w:val="center"/>
              <w:rPr>
                <w:b/>
              </w:rPr>
            </w:pPr>
            <w:r w:rsidRPr="0038718B">
              <w:rPr>
                <w:b/>
              </w:rPr>
              <w:t>Задание 1</w:t>
            </w:r>
          </w:p>
          <w:p w14:paraId="29843551" w14:textId="77777777" w:rsidR="001B2514" w:rsidRPr="0038718B" w:rsidRDefault="001B2514" w:rsidP="001B2514">
            <w:pPr>
              <w:shd w:val="clear" w:color="auto" w:fill="FFFFFF"/>
              <w:contextualSpacing/>
              <w:jc w:val="both"/>
            </w:pPr>
            <w:r w:rsidRPr="0038718B">
              <w:t>Докажите, что система</w:t>
            </w:r>
          </w:p>
          <w:p w14:paraId="4FFE25EA" w14:textId="77777777" w:rsidR="001B2514" w:rsidRPr="0038718B" w:rsidRDefault="001B2514" w:rsidP="001B2514">
            <w:pPr>
              <w:shd w:val="clear" w:color="auto" w:fill="FFFFFF"/>
              <w:contextualSpacing/>
              <w:jc w:val="both"/>
              <w:rPr>
                <w:b/>
              </w:rPr>
            </w:pPr>
            <w:r w:rsidRPr="0038718B">
              <w:rPr>
                <w:b/>
                <w:noProof/>
              </w:rPr>
              <w:drawing>
                <wp:inline distT="0" distB="0" distL="0" distR="0" wp14:anchorId="2DBCD7AC" wp14:editId="40AA9B41">
                  <wp:extent cx="2105025" cy="1057275"/>
                  <wp:effectExtent l="0" t="0" r="9525"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14:paraId="64015267" w14:textId="77777777" w:rsidR="001B2514" w:rsidRPr="0038718B" w:rsidRDefault="001B2514" w:rsidP="001B2514">
            <w:pPr>
              <w:shd w:val="clear" w:color="auto" w:fill="FFFFFF"/>
              <w:contextualSpacing/>
              <w:jc w:val="both"/>
            </w:pPr>
            <w:r w:rsidRPr="0038718B">
              <w:t xml:space="preserve">имеет единственное решение. Неизвестное </w:t>
            </w:r>
            <w:r w:rsidRPr="0038718B">
              <w:rPr>
                <w:noProof/>
              </w:rPr>
              <w:drawing>
                <wp:inline distT="0" distB="0" distL="0" distR="0" wp14:anchorId="6C12E82C" wp14:editId="2C61DED7">
                  <wp:extent cx="200025" cy="23812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38718B">
              <w:t>найдите по формуле Крамера. Решите эту систему методом Гаусса.</w:t>
            </w:r>
          </w:p>
          <w:p w14:paraId="21C335CD" w14:textId="77777777" w:rsidR="001B2514" w:rsidRPr="0038718B" w:rsidRDefault="001B2514" w:rsidP="001B2514">
            <w:pPr>
              <w:shd w:val="clear" w:color="auto" w:fill="FFFFFF"/>
              <w:contextualSpacing/>
              <w:jc w:val="center"/>
              <w:rPr>
                <w:b/>
              </w:rPr>
            </w:pPr>
            <w:r w:rsidRPr="0038718B">
              <w:rPr>
                <w:b/>
              </w:rPr>
              <w:t>Задание 2</w:t>
            </w:r>
          </w:p>
          <w:p w14:paraId="58F3C107" w14:textId="77777777" w:rsidR="001B2514" w:rsidRPr="0038718B" w:rsidRDefault="001B2514" w:rsidP="001B2514">
            <w:pPr>
              <w:jc w:val="both"/>
            </w:pPr>
            <w:r w:rsidRPr="0038718B">
              <w:t xml:space="preserve">Дана матрица </w:t>
            </w:r>
          </w:p>
          <w:p w14:paraId="1A41154B" w14:textId="77777777" w:rsidR="001B2514" w:rsidRPr="0038718B" w:rsidRDefault="001B2514" w:rsidP="001B2514">
            <w:pPr>
              <w:jc w:val="both"/>
            </w:pPr>
            <w:r w:rsidRPr="0038718B">
              <w:rPr>
                <w:noProof/>
              </w:rPr>
              <w:drawing>
                <wp:inline distT="0" distB="0" distL="0" distR="0" wp14:anchorId="41AEA583" wp14:editId="64107066">
                  <wp:extent cx="1295400" cy="90487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95400" cy="904875"/>
                          </a:xfrm>
                          <a:prstGeom prst="rect">
                            <a:avLst/>
                          </a:prstGeom>
                          <a:noFill/>
                          <a:ln>
                            <a:noFill/>
                          </a:ln>
                        </pic:spPr>
                      </pic:pic>
                    </a:graphicData>
                  </a:graphic>
                </wp:inline>
              </w:drawing>
            </w:r>
            <w:r w:rsidRPr="0038718B">
              <w:t xml:space="preserve"> .</w:t>
            </w:r>
          </w:p>
          <w:p w14:paraId="4DDA995D" w14:textId="77777777" w:rsidR="001B2514" w:rsidRPr="0038718B" w:rsidRDefault="001B2514" w:rsidP="001B2514">
            <w:pPr>
              <w:jc w:val="both"/>
            </w:pPr>
            <w:r w:rsidRPr="0038718B">
              <w:t>Требуется:</w:t>
            </w:r>
          </w:p>
          <w:p w14:paraId="563A6AB0" w14:textId="77777777" w:rsidR="001B2514" w:rsidRPr="0038718B" w:rsidRDefault="001B2514" w:rsidP="001B2514">
            <w:r w:rsidRPr="0038718B">
              <w:t>1) найти ранг этой матрицы;</w:t>
            </w:r>
          </w:p>
          <w:p w14:paraId="1A1BBCFA" w14:textId="77777777" w:rsidR="001B2514" w:rsidRPr="0038718B" w:rsidRDefault="001B2514" w:rsidP="001B2514">
            <w:r w:rsidRPr="0038718B">
              <w:t>2) вычислить ее определитель.</w:t>
            </w:r>
          </w:p>
        </w:tc>
      </w:tr>
      <w:tr w:rsidR="001B2514" w:rsidRPr="0038718B" w14:paraId="056F555D" w14:textId="77777777" w:rsidTr="00B7632B">
        <w:trPr>
          <w:trHeight w:val="230"/>
        </w:trPr>
        <w:tc>
          <w:tcPr>
            <w:tcW w:w="1951" w:type="dxa"/>
            <w:vMerge/>
          </w:tcPr>
          <w:p w14:paraId="301C855F" w14:textId="77777777" w:rsidR="001B2514" w:rsidRDefault="001B2514" w:rsidP="001B2514">
            <w:pPr>
              <w:tabs>
                <w:tab w:val="left" w:pos="540"/>
              </w:tabs>
              <w:contextualSpacing/>
              <w:jc w:val="center"/>
              <w:rPr>
                <w:b/>
                <w:u w:val="single"/>
              </w:rPr>
            </w:pPr>
          </w:p>
        </w:tc>
        <w:tc>
          <w:tcPr>
            <w:tcW w:w="1701" w:type="dxa"/>
          </w:tcPr>
          <w:p w14:paraId="513561BB" w14:textId="77777777" w:rsidR="001B2514" w:rsidRPr="008D084D" w:rsidRDefault="001B2514" w:rsidP="001B2514">
            <w:pPr>
              <w:shd w:val="clear" w:color="auto" w:fill="FFFFFF"/>
              <w:contextualSpacing/>
              <w:rPr>
                <w:color w:val="000000"/>
              </w:rPr>
            </w:pPr>
            <w:r w:rsidRPr="00DF5B23">
              <w:rPr>
                <w:color w:val="000000"/>
              </w:rPr>
              <w:t>2.</w:t>
            </w:r>
            <w:r>
              <w:t xml:space="preserve"> </w:t>
            </w:r>
            <w:r w:rsidRPr="008D084D">
              <w:rPr>
                <w:color w:val="000000"/>
              </w:rPr>
              <w:t xml:space="preserve">Демонстрирует </w:t>
            </w:r>
          </w:p>
          <w:p w14:paraId="07F32312" w14:textId="77777777" w:rsidR="001B2514" w:rsidRPr="008D084D" w:rsidRDefault="001B2514" w:rsidP="001B2514">
            <w:pPr>
              <w:shd w:val="clear" w:color="auto" w:fill="FFFFFF"/>
              <w:contextualSpacing/>
              <w:rPr>
                <w:color w:val="000000"/>
              </w:rPr>
            </w:pPr>
            <w:r w:rsidRPr="008D084D">
              <w:rPr>
                <w:color w:val="000000"/>
              </w:rPr>
              <w:t xml:space="preserve">владение </w:t>
            </w:r>
          </w:p>
          <w:p w14:paraId="15951EBE" w14:textId="77777777" w:rsidR="001B2514" w:rsidRPr="008D084D" w:rsidRDefault="001B2514" w:rsidP="001B2514">
            <w:pPr>
              <w:shd w:val="clear" w:color="auto" w:fill="FFFFFF"/>
              <w:contextualSpacing/>
              <w:rPr>
                <w:color w:val="000000"/>
              </w:rPr>
            </w:pPr>
            <w:r w:rsidRPr="008D084D">
              <w:rPr>
                <w:color w:val="000000"/>
              </w:rPr>
              <w:t xml:space="preserve">профессиональными </w:t>
            </w:r>
          </w:p>
          <w:p w14:paraId="14C91127" w14:textId="77777777" w:rsidR="001B2514" w:rsidRPr="008D084D" w:rsidRDefault="001B2514" w:rsidP="001B2514">
            <w:pPr>
              <w:shd w:val="clear" w:color="auto" w:fill="FFFFFF"/>
              <w:contextualSpacing/>
              <w:rPr>
                <w:color w:val="000000"/>
              </w:rPr>
            </w:pPr>
            <w:r w:rsidRPr="008D084D">
              <w:rPr>
                <w:color w:val="000000"/>
              </w:rPr>
              <w:t xml:space="preserve">пакетами прикладных </w:t>
            </w:r>
          </w:p>
          <w:p w14:paraId="00A3CC81" w14:textId="77777777" w:rsidR="001B2514" w:rsidRPr="002930B1" w:rsidRDefault="001B2514" w:rsidP="001B2514">
            <w:pPr>
              <w:shd w:val="clear" w:color="auto" w:fill="FFFFFF"/>
              <w:contextualSpacing/>
              <w:rPr>
                <w:color w:val="000000"/>
              </w:rPr>
            </w:pPr>
            <w:r w:rsidRPr="008D084D">
              <w:rPr>
                <w:color w:val="000000"/>
              </w:rPr>
              <w:t>программ.</w:t>
            </w:r>
            <w:r w:rsidRPr="00DF5B23">
              <w:rPr>
                <w:color w:val="000000"/>
              </w:rPr>
              <w:t xml:space="preserve"> </w:t>
            </w:r>
          </w:p>
        </w:tc>
        <w:tc>
          <w:tcPr>
            <w:tcW w:w="6237" w:type="dxa"/>
          </w:tcPr>
          <w:p w14:paraId="26E92158" w14:textId="77777777" w:rsidR="001B2514" w:rsidRPr="0038718B" w:rsidRDefault="001B2514" w:rsidP="001B2514">
            <w:pPr>
              <w:shd w:val="clear" w:color="auto" w:fill="FFFFFF"/>
              <w:contextualSpacing/>
              <w:jc w:val="center"/>
              <w:rPr>
                <w:b/>
              </w:rPr>
            </w:pPr>
            <w:r w:rsidRPr="0038718B">
              <w:rPr>
                <w:b/>
              </w:rPr>
              <w:t>Задание 1</w:t>
            </w:r>
          </w:p>
          <w:p w14:paraId="58B0F473" w14:textId="77777777" w:rsidR="001B2514" w:rsidRPr="008E4971" w:rsidRDefault="001B2514" w:rsidP="001B2514">
            <w:pPr>
              <w:shd w:val="clear" w:color="auto" w:fill="FFFFFF"/>
              <w:contextualSpacing/>
              <w:jc w:val="both"/>
            </w:pPr>
            <w:r w:rsidRPr="008E4971">
              <w:t xml:space="preserve">Найти вектор </w:t>
            </w:r>
            <w:r w:rsidRPr="008E4971">
              <w:rPr>
                <w:position w:val="-6"/>
              </w:rPr>
              <w:object w:dxaOrig="240" w:dyaOrig="380" w14:anchorId="65B4E2C7">
                <v:shape id="_x0000_i1068" type="#_x0000_t75" style="width:12pt;height:18.6pt" o:ole="">
                  <v:imagedata r:id="rId92" o:title=""/>
                </v:shape>
                <o:OLEObject Type="Embed" ProgID="Equation.3" ShapeID="_x0000_i1068" DrawAspect="Content" ObjectID="_1751391547" r:id="rId93"/>
              </w:object>
            </w:r>
            <w:r w:rsidRPr="008E4971">
              <w:t xml:space="preserve">, коллинеарный вектору </w:t>
            </w:r>
            <w:r w:rsidRPr="008E4971">
              <w:rPr>
                <w:position w:val="-12"/>
              </w:rPr>
              <w:object w:dxaOrig="1359" w:dyaOrig="360" w14:anchorId="676CD172">
                <v:shape id="_x0000_i1069" type="#_x0000_t75" style="width:68.4pt;height:18pt" o:ole="">
                  <v:imagedata r:id="rId94" o:title=""/>
                </v:shape>
                <o:OLEObject Type="Embed" ProgID="Equation.3" ShapeID="_x0000_i1069" DrawAspect="Content" ObjectID="_1751391548" r:id="rId95"/>
              </w:object>
            </w:r>
            <w:r w:rsidRPr="008E4971">
              <w:t xml:space="preserve">, если известно их скалярное произведение </w:t>
            </w:r>
            <w:r w:rsidRPr="008E4971">
              <w:rPr>
                <w:position w:val="-6"/>
              </w:rPr>
              <w:object w:dxaOrig="940" w:dyaOrig="380" w14:anchorId="54ABE47F">
                <v:shape id="_x0000_i1070" type="#_x0000_t75" style="width:47.4pt;height:18.6pt" o:ole="">
                  <v:imagedata r:id="rId96" o:title=""/>
                </v:shape>
                <o:OLEObject Type="Embed" ProgID="Equation.3" ShapeID="_x0000_i1070" DrawAspect="Content" ObjectID="_1751391549" r:id="rId97"/>
              </w:object>
            </w:r>
            <w:r w:rsidRPr="008E4971">
              <w:t xml:space="preserve">. Для полученного вектора </w:t>
            </w:r>
            <w:r w:rsidRPr="008E4971">
              <w:rPr>
                <w:position w:val="-6"/>
              </w:rPr>
              <w:object w:dxaOrig="240" w:dyaOrig="380" w14:anchorId="6169AD0F">
                <v:shape id="_x0000_i1071" type="#_x0000_t75" style="width:12pt;height:18.6pt" o:ole="">
                  <v:imagedata r:id="rId98" o:title=""/>
                </v:shape>
                <o:OLEObject Type="Embed" ProgID="Equation.3" ShapeID="_x0000_i1071" DrawAspect="Content" ObjectID="_1751391550" r:id="rId99"/>
              </w:object>
            </w:r>
            <w:r w:rsidRPr="008E4971">
              <w:t xml:space="preserve">определите его длину, направление и проекцию на вектор </w:t>
            </w:r>
            <w:r w:rsidRPr="008E4971">
              <w:rPr>
                <w:position w:val="-6"/>
              </w:rPr>
              <w:object w:dxaOrig="279" w:dyaOrig="300" w14:anchorId="2E20F8E2">
                <v:shape id="_x0000_i1072" type="#_x0000_t75" style="width:14.4pt;height:15pt" o:ole="">
                  <v:imagedata r:id="rId100" o:title=""/>
                </v:shape>
                <o:OLEObject Type="Embed" ProgID="Equation.3" ShapeID="_x0000_i1072" DrawAspect="Content" ObjectID="_1751391551" r:id="rId101"/>
              </w:object>
            </w:r>
          </w:p>
          <w:p w14:paraId="179ED00F" w14:textId="77777777" w:rsidR="001B2514" w:rsidRPr="0038718B" w:rsidRDefault="001B2514" w:rsidP="001B2514">
            <w:pPr>
              <w:shd w:val="clear" w:color="auto" w:fill="FFFFFF"/>
              <w:contextualSpacing/>
              <w:jc w:val="center"/>
              <w:rPr>
                <w:b/>
              </w:rPr>
            </w:pPr>
            <w:r w:rsidRPr="0038718B">
              <w:rPr>
                <w:b/>
              </w:rPr>
              <w:t>Задание 2</w:t>
            </w:r>
          </w:p>
          <w:p w14:paraId="42A09D60" w14:textId="77777777" w:rsidR="001B2514" w:rsidRPr="008E4971" w:rsidRDefault="001B2514" w:rsidP="001B2514">
            <w:r w:rsidRPr="008E4971">
              <w:t xml:space="preserve">Найти матрицу линейного оператора в базисе </w:t>
            </w:r>
            <w:r w:rsidR="00FB4A87">
              <w:rPr>
                <w:position w:val="-16"/>
              </w:rPr>
              <w:pict w14:anchorId="41F8C72D">
                <v:shape id="_x0000_i1073" type="#_x0000_t75" style="width:78.6pt;height:21pt" fillcolor="window">
                  <v:imagedata r:id="rId102" o:title=""/>
                </v:shape>
              </w:pict>
            </w:r>
            <w:r w:rsidRPr="008E4971">
              <w:t xml:space="preserve">, где </w:t>
            </w:r>
            <w:r w:rsidR="00FB4A87">
              <w:rPr>
                <w:position w:val="-14"/>
              </w:rPr>
              <w:pict w14:anchorId="7FFDD15A">
                <v:shape id="_x0000_i1074" type="#_x0000_t75" style="width:299.4pt;height:20.4pt" fillcolor="window">
                  <v:imagedata r:id="rId103" o:title=""/>
                </v:shape>
              </w:pict>
            </w:r>
            <w:r w:rsidRPr="008E4971">
              <w:t xml:space="preserve">, если она задана в базисе </w:t>
            </w:r>
            <w:r w:rsidR="00FB4A87">
              <w:rPr>
                <w:position w:val="-16"/>
              </w:rPr>
              <w:pict w14:anchorId="475558E4">
                <v:shape id="_x0000_i1075" type="#_x0000_t75" style="width:57.6pt;height:19.8pt" fillcolor="window">
                  <v:imagedata r:id="rId104" o:title=""/>
                </v:shape>
              </w:pict>
            </w:r>
            <w:r w:rsidRPr="008E4971">
              <w:t>:</w:t>
            </w:r>
          </w:p>
          <w:p w14:paraId="26C2421F" w14:textId="77777777" w:rsidR="001B2514" w:rsidRPr="00AA2796" w:rsidRDefault="001B2514" w:rsidP="001B2514">
            <w:pPr>
              <w:jc w:val="center"/>
              <w:rPr>
                <w:sz w:val="28"/>
                <w:szCs w:val="22"/>
              </w:rPr>
            </w:pPr>
            <w:r w:rsidRPr="008E4971">
              <w:rPr>
                <w:rFonts w:ascii="Calibri" w:eastAsia="Calibri" w:hAnsi="Calibri"/>
                <w:position w:val="-64"/>
                <w:lang w:eastAsia="en-US"/>
              </w:rPr>
              <w:object w:dxaOrig="1640" w:dyaOrig="1440" w14:anchorId="303FEB96">
                <v:shape id="_x0000_i1076" type="#_x0000_t75" style="width:68.4pt;height:60pt" o:ole="" fillcolor="window">
                  <v:imagedata r:id="rId105" o:title=""/>
                </v:shape>
                <o:OLEObject Type="Embed" ProgID="Equation.DSMT4" ShapeID="_x0000_i1076" DrawAspect="Content" ObjectID="_1751391552" r:id="rId106"/>
              </w:object>
            </w:r>
          </w:p>
        </w:tc>
      </w:tr>
      <w:tr w:rsidR="001B2514" w:rsidRPr="0038718B" w14:paraId="12250B7F" w14:textId="77777777" w:rsidTr="00B7632B">
        <w:trPr>
          <w:trHeight w:val="230"/>
        </w:trPr>
        <w:tc>
          <w:tcPr>
            <w:tcW w:w="1951" w:type="dxa"/>
            <w:vMerge/>
          </w:tcPr>
          <w:p w14:paraId="1B2A89CF" w14:textId="77777777" w:rsidR="001B2514" w:rsidRDefault="001B2514" w:rsidP="001B2514">
            <w:pPr>
              <w:tabs>
                <w:tab w:val="left" w:pos="540"/>
              </w:tabs>
              <w:contextualSpacing/>
              <w:jc w:val="center"/>
              <w:rPr>
                <w:b/>
                <w:u w:val="single"/>
              </w:rPr>
            </w:pPr>
          </w:p>
        </w:tc>
        <w:tc>
          <w:tcPr>
            <w:tcW w:w="1701" w:type="dxa"/>
          </w:tcPr>
          <w:p w14:paraId="49F58671" w14:textId="77777777" w:rsidR="001B2514" w:rsidRPr="008D084D" w:rsidRDefault="001B2514" w:rsidP="001B2514">
            <w:pPr>
              <w:shd w:val="clear" w:color="auto" w:fill="FFFFFF"/>
              <w:contextualSpacing/>
              <w:rPr>
                <w:color w:val="000000"/>
              </w:rPr>
            </w:pPr>
            <w:r w:rsidRPr="00DF5B23">
              <w:rPr>
                <w:color w:val="000000"/>
              </w:rPr>
              <w:t>3.</w:t>
            </w:r>
            <w:r>
              <w:rPr>
                <w:color w:val="000000"/>
              </w:rPr>
              <w:t xml:space="preserve"> </w:t>
            </w:r>
            <w:r w:rsidRPr="008D084D">
              <w:rPr>
                <w:color w:val="000000"/>
              </w:rPr>
              <w:t xml:space="preserve">Выбирает необходимое </w:t>
            </w:r>
          </w:p>
          <w:p w14:paraId="6B337863" w14:textId="77777777" w:rsidR="001B2514" w:rsidRPr="008D084D" w:rsidRDefault="001B2514" w:rsidP="001B2514">
            <w:pPr>
              <w:shd w:val="clear" w:color="auto" w:fill="FFFFFF"/>
              <w:contextualSpacing/>
              <w:rPr>
                <w:color w:val="000000"/>
              </w:rPr>
            </w:pPr>
            <w:r w:rsidRPr="008D084D">
              <w:rPr>
                <w:color w:val="000000"/>
              </w:rPr>
              <w:t xml:space="preserve">прикладное программное </w:t>
            </w:r>
          </w:p>
          <w:p w14:paraId="309E57EA" w14:textId="77777777" w:rsidR="001B2514" w:rsidRPr="008D084D" w:rsidRDefault="001B2514" w:rsidP="001B2514">
            <w:pPr>
              <w:shd w:val="clear" w:color="auto" w:fill="FFFFFF"/>
              <w:contextualSpacing/>
              <w:rPr>
                <w:color w:val="000000"/>
              </w:rPr>
            </w:pPr>
            <w:r w:rsidRPr="008D084D">
              <w:rPr>
                <w:color w:val="000000"/>
              </w:rPr>
              <w:t xml:space="preserve">обеспечение в </w:t>
            </w:r>
          </w:p>
          <w:p w14:paraId="459F7FDA" w14:textId="77777777" w:rsidR="001B2514" w:rsidRPr="008D084D" w:rsidRDefault="001B2514" w:rsidP="001B2514">
            <w:pPr>
              <w:shd w:val="clear" w:color="auto" w:fill="FFFFFF"/>
              <w:contextualSpacing/>
              <w:rPr>
                <w:color w:val="000000"/>
              </w:rPr>
            </w:pPr>
            <w:r w:rsidRPr="008D084D">
              <w:rPr>
                <w:color w:val="000000"/>
              </w:rPr>
              <w:t xml:space="preserve">зависимости от решаемой </w:t>
            </w:r>
          </w:p>
          <w:p w14:paraId="12F8B1DA" w14:textId="77777777" w:rsidR="001B2514" w:rsidRPr="00DF5B23" w:rsidRDefault="001B2514" w:rsidP="001B2514">
            <w:pPr>
              <w:shd w:val="clear" w:color="auto" w:fill="FFFFFF"/>
              <w:contextualSpacing/>
              <w:rPr>
                <w:color w:val="000000"/>
              </w:rPr>
            </w:pPr>
            <w:r w:rsidRPr="008D084D">
              <w:rPr>
                <w:color w:val="000000"/>
              </w:rPr>
              <w:t>задачи.</w:t>
            </w:r>
          </w:p>
          <w:p w14:paraId="69CBC1FF" w14:textId="77777777" w:rsidR="001B2514" w:rsidRDefault="001B2514" w:rsidP="001B2514">
            <w:pPr>
              <w:shd w:val="clear" w:color="auto" w:fill="FFFFFF"/>
              <w:contextualSpacing/>
              <w:rPr>
                <w:color w:val="000000"/>
              </w:rPr>
            </w:pPr>
          </w:p>
        </w:tc>
        <w:tc>
          <w:tcPr>
            <w:tcW w:w="6237" w:type="dxa"/>
          </w:tcPr>
          <w:p w14:paraId="48DE509E" w14:textId="77777777" w:rsidR="001B2514" w:rsidRPr="0038718B" w:rsidRDefault="001B2514" w:rsidP="001B2514">
            <w:pPr>
              <w:shd w:val="clear" w:color="auto" w:fill="FFFFFF"/>
              <w:contextualSpacing/>
              <w:jc w:val="center"/>
              <w:rPr>
                <w:b/>
              </w:rPr>
            </w:pPr>
            <w:r w:rsidRPr="0038718B">
              <w:rPr>
                <w:b/>
              </w:rPr>
              <w:t>Задание 1</w:t>
            </w:r>
          </w:p>
          <w:p w14:paraId="13C79657" w14:textId="77777777" w:rsidR="001B2514" w:rsidRPr="00AA2796" w:rsidRDefault="001B2514" w:rsidP="001B2514">
            <w:pPr>
              <w:shd w:val="clear" w:color="auto" w:fill="FFFFFF"/>
              <w:contextualSpacing/>
              <w:jc w:val="both"/>
              <w:rPr>
                <w:bCs/>
                <w:iCs/>
              </w:rPr>
            </w:pPr>
            <w:r w:rsidRPr="00AA2796">
              <w:rPr>
                <w:bCs/>
                <w:iCs/>
              </w:rPr>
              <w:t>Матрица квадратичной формы имеет вид:</w:t>
            </w:r>
          </w:p>
          <w:p w14:paraId="6ADF5262" w14:textId="77777777" w:rsidR="001B2514" w:rsidRPr="00AA2796" w:rsidRDefault="001B2514" w:rsidP="001B2514">
            <w:pPr>
              <w:shd w:val="clear" w:color="auto" w:fill="FFFFFF"/>
              <w:contextualSpacing/>
              <w:jc w:val="both"/>
              <w:rPr>
                <w:bCs/>
                <w:iCs/>
              </w:rPr>
            </w:pPr>
            <w:r w:rsidRPr="00AA2796">
              <w:rPr>
                <w:bCs/>
                <w:iCs/>
              </w:rPr>
              <w:object w:dxaOrig="1219" w:dyaOrig="1260" w14:anchorId="1F3D9B48">
                <v:shape id="_x0000_i1077" type="#_x0000_t75" style="width:60.6pt;height:63pt" o:ole="">
                  <v:imagedata r:id="rId107" o:title=""/>
                </v:shape>
                <o:OLEObject Type="Embed" ProgID="Equation.3" ShapeID="_x0000_i1077" DrawAspect="Content" ObjectID="_1751391553" r:id="rId108"/>
              </w:object>
            </w:r>
          </w:p>
          <w:p w14:paraId="14685E15" w14:textId="77777777" w:rsidR="001B2514" w:rsidRPr="00AA2796" w:rsidRDefault="001B2514" w:rsidP="001B2514">
            <w:pPr>
              <w:shd w:val="clear" w:color="auto" w:fill="FFFFFF"/>
              <w:contextualSpacing/>
              <w:jc w:val="both"/>
              <w:rPr>
                <w:bCs/>
                <w:iCs/>
              </w:rPr>
            </w:pPr>
            <w:r w:rsidRPr="00AA2796">
              <w:rPr>
                <w:bCs/>
                <w:iCs/>
              </w:rPr>
              <w:t>Записать квадратичную форму, соответствующую этой матрице, и найти какое-либо линейное преобразование, проводящее эту форму к каноническому виду.</w:t>
            </w:r>
          </w:p>
          <w:p w14:paraId="02EE1570" w14:textId="77777777" w:rsidR="001B2514" w:rsidRPr="0038718B" w:rsidRDefault="001B2514" w:rsidP="001B2514">
            <w:pPr>
              <w:shd w:val="clear" w:color="auto" w:fill="FFFFFF"/>
              <w:contextualSpacing/>
              <w:jc w:val="center"/>
              <w:rPr>
                <w:b/>
              </w:rPr>
            </w:pPr>
            <w:r w:rsidRPr="0038718B">
              <w:rPr>
                <w:b/>
              </w:rPr>
              <w:t>Задание 2</w:t>
            </w:r>
          </w:p>
          <w:p w14:paraId="02B919F2" w14:textId="77777777" w:rsidR="001B2514" w:rsidRPr="0038718B" w:rsidRDefault="001B2514" w:rsidP="001B2514">
            <w:pPr>
              <w:shd w:val="clear" w:color="auto" w:fill="FFFFFF"/>
              <w:contextualSpacing/>
              <w:jc w:val="both"/>
              <w:rPr>
                <w:b/>
              </w:rPr>
            </w:pPr>
            <w:r w:rsidRPr="00A420A5">
              <w:t xml:space="preserve">Привести уравнение кривой </w:t>
            </w:r>
            <w:r w:rsidRPr="00A420A5">
              <w:rPr>
                <w:noProof/>
              </w:rPr>
              <w:drawing>
                <wp:inline distT="0" distB="0" distL="0" distR="0" wp14:anchorId="197ADF11" wp14:editId="19CC54B6">
                  <wp:extent cx="1943100" cy="180554"/>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964445" cy="182537"/>
                          </a:xfrm>
                          <a:prstGeom prst="rect">
                            <a:avLst/>
                          </a:prstGeom>
                          <a:noFill/>
                          <a:ln>
                            <a:noFill/>
                          </a:ln>
                        </pic:spPr>
                      </pic:pic>
                    </a:graphicData>
                  </a:graphic>
                </wp:inline>
              </w:drawing>
            </w:r>
            <w:r w:rsidRPr="00A420A5">
              <w:t xml:space="preserve"> к каноническому виду, найти эксцентриситет и построить эту кривую.</w:t>
            </w:r>
          </w:p>
        </w:tc>
      </w:tr>
      <w:tr w:rsidR="001B2514" w:rsidRPr="0038718B" w14:paraId="3BB04E7C" w14:textId="77777777" w:rsidTr="00B7632B">
        <w:trPr>
          <w:trHeight w:val="230"/>
        </w:trPr>
        <w:tc>
          <w:tcPr>
            <w:tcW w:w="1951" w:type="dxa"/>
            <w:vMerge/>
          </w:tcPr>
          <w:p w14:paraId="3236C28D" w14:textId="77777777" w:rsidR="001B2514" w:rsidRDefault="001B2514" w:rsidP="001B2514">
            <w:pPr>
              <w:tabs>
                <w:tab w:val="left" w:pos="540"/>
              </w:tabs>
              <w:contextualSpacing/>
              <w:jc w:val="center"/>
              <w:rPr>
                <w:b/>
                <w:u w:val="single"/>
              </w:rPr>
            </w:pPr>
          </w:p>
        </w:tc>
        <w:tc>
          <w:tcPr>
            <w:tcW w:w="1701" w:type="dxa"/>
          </w:tcPr>
          <w:p w14:paraId="79D26F02" w14:textId="77777777" w:rsidR="001B2514" w:rsidRPr="008D084D" w:rsidRDefault="001B2514" w:rsidP="001B2514">
            <w:pPr>
              <w:shd w:val="clear" w:color="auto" w:fill="FFFFFF"/>
              <w:contextualSpacing/>
              <w:rPr>
                <w:color w:val="000000"/>
              </w:rPr>
            </w:pPr>
            <w:r w:rsidRPr="008D084D">
              <w:rPr>
                <w:color w:val="000000"/>
              </w:rPr>
              <w:t xml:space="preserve">4. Использует прикладное </w:t>
            </w:r>
          </w:p>
          <w:p w14:paraId="18F99AE9" w14:textId="77777777" w:rsidR="001B2514" w:rsidRPr="008D084D" w:rsidRDefault="001B2514" w:rsidP="001B2514">
            <w:pPr>
              <w:shd w:val="clear" w:color="auto" w:fill="FFFFFF"/>
              <w:contextualSpacing/>
              <w:rPr>
                <w:color w:val="000000"/>
              </w:rPr>
            </w:pPr>
            <w:r w:rsidRPr="008D084D">
              <w:rPr>
                <w:color w:val="000000"/>
              </w:rPr>
              <w:t xml:space="preserve">программное обеспечение </w:t>
            </w:r>
          </w:p>
          <w:p w14:paraId="3AB8A7CC" w14:textId="77777777" w:rsidR="001B2514" w:rsidRPr="008D084D" w:rsidRDefault="001B2514" w:rsidP="001B2514">
            <w:pPr>
              <w:shd w:val="clear" w:color="auto" w:fill="FFFFFF"/>
              <w:contextualSpacing/>
              <w:rPr>
                <w:color w:val="000000"/>
              </w:rPr>
            </w:pPr>
            <w:r w:rsidRPr="008D084D">
              <w:rPr>
                <w:color w:val="000000"/>
              </w:rPr>
              <w:t xml:space="preserve">для решения конкретных </w:t>
            </w:r>
          </w:p>
          <w:p w14:paraId="590A1E11" w14:textId="77777777" w:rsidR="001B2514" w:rsidRDefault="001B2514" w:rsidP="001B2514">
            <w:pPr>
              <w:shd w:val="clear" w:color="auto" w:fill="FFFFFF"/>
              <w:contextualSpacing/>
              <w:rPr>
                <w:color w:val="000000"/>
              </w:rPr>
            </w:pPr>
            <w:r w:rsidRPr="008D084D">
              <w:rPr>
                <w:color w:val="000000"/>
              </w:rPr>
              <w:t>прикладных задач.</w:t>
            </w:r>
          </w:p>
        </w:tc>
        <w:tc>
          <w:tcPr>
            <w:tcW w:w="6237" w:type="dxa"/>
          </w:tcPr>
          <w:p w14:paraId="74304DA9" w14:textId="77777777" w:rsidR="001B2514" w:rsidRPr="0038718B" w:rsidRDefault="001B2514" w:rsidP="001B2514">
            <w:pPr>
              <w:shd w:val="clear" w:color="auto" w:fill="FFFFFF"/>
              <w:contextualSpacing/>
              <w:jc w:val="center"/>
              <w:rPr>
                <w:b/>
              </w:rPr>
            </w:pPr>
            <w:r w:rsidRPr="0038718B">
              <w:rPr>
                <w:b/>
              </w:rPr>
              <w:t>Задание 1</w:t>
            </w:r>
          </w:p>
          <w:p w14:paraId="7C204447" w14:textId="77777777" w:rsidR="001B2514" w:rsidRPr="0038718B" w:rsidRDefault="001B2514" w:rsidP="001B2514">
            <w:pPr>
              <w:shd w:val="clear" w:color="auto" w:fill="FFFFFF"/>
              <w:contextualSpacing/>
              <w:jc w:val="both"/>
            </w:pPr>
            <w:proofErr w:type="gramStart"/>
            <w:r w:rsidRPr="0038718B">
              <w:t>Зависимость  спроса</w:t>
            </w:r>
            <w:proofErr w:type="gramEnd"/>
            <w:r w:rsidRPr="0038718B">
              <w:t xml:space="preserve">  на  товар  от  его  цены  выражается  функцией </w:t>
            </w:r>
            <w:r w:rsidRPr="0038718B">
              <w:rPr>
                <w:position w:val="-38"/>
              </w:rPr>
              <w:object w:dxaOrig="2000" w:dyaOrig="820" w14:anchorId="4EDA932C">
                <v:shape id="_x0000_i1078" type="#_x0000_t75" style="width:66pt;height:27pt" o:ole="">
                  <v:imagedata r:id="rId110" o:title=""/>
                </v:shape>
                <o:OLEObject Type="Embed" ProgID="Equation.3" ShapeID="_x0000_i1078" DrawAspect="Content" ObjectID="_1751391554" r:id="rId111"/>
              </w:object>
            </w:r>
            <w:r w:rsidRPr="0038718B">
              <w:t xml:space="preserve">. Найдите спрос на товар, предельный спрос и точечную эластичность спроса по цене при p = 2 </w:t>
            </w:r>
            <w:proofErr w:type="spellStart"/>
            <w:r w:rsidRPr="0038718B">
              <w:t>д.е</w:t>
            </w:r>
            <w:proofErr w:type="spellEnd"/>
            <w:r w:rsidRPr="0038718B">
              <w:t>. Чему будет равна средняя эластичность спроса по цене, при увеличении цены на 5%?</w:t>
            </w:r>
          </w:p>
          <w:p w14:paraId="7CE8499B" w14:textId="77777777" w:rsidR="001B2514" w:rsidRPr="0038718B" w:rsidRDefault="001B2514" w:rsidP="001B2514">
            <w:pPr>
              <w:shd w:val="clear" w:color="auto" w:fill="FFFFFF"/>
              <w:contextualSpacing/>
              <w:jc w:val="center"/>
              <w:rPr>
                <w:b/>
              </w:rPr>
            </w:pPr>
            <w:r w:rsidRPr="0038718B">
              <w:rPr>
                <w:b/>
              </w:rPr>
              <w:t>Задание 2</w:t>
            </w:r>
          </w:p>
          <w:p w14:paraId="765CBC36" w14:textId="77777777" w:rsidR="001B2514" w:rsidRPr="0038718B" w:rsidRDefault="001B2514" w:rsidP="001B2514">
            <w:pPr>
              <w:shd w:val="clear" w:color="auto" w:fill="FFFFFF"/>
              <w:contextualSpacing/>
              <w:jc w:val="both"/>
            </w:pPr>
            <w:r w:rsidRPr="0038718B">
              <w:t xml:space="preserve">Производительность труда одного рабочего за одну смену  описывается функцией  </w:t>
            </w:r>
            <w:r w:rsidRPr="0038718B">
              <w:rPr>
                <w:position w:val="-12"/>
              </w:rPr>
              <w:object w:dxaOrig="2340" w:dyaOrig="480" w14:anchorId="324CDCA5">
                <v:shape id="_x0000_i1079" type="#_x0000_t75" style="width:99pt;height:20.4pt" o:ole="">
                  <v:imagedata r:id="rId112" o:title=""/>
                </v:shape>
                <o:OLEObject Type="Embed" ProgID="Equation.3" ShapeID="_x0000_i1079" DrawAspect="Content" ObjectID="_1751391555" r:id="rId113"/>
              </w:object>
            </w:r>
            <w:r w:rsidRPr="0038718B">
              <w:t>,  где  t  –  время  в  часах,  0  ≤  t  ≤  8. Определите объем выпуска продукции за 20 рабочих дней бригадой, состоящей из 6 человек.</w:t>
            </w:r>
          </w:p>
          <w:p w14:paraId="5EAD5C07" w14:textId="77777777" w:rsidR="001B2514" w:rsidRPr="0038718B" w:rsidRDefault="001B2514" w:rsidP="001B2514">
            <w:pPr>
              <w:shd w:val="clear" w:color="auto" w:fill="FFFFFF"/>
              <w:contextualSpacing/>
              <w:jc w:val="center"/>
              <w:rPr>
                <w:b/>
              </w:rPr>
            </w:pPr>
          </w:p>
        </w:tc>
      </w:tr>
    </w:tbl>
    <w:p w14:paraId="75BFD1FF" w14:textId="77777777" w:rsidR="007B2920" w:rsidRDefault="007B2920" w:rsidP="00164A62">
      <w:pPr>
        <w:jc w:val="both"/>
        <w:rPr>
          <w:rFonts w:eastAsia="Calibri"/>
          <w:b/>
          <w:lang w:eastAsia="en-US"/>
        </w:rPr>
      </w:pPr>
    </w:p>
    <w:p w14:paraId="5AE81381" w14:textId="77777777" w:rsidR="00B46843" w:rsidRDefault="00B46843" w:rsidP="003E1850">
      <w:pPr>
        <w:autoSpaceDE w:val="0"/>
        <w:autoSpaceDN w:val="0"/>
        <w:adjustRightInd w:val="0"/>
        <w:spacing w:line="360" w:lineRule="auto"/>
        <w:jc w:val="center"/>
        <w:rPr>
          <w:b/>
          <w:sz w:val="28"/>
          <w:szCs w:val="28"/>
          <w:lang w:eastAsia="en-US"/>
        </w:rPr>
      </w:pPr>
    </w:p>
    <w:p w14:paraId="14411D0C" w14:textId="77777777" w:rsidR="003E1850" w:rsidRPr="003F10C5" w:rsidRDefault="003E1850" w:rsidP="003E1850">
      <w:pPr>
        <w:autoSpaceDE w:val="0"/>
        <w:autoSpaceDN w:val="0"/>
        <w:adjustRightInd w:val="0"/>
        <w:spacing w:line="360" w:lineRule="auto"/>
        <w:jc w:val="center"/>
        <w:rPr>
          <w:b/>
          <w:sz w:val="28"/>
          <w:szCs w:val="28"/>
          <w:lang w:eastAsia="en-US"/>
        </w:rPr>
      </w:pPr>
      <w:r w:rsidRPr="003F10C5">
        <w:rPr>
          <w:b/>
          <w:sz w:val="28"/>
          <w:szCs w:val="28"/>
          <w:lang w:eastAsia="en-US"/>
        </w:rPr>
        <w:t xml:space="preserve">Процедура проведения </w:t>
      </w:r>
      <w:r>
        <w:rPr>
          <w:b/>
          <w:sz w:val="28"/>
          <w:szCs w:val="28"/>
          <w:lang w:eastAsia="en-US"/>
        </w:rPr>
        <w:t>зачета</w:t>
      </w:r>
      <w:r w:rsidRPr="003F10C5">
        <w:rPr>
          <w:b/>
          <w:sz w:val="28"/>
          <w:szCs w:val="28"/>
          <w:lang w:eastAsia="en-US"/>
        </w:rPr>
        <w:t xml:space="preserve"> и пример </w:t>
      </w:r>
      <w:r>
        <w:rPr>
          <w:b/>
          <w:sz w:val="28"/>
          <w:szCs w:val="28"/>
          <w:lang w:eastAsia="en-US"/>
        </w:rPr>
        <w:t>билет</w:t>
      </w:r>
      <w:r w:rsidRPr="003F10C5">
        <w:rPr>
          <w:b/>
          <w:sz w:val="28"/>
          <w:szCs w:val="28"/>
          <w:lang w:eastAsia="en-US"/>
        </w:rPr>
        <w:t>а</w:t>
      </w:r>
    </w:p>
    <w:p w14:paraId="21041F64" w14:textId="77777777" w:rsidR="003E1850" w:rsidRDefault="003E1850" w:rsidP="003E1850">
      <w:pPr>
        <w:spacing w:line="360" w:lineRule="auto"/>
        <w:ind w:firstLine="851"/>
        <w:jc w:val="both"/>
        <w:rPr>
          <w:sz w:val="28"/>
          <w:szCs w:val="28"/>
        </w:rPr>
      </w:pPr>
      <w:r>
        <w:rPr>
          <w:sz w:val="28"/>
          <w:szCs w:val="28"/>
        </w:rPr>
        <w:t>Зачет</w:t>
      </w:r>
      <w:r w:rsidRPr="005C2A21">
        <w:rPr>
          <w:sz w:val="28"/>
          <w:szCs w:val="28"/>
        </w:rPr>
        <w:t xml:space="preserve"> по дисциплине «</w:t>
      </w:r>
      <w:r>
        <w:rPr>
          <w:sz w:val="28"/>
          <w:szCs w:val="28"/>
        </w:rPr>
        <w:t>Математика</w:t>
      </w:r>
      <w:r w:rsidRPr="005C2A21">
        <w:rPr>
          <w:sz w:val="28"/>
          <w:szCs w:val="28"/>
        </w:rPr>
        <w:t xml:space="preserve">» для студентов </w:t>
      </w:r>
      <w:r>
        <w:rPr>
          <w:sz w:val="28"/>
          <w:szCs w:val="28"/>
        </w:rPr>
        <w:t>очного</w:t>
      </w:r>
      <w:r w:rsidR="00AB3C75">
        <w:rPr>
          <w:sz w:val="28"/>
          <w:szCs w:val="28"/>
        </w:rPr>
        <w:t xml:space="preserve"> </w:t>
      </w:r>
      <w:r>
        <w:rPr>
          <w:sz w:val="28"/>
          <w:szCs w:val="28"/>
        </w:rPr>
        <w:t>отделени</w:t>
      </w:r>
      <w:r w:rsidR="00B46843">
        <w:rPr>
          <w:sz w:val="28"/>
          <w:szCs w:val="28"/>
        </w:rPr>
        <w:t>я</w:t>
      </w:r>
      <w:r w:rsidRPr="005C2A21">
        <w:rPr>
          <w:sz w:val="28"/>
          <w:szCs w:val="28"/>
        </w:rPr>
        <w:t xml:space="preserve"> проводится в устной форме. На </w:t>
      </w:r>
      <w:r>
        <w:rPr>
          <w:sz w:val="28"/>
          <w:szCs w:val="28"/>
        </w:rPr>
        <w:t>зачете</w:t>
      </w:r>
      <w:r w:rsidRPr="005C2A21">
        <w:rPr>
          <w:sz w:val="28"/>
          <w:szCs w:val="28"/>
        </w:rPr>
        <w:t xml:space="preserve"> студенту предлагается билет, включающий один теоретический вопрос, тестовые задания и одно практико-ориентированное задание по темам курса. На подготовку к ответу отводится 45 минут.</w:t>
      </w:r>
    </w:p>
    <w:p w14:paraId="3635047D" w14:textId="77777777" w:rsidR="00B46843" w:rsidRDefault="00B46843" w:rsidP="003E1850">
      <w:pPr>
        <w:spacing w:line="360" w:lineRule="auto"/>
        <w:ind w:firstLine="851"/>
        <w:jc w:val="both"/>
        <w:rPr>
          <w:sz w:val="28"/>
          <w:szCs w:val="28"/>
        </w:rPr>
      </w:pPr>
    </w:p>
    <w:p w14:paraId="2AF9FBFD" w14:textId="77777777" w:rsidR="00B46843" w:rsidRDefault="00B46843" w:rsidP="003E1850">
      <w:pPr>
        <w:spacing w:line="360" w:lineRule="auto"/>
        <w:ind w:firstLine="851"/>
        <w:jc w:val="both"/>
        <w:rPr>
          <w:sz w:val="28"/>
          <w:szCs w:val="28"/>
        </w:rPr>
      </w:pPr>
    </w:p>
    <w:p w14:paraId="5344E4D0" w14:textId="77777777" w:rsidR="004954CF" w:rsidRDefault="004954CF" w:rsidP="004954CF">
      <w:pPr>
        <w:spacing w:line="360" w:lineRule="auto"/>
        <w:jc w:val="center"/>
        <w:rPr>
          <w:b/>
          <w:sz w:val="28"/>
          <w:szCs w:val="28"/>
        </w:rPr>
      </w:pPr>
      <w:r w:rsidRPr="00AC4CFB">
        <w:rPr>
          <w:b/>
          <w:sz w:val="28"/>
          <w:szCs w:val="28"/>
        </w:rPr>
        <w:t xml:space="preserve">Пример билета для проведения зачета </w:t>
      </w:r>
    </w:p>
    <w:p w14:paraId="150AD97B" w14:textId="77777777" w:rsidR="004954CF" w:rsidRPr="008B0705" w:rsidRDefault="004954CF" w:rsidP="004954CF">
      <w:pPr>
        <w:spacing w:line="360" w:lineRule="auto"/>
        <w:jc w:val="center"/>
        <w:rPr>
          <w:sz w:val="20"/>
          <w:szCs w:val="20"/>
        </w:rPr>
      </w:pPr>
    </w:p>
    <w:p w14:paraId="5C45F5F6" w14:textId="77777777" w:rsidR="004954CF" w:rsidRPr="000C362E" w:rsidRDefault="004954CF" w:rsidP="004954CF">
      <w:pPr>
        <w:jc w:val="center"/>
        <w:rPr>
          <w:b/>
        </w:rPr>
      </w:pPr>
      <w:r w:rsidRPr="000C362E">
        <w:rPr>
          <w:b/>
        </w:rPr>
        <w:t>Федеральное государственное образовательное бюджетное учреждение</w:t>
      </w:r>
    </w:p>
    <w:p w14:paraId="02F9B3A4" w14:textId="77777777" w:rsidR="004954CF" w:rsidRPr="00C737C5" w:rsidRDefault="004954CF" w:rsidP="004954CF">
      <w:pPr>
        <w:jc w:val="center"/>
        <w:rPr>
          <w:b/>
        </w:rPr>
      </w:pPr>
      <w:r w:rsidRPr="000C362E">
        <w:rPr>
          <w:b/>
        </w:rPr>
        <w:t>высшего образования</w:t>
      </w:r>
    </w:p>
    <w:p w14:paraId="406D42D1" w14:textId="77777777" w:rsidR="004954CF" w:rsidRPr="00C737C5" w:rsidRDefault="004954CF" w:rsidP="004954CF">
      <w:pPr>
        <w:jc w:val="center"/>
        <w:rPr>
          <w:b/>
        </w:rPr>
      </w:pPr>
      <w:r w:rsidRPr="000C362E">
        <w:rPr>
          <w:b/>
        </w:rPr>
        <w:t xml:space="preserve">«ФИНАНСОВЫЙ УНИВЕРСИТЕТ ПРИ ПРАВИТЕЛЬСТВЕ </w:t>
      </w:r>
    </w:p>
    <w:p w14:paraId="3AA91429" w14:textId="77777777" w:rsidR="004954CF" w:rsidRPr="000C362E" w:rsidRDefault="004954CF" w:rsidP="004954CF">
      <w:pPr>
        <w:jc w:val="center"/>
        <w:rPr>
          <w:b/>
        </w:rPr>
      </w:pPr>
      <w:r w:rsidRPr="000C362E">
        <w:rPr>
          <w:b/>
        </w:rPr>
        <w:t>РОССИЙСКОЙ ФЕДЕРАЦИИ»</w:t>
      </w:r>
    </w:p>
    <w:p w14:paraId="03773746" w14:textId="77777777" w:rsidR="004954CF" w:rsidRPr="00C737C5" w:rsidRDefault="004954CF" w:rsidP="004954CF">
      <w:pPr>
        <w:jc w:val="center"/>
        <w:rPr>
          <w:b/>
        </w:rPr>
      </w:pPr>
      <w:r w:rsidRPr="000C362E">
        <w:rPr>
          <w:b/>
        </w:rPr>
        <w:t>(Финансовый университет)</w:t>
      </w:r>
    </w:p>
    <w:p w14:paraId="0F902BC2" w14:textId="77777777" w:rsidR="004954CF" w:rsidRDefault="004954CF" w:rsidP="004954CF">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954CF" w:rsidRPr="009B6A11" w14:paraId="4FEAB6BA" w14:textId="77777777" w:rsidTr="004466BD">
        <w:tc>
          <w:tcPr>
            <w:tcW w:w="2943" w:type="dxa"/>
            <w:shd w:val="clear" w:color="auto" w:fill="auto"/>
          </w:tcPr>
          <w:p w14:paraId="28EB7537" w14:textId="77777777" w:rsidR="004954CF" w:rsidRPr="00EF620A" w:rsidRDefault="004954CF" w:rsidP="004466BD">
            <w:r w:rsidRPr="00EF620A">
              <w:t>Кафедра</w:t>
            </w:r>
          </w:p>
        </w:tc>
        <w:tc>
          <w:tcPr>
            <w:tcW w:w="7655" w:type="dxa"/>
            <w:shd w:val="clear" w:color="auto" w:fill="auto"/>
          </w:tcPr>
          <w:p w14:paraId="6BFC7A3F" w14:textId="77777777" w:rsidR="004954CF" w:rsidRPr="00EF620A" w:rsidRDefault="004954CF" w:rsidP="004466BD">
            <w:r w:rsidRPr="00C737C5">
              <w:t>Математика, информатика и общегуманитарные дисциплины</w:t>
            </w:r>
          </w:p>
        </w:tc>
      </w:tr>
      <w:tr w:rsidR="004954CF" w:rsidRPr="009B6A11" w14:paraId="6A7F2586" w14:textId="77777777" w:rsidTr="004466BD">
        <w:tc>
          <w:tcPr>
            <w:tcW w:w="2943" w:type="dxa"/>
            <w:shd w:val="clear" w:color="auto" w:fill="auto"/>
          </w:tcPr>
          <w:p w14:paraId="7A70D083" w14:textId="77777777" w:rsidR="004954CF" w:rsidRPr="00EF620A" w:rsidRDefault="004954CF" w:rsidP="004466BD">
            <w:r>
              <w:t>Дисциплина</w:t>
            </w:r>
          </w:p>
        </w:tc>
        <w:tc>
          <w:tcPr>
            <w:tcW w:w="7655" w:type="dxa"/>
            <w:shd w:val="clear" w:color="auto" w:fill="auto"/>
          </w:tcPr>
          <w:p w14:paraId="54FC34B7" w14:textId="77777777" w:rsidR="004954CF" w:rsidRPr="000F6109" w:rsidRDefault="004954CF" w:rsidP="004466BD">
            <w:r>
              <w:t>Математика</w:t>
            </w:r>
          </w:p>
        </w:tc>
      </w:tr>
      <w:tr w:rsidR="004954CF" w:rsidRPr="009B6A11" w14:paraId="2A3B123A" w14:textId="77777777" w:rsidTr="004466BD">
        <w:tc>
          <w:tcPr>
            <w:tcW w:w="2943" w:type="dxa"/>
            <w:shd w:val="clear" w:color="auto" w:fill="auto"/>
          </w:tcPr>
          <w:p w14:paraId="2ACF65BD" w14:textId="77777777" w:rsidR="004954CF" w:rsidRPr="00EF620A" w:rsidRDefault="004954CF" w:rsidP="004466BD">
            <w:r>
              <w:t>Направление подготовки</w:t>
            </w:r>
          </w:p>
        </w:tc>
        <w:tc>
          <w:tcPr>
            <w:tcW w:w="7655" w:type="dxa"/>
            <w:shd w:val="clear" w:color="auto" w:fill="auto"/>
          </w:tcPr>
          <w:p w14:paraId="717ED840" w14:textId="77777777" w:rsidR="004954CF" w:rsidRPr="00EF620A" w:rsidRDefault="003E3A90" w:rsidP="003E3A90">
            <w:r>
              <w:t>38.03.02</w:t>
            </w:r>
            <w:r w:rsidR="004954CF">
              <w:t xml:space="preserve"> </w:t>
            </w:r>
            <w:r>
              <w:t>Менеджмент</w:t>
            </w:r>
          </w:p>
        </w:tc>
      </w:tr>
      <w:tr w:rsidR="004954CF" w:rsidRPr="009B6A11" w14:paraId="740AC05E" w14:textId="77777777" w:rsidTr="004466BD">
        <w:tc>
          <w:tcPr>
            <w:tcW w:w="2943" w:type="dxa"/>
            <w:shd w:val="clear" w:color="auto" w:fill="auto"/>
          </w:tcPr>
          <w:p w14:paraId="37370207" w14:textId="77777777" w:rsidR="004954CF" w:rsidRPr="00EF620A" w:rsidRDefault="00C03FE1" w:rsidP="004466BD">
            <w:r>
              <w:t>Профиль</w:t>
            </w:r>
          </w:p>
        </w:tc>
        <w:tc>
          <w:tcPr>
            <w:tcW w:w="7655" w:type="dxa"/>
            <w:shd w:val="clear" w:color="auto" w:fill="auto"/>
          </w:tcPr>
          <w:p w14:paraId="5455A0E8" w14:textId="77777777" w:rsidR="004954CF" w:rsidRPr="00EF620A" w:rsidRDefault="00B46843" w:rsidP="004466BD">
            <w:r>
              <w:t>М</w:t>
            </w:r>
            <w:r w:rsidR="00735CDA">
              <w:t>енеджмент</w:t>
            </w:r>
            <w:r>
              <w:t xml:space="preserve"> и управление бизнесом</w:t>
            </w:r>
          </w:p>
        </w:tc>
      </w:tr>
      <w:tr w:rsidR="004954CF" w:rsidRPr="009B6A11" w14:paraId="0969904B" w14:textId="77777777" w:rsidTr="004466BD">
        <w:tc>
          <w:tcPr>
            <w:tcW w:w="2943" w:type="dxa"/>
            <w:shd w:val="clear" w:color="auto" w:fill="auto"/>
          </w:tcPr>
          <w:p w14:paraId="5B82B90D" w14:textId="77777777" w:rsidR="004954CF" w:rsidRPr="00EF620A" w:rsidRDefault="004954CF" w:rsidP="004466BD">
            <w:r>
              <w:t>Форма обучения</w:t>
            </w:r>
          </w:p>
        </w:tc>
        <w:tc>
          <w:tcPr>
            <w:tcW w:w="7655" w:type="dxa"/>
            <w:shd w:val="clear" w:color="auto" w:fill="auto"/>
          </w:tcPr>
          <w:p w14:paraId="41021EEF" w14:textId="77777777" w:rsidR="004954CF" w:rsidRPr="00EF620A" w:rsidRDefault="00B46843" w:rsidP="004466BD">
            <w:r>
              <w:t>очная</w:t>
            </w:r>
          </w:p>
        </w:tc>
      </w:tr>
      <w:tr w:rsidR="004954CF" w:rsidRPr="009B6A11" w14:paraId="21E24DE9" w14:textId="77777777" w:rsidTr="004466BD">
        <w:tc>
          <w:tcPr>
            <w:tcW w:w="2943" w:type="dxa"/>
            <w:shd w:val="clear" w:color="auto" w:fill="auto"/>
          </w:tcPr>
          <w:p w14:paraId="31D13C14" w14:textId="77777777" w:rsidR="004954CF" w:rsidRPr="00EF620A" w:rsidRDefault="004954CF" w:rsidP="004466BD">
            <w:r>
              <w:t>Семестр</w:t>
            </w:r>
          </w:p>
        </w:tc>
        <w:tc>
          <w:tcPr>
            <w:tcW w:w="7655" w:type="dxa"/>
            <w:shd w:val="clear" w:color="auto" w:fill="auto"/>
          </w:tcPr>
          <w:p w14:paraId="42FA92E6" w14:textId="77777777" w:rsidR="004954CF" w:rsidRPr="00EF620A" w:rsidRDefault="004954CF" w:rsidP="004466BD">
            <w:r>
              <w:t>1</w:t>
            </w:r>
          </w:p>
        </w:tc>
      </w:tr>
    </w:tbl>
    <w:p w14:paraId="01D39AA5" w14:textId="77777777" w:rsidR="004954CF" w:rsidRPr="000C362E" w:rsidRDefault="004954CF" w:rsidP="004954CF">
      <w:pPr>
        <w:jc w:val="center"/>
        <w:rPr>
          <w:b/>
        </w:rPr>
      </w:pPr>
      <w:r w:rsidRPr="000C362E">
        <w:rPr>
          <w:b/>
        </w:rPr>
        <w:t>БИЛЕТ №</w:t>
      </w:r>
      <w:r>
        <w:rPr>
          <w:b/>
        </w:rPr>
        <w:t xml:space="preserve"> ___</w:t>
      </w:r>
    </w:p>
    <w:p w14:paraId="2DE06BDB" w14:textId="77777777" w:rsidR="004954CF" w:rsidRPr="008B0705" w:rsidRDefault="004954CF" w:rsidP="004954CF">
      <w:pPr>
        <w:rPr>
          <w:sz w:val="20"/>
          <w:szCs w:val="20"/>
        </w:rPr>
      </w:pPr>
      <w:r w:rsidRPr="000C362E">
        <w:tab/>
      </w:r>
    </w:p>
    <w:p w14:paraId="15968815" w14:textId="77777777" w:rsidR="004954CF" w:rsidRDefault="004954CF" w:rsidP="004954CF">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4AEF37BD" w14:textId="77777777" w:rsidR="004954CF" w:rsidRDefault="004954CF" w:rsidP="004954CF">
      <w:pPr>
        <w:jc w:val="both"/>
        <w:rPr>
          <w:rFonts w:eastAsia="Calibri"/>
          <w:lang w:eastAsia="en-US"/>
        </w:rPr>
      </w:pPr>
      <w:r w:rsidRPr="00DB4DDD">
        <w:rPr>
          <w:rFonts w:eastAsia="Calibri"/>
          <w:lang w:eastAsia="en-US"/>
        </w:rPr>
        <w:t xml:space="preserve">Основные теоремы дифференциального исчисления: лемма Ферма, теоремы </w:t>
      </w:r>
      <w:proofErr w:type="spellStart"/>
      <w:r w:rsidRPr="00DB4DDD">
        <w:rPr>
          <w:rFonts w:eastAsia="Calibri"/>
          <w:lang w:eastAsia="en-US"/>
        </w:rPr>
        <w:t>Ролля</w:t>
      </w:r>
      <w:proofErr w:type="spellEnd"/>
      <w:r w:rsidRPr="00DB4DDD">
        <w:rPr>
          <w:rFonts w:eastAsia="Calibri"/>
          <w:lang w:eastAsia="en-US"/>
        </w:rPr>
        <w:t xml:space="preserve"> и Лагранжа.  </w:t>
      </w:r>
    </w:p>
    <w:p w14:paraId="563A2AA5" w14:textId="77777777" w:rsidR="004954CF" w:rsidRPr="008B0705" w:rsidRDefault="004954CF" w:rsidP="004954CF">
      <w:pPr>
        <w:rPr>
          <w:b/>
          <w:sz w:val="20"/>
          <w:szCs w:val="20"/>
        </w:rPr>
      </w:pPr>
    </w:p>
    <w:p w14:paraId="1082E5BE" w14:textId="77777777" w:rsidR="004954CF" w:rsidRDefault="004954CF" w:rsidP="004954CF">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14:paraId="08B46FC9" w14:textId="77777777" w:rsidR="004954CF" w:rsidRPr="000C362E" w:rsidRDefault="004954CF" w:rsidP="004954CF">
      <w:pPr>
        <w:rPr>
          <w:b/>
        </w:rPr>
      </w:pPr>
    </w:p>
    <w:p w14:paraId="0D31299F" w14:textId="77777777" w:rsidR="004954CF" w:rsidRPr="00283762" w:rsidRDefault="004954CF" w:rsidP="004954CF">
      <w:pPr>
        <w:jc w:val="both"/>
        <w:rPr>
          <w:b/>
        </w:rPr>
      </w:pPr>
      <w:r w:rsidRPr="000C362E">
        <w:rPr>
          <w:b/>
        </w:rPr>
        <w:t>3</w:t>
      </w:r>
      <w:r>
        <w:rPr>
          <w:b/>
        </w:rPr>
        <w:t>. Практико-ориентированное задание</w:t>
      </w:r>
      <w:r w:rsidRPr="000C362E">
        <w:rPr>
          <w:b/>
        </w:rPr>
        <w:t xml:space="preserve"> </w:t>
      </w:r>
      <w:r>
        <w:rPr>
          <w:b/>
        </w:rPr>
        <w:t>по теме «</w:t>
      </w:r>
      <w:r w:rsidRPr="002B692E">
        <w:rPr>
          <w:b/>
        </w:rPr>
        <w:t>Предел и непрерывность»</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14:paraId="321663B2" w14:textId="77777777" w:rsidR="004954CF" w:rsidRPr="008B0705" w:rsidRDefault="004954CF" w:rsidP="004954CF">
      <w:pPr>
        <w:rPr>
          <w:sz w:val="20"/>
          <w:szCs w:val="20"/>
        </w:rPr>
      </w:pPr>
    </w:p>
    <w:p w14:paraId="1FFB8094" w14:textId="77777777" w:rsidR="004954CF" w:rsidRPr="000C362E" w:rsidRDefault="004954CF" w:rsidP="004954CF">
      <w:r w:rsidRPr="000C362E">
        <w:t xml:space="preserve">Подготовил: </w:t>
      </w:r>
      <w:r w:rsidRPr="000C362E">
        <w:tab/>
      </w:r>
      <w:r>
        <w:tab/>
        <w:t xml:space="preserve">_____________________ </w:t>
      </w:r>
      <w:r w:rsidRPr="00073178">
        <w:t>ФИО</w:t>
      </w:r>
    </w:p>
    <w:p w14:paraId="0E806A3C" w14:textId="77777777" w:rsidR="004954CF" w:rsidRPr="008B0705" w:rsidRDefault="004954CF" w:rsidP="004954CF">
      <w:pPr>
        <w:rPr>
          <w:sz w:val="20"/>
          <w:szCs w:val="20"/>
        </w:rPr>
      </w:pPr>
    </w:p>
    <w:p w14:paraId="6F7849AC" w14:textId="77777777" w:rsidR="004954CF" w:rsidRPr="000C362E" w:rsidRDefault="004954CF" w:rsidP="004954CF">
      <w:r w:rsidRPr="000C362E">
        <w:t>У</w:t>
      </w:r>
      <w:r>
        <w:t>тверждаю</w:t>
      </w:r>
      <w:r w:rsidRPr="000C362E">
        <w:t>:</w:t>
      </w:r>
    </w:p>
    <w:p w14:paraId="74AF4F6E" w14:textId="77777777" w:rsidR="004954CF" w:rsidRPr="00C51705" w:rsidRDefault="004954CF" w:rsidP="004954CF">
      <w:pPr>
        <w:tabs>
          <w:tab w:val="left" w:pos="5670"/>
        </w:tabs>
      </w:pPr>
      <w:r w:rsidRPr="000C362E">
        <w:t>Зав. кафедрой</w:t>
      </w:r>
      <w:r>
        <w:t xml:space="preserve">            _____________________ </w:t>
      </w:r>
      <w:r w:rsidRPr="00073178">
        <w:t>ФИО</w:t>
      </w:r>
      <w:r>
        <w:t xml:space="preserve">    </w:t>
      </w:r>
      <w:proofErr w:type="gramStart"/>
      <w:r>
        <w:t xml:space="preserve">  </w:t>
      </w:r>
      <w:r w:rsidRPr="00C51705">
        <w:t xml:space="preserve"> </w:t>
      </w:r>
      <w:r>
        <w:t>«</w:t>
      </w:r>
      <w:proofErr w:type="gramEnd"/>
      <w:r>
        <w:t>__» _________ 20__</w:t>
      </w:r>
      <w:r w:rsidRPr="00BA1185">
        <w:t xml:space="preserve"> г.</w:t>
      </w:r>
    </w:p>
    <w:p w14:paraId="04872A39" w14:textId="77777777" w:rsidR="00164A62" w:rsidRDefault="00164A62" w:rsidP="00164A62">
      <w:pPr>
        <w:jc w:val="center"/>
        <w:rPr>
          <w:b/>
          <w:sz w:val="28"/>
          <w:szCs w:val="28"/>
        </w:rPr>
      </w:pPr>
    </w:p>
    <w:p w14:paraId="506B788A" w14:textId="77777777"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b/>
          <w:sz w:val="28"/>
          <w:szCs w:val="28"/>
        </w:rPr>
      </w:pPr>
      <w:r w:rsidRPr="00D42579">
        <w:rPr>
          <w:rFonts w:ascii="TimesNewRomanPSMT" w:hAnsi="TimesNewRomanPSMT" w:cs="TimesNewRomanPSMT"/>
          <w:b/>
          <w:sz w:val="28"/>
          <w:szCs w:val="28"/>
        </w:rPr>
        <w:t xml:space="preserve">Процедура проведения экзамена и пример экзаменационного билета </w:t>
      </w:r>
    </w:p>
    <w:p w14:paraId="45FC29F0" w14:textId="77777777"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sz w:val="28"/>
          <w:szCs w:val="28"/>
        </w:rPr>
      </w:pPr>
    </w:p>
    <w:p w14:paraId="75E1B3ED" w14:textId="77777777" w:rsidR="007D2C2E" w:rsidRPr="00D42579" w:rsidRDefault="007D2C2E" w:rsidP="007D2C2E">
      <w:pPr>
        <w:tabs>
          <w:tab w:val="left" w:pos="0"/>
        </w:tabs>
        <w:autoSpaceDE w:val="0"/>
        <w:autoSpaceDN w:val="0"/>
        <w:adjustRightInd w:val="0"/>
        <w:spacing w:line="360" w:lineRule="auto"/>
        <w:ind w:firstLine="709"/>
        <w:jc w:val="both"/>
        <w:rPr>
          <w:rFonts w:ascii="TimesNewRomanPSMT" w:hAnsi="TimesNewRomanPSMT" w:cs="TimesNewRomanPSMT"/>
          <w:sz w:val="28"/>
          <w:szCs w:val="28"/>
        </w:rPr>
      </w:pPr>
      <w:r w:rsidRPr="00D42579">
        <w:rPr>
          <w:rFonts w:ascii="TimesNewRomanPSMT" w:hAnsi="TimesNewRomanPSMT" w:cs="TimesNewRomanPSMT"/>
          <w:sz w:val="28"/>
          <w:szCs w:val="28"/>
        </w:rPr>
        <w:t>Экзамен по дисциплине «</w:t>
      </w:r>
      <w:r>
        <w:rPr>
          <w:rFonts w:ascii="TimesNewRomanPSMT" w:hAnsi="TimesNewRomanPSMT" w:cs="TimesNewRomanPSMT"/>
          <w:sz w:val="28"/>
          <w:szCs w:val="28"/>
        </w:rPr>
        <w:t>Математика</w:t>
      </w:r>
      <w:r w:rsidRPr="00D42579">
        <w:rPr>
          <w:rFonts w:ascii="TimesNewRomanPSMT" w:hAnsi="TimesNewRomanPSMT" w:cs="TimesNewRomanPSMT"/>
          <w:sz w:val="28"/>
          <w:szCs w:val="28"/>
        </w:rPr>
        <w:t xml:space="preserve">» </w:t>
      </w:r>
      <w:r w:rsidRPr="00971188">
        <w:rPr>
          <w:rFonts w:ascii="TimesNewRomanPSMT" w:hAnsi="TimesNewRomanPSMT" w:cs="TimesNewRomanPSMT"/>
          <w:sz w:val="28"/>
          <w:szCs w:val="28"/>
        </w:rPr>
        <w:t>для студентов очного отделения проводится в письменной форме.</w:t>
      </w:r>
      <w:r w:rsidRPr="00D42579">
        <w:rPr>
          <w:rFonts w:ascii="TimesNewRomanPSMT" w:hAnsi="TimesNewRomanPSMT" w:cs="TimesNewRomanPSMT"/>
          <w:sz w:val="28"/>
          <w:szCs w:val="28"/>
        </w:rPr>
        <w:t xml:space="preserve"> На экзамене студенту предлагается экзаменационный билет, включающий один теоретический вопрос, тестовые задания и одно практико-ориентированное задание по темам курса. На написание экзаменационной работы студентам очного отделения предоставляется 90 минут.</w:t>
      </w:r>
    </w:p>
    <w:p w14:paraId="6EC07FD5" w14:textId="77777777" w:rsidR="001B7321" w:rsidRDefault="001B7321" w:rsidP="004E7F22">
      <w:pPr>
        <w:jc w:val="center"/>
        <w:rPr>
          <w:b/>
          <w:sz w:val="28"/>
          <w:szCs w:val="28"/>
        </w:rPr>
      </w:pPr>
    </w:p>
    <w:p w14:paraId="69F50E94" w14:textId="77777777" w:rsidR="00AE6E46" w:rsidRDefault="00AE6E46" w:rsidP="004E7F22">
      <w:pPr>
        <w:jc w:val="center"/>
        <w:rPr>
          <w:b/>
          <w:sz w:val="28"/>
          <w:szCs w:val="28"/>
        </w:rPr>
      </w:pPr>
    </w:p>
    <w:p w14:paraId="793D3BDF" w14:textId="77777777" w:rsidR="00AE6E46" w:rsidRDefault="00AE6E46" w:rsidP="004E7F22">
      <w:pPr>
        <w:jc w:val="center"/>
        <w:rPr>
          <w:b/>
          <w:sz w:val="28"/>
          <w:szCs w:val="28"/>
        </w:rPr>
      </w:pPr>
    </w:p>
    <w:p w14:paraId="3D2EE0BC" w14:textId="77777777" w:rsidR="00AE6E46" w:rsidRDefault="00AE6E46" w:rsidP="004E7F22">
      <w:pPr>
        <w:jc w:val="center"/>
        <w:rPr>
          <w:b/>
          <w:sz w:val="28"/>
          <w:szCs w:val="28"/>
        </w:rPr>
      </w:pPr>
    </w:p>
    <w:p w14:paraId="4A70568D" w14:textId="77777777" w:rsidR="00AE6E46" w:rsidRDefault="00AE6E46" w:rsidP="004E7F22">
      <w:pPr>
        <w:jc w:val="center"/>
        <w:rPr>
          <w:b/>
          <w:sz w:val="28"/>
          <w:szCs w:val="28"/>
        </w:rPr>
      </w:pPr>
    </w:p>
    <w:p w14:paraId="52B53949" w14:textId="77777777" w:rsidR="00AE6E46" w:rsidRDefault="00AE6E46" w:rsidP="004E7F22">
      <w:pPr>
        <w:jc w:val="center"/>
        <w:rPr>
          <w:b/>
          <w:sz w:val="28"/>
          <w:szCs w:val="28"/>
        </w:rPr>
      </w:pPr>
    </w:p>
    <w:p w14:paraId="0D638C1A" w14:textId="77777777" w:rsidR="004E7F22" w:rsidRDefault="004E7F22" w:rsidP="004E7F22">
      <w:pPr>
        <w:spacing w:line="360" w:lineRule="auto"/>
        <w:jc w:val="center"/>
        <w:rPr>
          <w:b/>
          <w:sz w:val="28"/>
          <w:szCs w:val="28"/>
        </w:rPr>
      </w:pPr>
      <w:r w:rsidRPr="00AC4CFB">
        <w:rPr>
          <w:b/>
          <w:sz w:val="28"/>
          <w:szCs w:val="28"/>
        </w:rPr>
        <w:t xml:space="preserve">Пример </w:t>
      </w:r>
      <w:r>
        <w:rPr>
          <w:b/>
          <w:sz w:val="28"/>
          <w:szCs w:val="28"/>
        </w:rPr>
        <w:t>экзаменационного билета</w:t>
      </w:r>
      <w:r w:rsidRPr="00AC4CFB">
        <w:rPr>
          <w:b/>
          <w:sz w:val="28"/>
          <w:szCs w:val="28"/>
        </w:rPr>
        <w:t xml:space="preserve"> </w:t>
      </w:r>
    </w:p>
    <w:p w14:paraId="3F02681C" w14:textId="77777777" w:rsidR="004E7F22" w:rsidRPr="008B0705" w:rsidRDefault="004E7F22" w:rsidP="004E7F22">
      <w:pPr>
        <w:spacing w:line="360" w:lineRule="auto"/>
        <w:jc w:val="center"/>
        <w:rPr>
          <w:sz w:val="20"/>
          <w:szCs w:val="20"/>
        </w:rPr>
      </w:pPr>
    </w:p>
    <w:p w14:paraId="5A60C985" w14:textId="77777777" w:rsidR="004E7F22" w:rsidRPr="000C362E" w:rsidRDefault="004E7F22" w:rsidP="004E7F22">
      <w:pPr>
        <w:jc w:val="center"/>
        <w:rPr>
          <w:b/>
        </w:rPr>
      </w:pPr>
      <w:r w:rsidRPr="000C362E">
        <w:rPr>
          <w:b/>
        </w:rPr>
        <w:t>Федеральное государственное образовательное бюджетное учреждение</w:t>
      </w:r>
    </w:p>
    <w:p w14:paraId="4E1FDADE" w14:textId="77777777" w:rsidR="004E7F22" w:rsidRPr="00C737C5" w:rsidRDefault="004E7F22" w:rsidP="004E7F22">
      <w:pPr>
        <w:jc w:val="center"/>
        <w:rPr>
          <w:b/>
        </w:rPr>
      </w:pPr>
      <w:r w:rsidRPr="000C362E">
        <w:rPr>
          <w:b/>
        </w:rPr>
        <w:t>высшего образования</w:t>
      </w:r>
    </w:p>
    <w:p w14:paraId="371C518A" w14:textId="77777777" w:rsidR="004E7F22" w:rsidRPr="00C737C5" w:rsidRDefault="004E7F22" w:rsidP="004E7F22">
      <w:pPr>
        <w:jc w:val="center"/>
        <w:rPr>
          <w:b/>
        </w:rPr>
      </w:pPr>
      <w:r w:rsidRPr="000C362E">
        <w:rPr>
          <w:b/>
        </w:rPr>
        <w:t xml:space="preserve">«ФИНАНСОВЫЙ УНИВЕРСИТЕТ ПРИ ПРАВИТЕЛЬСТВЕ </w:t>
      </w:r>
    </w:p>
    <w:p w14:paraId="5470DB45" w14:textId="77777777" w:rsidR="004E7F22" w:rsidRPr="000C362E" w:rsidRDefault="004E7F22" w:rsidP="004E7F22">
      <w:pPr>
        <w:jc w:val="center"/>
        <w:rPr>
          <w:b/>
        </w:rPr>
      </w:pPr>
      <w:r w:rsidRPr="000C362E">
        <w:rPr>
          <w:b/>
        </w:rPr>
        <w:t>РОССИЙСКОЙ ФЕДЕРАЦИИ»</w:t>
      </w:r>
    </w:p>
    <w:p w14:paraId="0898D27E" w14:textId="77777777" w:rsidR="004E7F22" w:rsidRPr="00C737C5" w:rsidRDefault="004E7F22" w:rsidP="004E7F22">
      <w:pPr>
        <w:jc w:val="center"/>
        <w:rPr>
          <w:b/>
        </w:rPr>
      </w:pPr>
      <w:r w:rsidRPr="000C362E">
        <w:rPr>
          <w:b/>
        </w:rPr>
        <w:t>(Финансовый университет)</w:t>
      </w:r>
    </w:p>
    <w:p w14:paraId="69CFD8E1" w14:textId="77777777" w:rsidR="004E7F22" w:rsidRDefault="004E7F22" w:rsidP="004E7F22">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E7F22" w:rsidRPr="009B6A11" w14:paraId="370FF69E" w14:textId="77777777" w:rsidTr="004466BD">
        <w:tc>
          <w:tcPr>
            <w:tcW w:w="2943" w:type="dxa"/>
            <w:shd w:val="clear" w:color="auto" w:fill="auto"/>
          </w:tcPr>
          <w:p w14:paraId="65C016EA" w14:textId="77777777" w:rsidR="004E7F22" w:rsidRPr="00EF620A" w:rsidRDefault="004E7F22" w:rsidP="004466BD">
            <w:r w:rsidRPr="00EF620A">
              <w:t>Кафедра</w:t>
            </w:r>
          </w:p>
        </w:tc>
        <w:tc>
          <w:tcPr>
            <w:tcW w:w="7655" w:type="dxa"/>
            <w:shd w:val="clear" w:color="auto" w:fill="auto"/>
          </w:tcPr>
          <w:p w14:paraId="153BED6C" w14:textId="77777777" w:rsidR="004E7F22" w:rsidRPr="00EF620A" w:rsidRDefault="004E7F22" w:rsidP="004466BD">
            <w:r w:rsidRPr="00C737C5">
              <w:t>Математика, информатика и общегуманитарные дисциплины</w:t>
            </w:r>
          </w:p>
        </w:tc>
      </w:tr>
      <w:tr w:rsidR="004E7F22" w:rsidRPr="009B6A11" w14:paraId="04E00872" w14:textId="77777777" w:rsidTr="004466BD">
        <w:tc>
          <w:tcPr>
            <w:tcW w:w="2943" w:type="dxa"/>
            <w:shd w:val="clear" w:color="auto" w:fill="auto"/>
          </w:tcPr>
          <w:p w14:paraId="7A74CF94" w14:textId="77777777" w:rsidR="004E7F22" w:rsidRPr="00EF620A" w:rsidRDefault="004E7F22" w:rsidP="004466BD">
            <w:r>
              <w:t>Дисциплина</w:t>
            </w:r>
          </w:p>
        </w:tc>
        <w:tc>
          <w:tcPr>
            <w:tcW w:w="7655" w:type="dxa"/>
            <w:shd w:val="clear" w:color="auto" w:fill="auto"/>
          </w:tcPr>
          <w:p w14:paraId="6E4C6C34" w14:textId="77777777" w:rsidR="004E7F22" w:rsidRPr="00EF620A" w:rsidRDefault="004E7F22" w:rsidP="004466BD">
            <w:r>
              <w:t>Математика</w:t>
            </w:r>
          </w:p>
        </w:tc>
      </w:tr>
      <w:tr w:rsidR="004E7F22" w:rsidRPr="009B6A11" w14:paraId="16842C9D" w14:textId="77777777" w:rsidTr="004466BD">
        <w:tc>
          <w:tcPr>
            <w:tcW w:w="2943" w:type="dxa"/>
            <w:shd w:val="clear" w:color="auto" w:fill="auto"/>
          </w:tcPr>
          <w:p w14:paraId="21B0B324" w14:textId="77777777" w:rsidR="004E7F22" w:rsidRPr="00EF620A" w:rsidRDefault="004E7F22" w:rsidP="004466BD">
            <w:r>
              <w:t>Направление подготовки</w:t>
            </w:r>
          </w:p>
        </w:tc>
        <w:tc>
          <w:tcPr>
            <w:tcW w:w="7655" w:type="dxa"/>
            <w:shd w:val="clear" w:color="auto" w:fill="auto"/>
          </w:tcPr>
          <w:p w14:paraId="12D528A0" w14:textId="77777777" w:rsidR="004E7F22" w:rsidRPr="00EF620A" w:rsidRDefault="002D0F24" w:rsidP="002D0F24">
            <w:r>
              <w:t>38.03.02</w:t>
            </w:r>
            <w:r w:rsidR="004E7F22">
              <w:t xml:space="preserve"> </w:t>
            </w:r>
            <w:r>
              <w:t>Менеджмент</w:t>
            </w:r>
          </w:p>
        </w:tc>
      </w:tr>
      <w:tr w:rsidR="004E7F22" w:rsidRPr="009B6A11" w14:paraId="6ACAFF46" w14:textId="77777777" w:rsidTr="004466BD">
        <w:tc>
          <w:tcPr>
            <w:tcW w:w="2943" w:type="dxa"/>
            <w:shd w:val="clear" w:color="auto" w:fill="auto"/>
          </w:tcPr>
          <w:p w14:paraId="67B03622" w14:textId="77777777" w:rsidR="004E7F22" w:rsidRPr="00EF620A" w:rsidRDefault="002D0F24" w:rsidP="004466BD">
            <w:r>
              <w:t>Профиль</w:t>
            </w:r>
          </w:p>
        </w:tc>
        <w:tc>
          <w:tcPr>
            <w:tcW w:w="7655" w:type="dxa"/>
            <w:shd w:val="clear" w:color="auto" w:fill="auto"/>
          </w:tcPr>
          <w:p w14:paraId="6E19B1E8" w14:textId="77777777" w:rsidR="004E7F22" w:rsidRPr="00EF620A" w:rsidRDefault="00AE6E46" w:rsidP="004466BD">
            <w:r>
              <w:t>М</w:t>
            </w:r>
            <w:r w:rsidR="002D0F24">
              <w:t>енеджмент</w:t>
            </w:r>
            <w:r w:rsidR="004E7F22">
              <w:t xml:space="preserve"> </w:t>
            </w:r>
            <w:r>
              <w:t>и управление бизнесом</w:t>
            </w:r>
          </w:p>
        </w:tc>
      </w:tr>
      <w:tr w:rsidR="004E7F22" w:rsidRPr="009B6A11" w14:paraId="2994319F" w14:textId="77777777" w:rsidTr="004466BD">
        <w:tc>
          <w:tcPr>
            <w:tcW w:w="2943" w:type="dxa"/>
            <w:shd w:val="clear" w:color="auto" w:fill="auto"/>
          </w:tcPr>
          <w:p w14:paraId="08B01326" w14:textId="77777777" w:rsidR="004E7F22" w:rsidRPr="00EF620A" w:rsidRDefault="004E7F22" w:rsidP="004466BD">
            <w:r>
              <w:t>Форма обучения</w:t>
            </w:r>
          </w:p>
        </w:tc>
        <w:tc>
          <w:tcPr>
            <w:tcW w:w="7655" w:type="dxa"/>
            <w:shd w:val="clear" w:color="auto" w:fill="auto"/>
          </w:tcPr>
          <w:p w14:paraId="65DB4FE0" w14:textId="77777777" w:rsidR="004E7F22" w:rsidRPr="00EF620A" w:rsidRDefault="007D2C2E" w:rsidP="002D0F24">
            <w:r>
              <w:t>о</w:t>
            </w:r>
            <w:r w:rsidR="001B7321">
              <w:t>чная</w:t>
            </w:r>
          </w:p>
        </w:tc>
      </w:tr>
      <w:tr w:rsidR="004E7F22" w:rsidRPr="009B6A11" w14:paraId="2F36EF31" w14:textId="77777777" w:rsidTr="004466BD">
        <w:tc>
          <w:tcPr>
            <w:tcW w:w="2943" w:type="dxa"/>
            <w:shd w:val="clear" w:color="auto" w:fill="auto"/>
          </w:tcPr>
          <w:p w14:paraId="35407428" w14:textId="77777777" w:rsidR="004E7F22" w:rsidRPr="00EF620A" w:rsidRDefault="004E7F22" w:rsidP="004466BD">
            <w:r>
              <w:t>Семестр</w:t>
            </w:r>
          </w:p>
        </w:tc>
        <w:tc>
          <w:tcPr>
            <w:tcW w:w="7655" w:type="dxa"/>
            <w:shd w:val="clear" w:color="auto" w:fill="auto"/>
          </w:tcPr>
          <w:p w14:paraId="04B502BE" w14:textId="77777777" w:rsidR="004E7F22" w:rsidRPr="00EF620A" w:rsidRDefault="002D0F24" w:rsidP="004466BD">
            <w:r>
              <w:t>2</w:t>
            </w:r>
          </w:p>
        </w:tc>
      </w:tr>
    </w:tbl>
    <w:p w14:paraId="6982FF2B" w14:textId="77777777" w:rsidR="004E7F22" w:rsidRPr="000C362E" w:rsidRDefault="004E7F22" w:rsidP="004E7F22">
      <w:pPr>
        <w:jc w:val="center"/>
        <w:rPr>
          <w:b/>
        </w:rPr>
      </w:pPr>
      <w:r>
        <w:rPr>
          <w:b/>
        </w:rPr>
        <w:t xml:space="preserve">ЭКЗАМЕНАЦИОННЫЙ </w:t>
      </w:r>
      <w:r w:rsidRPr="000C362E">
        <w:rPr>
          <w:b/>
        </w:rPr>
        <w:t>БИЛЕТ №</w:t>
      </w:r>
      <w:r>
        <w:rPr>
          <w:b/>
        </w:rPr>
        <w:t xml:space="preserve">___ </w:t>
      </w:r>
    </w:p>
    <w:p w14:paraId="618402B0" w14:textId="77777777" w:rsidR="004E7F22" w:rsidRDefault="004E7F22" w:rsidP="004E7F22">
      <w:r w:rsidRPr="000C362E">
        <w:tab/>
      </w:r>
    </w:p>
    <w:p w14:paraId="206813A0" w14:textId="77777777" w:rsidR="004E7F22" w:rsidRDefault="004E7F22" w:rsidP="004E7F22">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53C59400" w14:textId="77777777" w:rsidR="004E7F22" w:rsidRDefault="004E7F22" w:rsidP="004E7F22">
      <w:pPr>
        <w:rPr>
          <w:rFonts w:eastAsia="Calibri"/>
          <w:lang w:eastAsia="en-US"/>
        </w:rPr>
      </w:pPr>
      <w:r w:rsidRPr="00822826">
        <w:rPr>
          <w:rFonts w:eastAsia="Calibri"/>
          <w:lang w:eastAsia="en-US"/>
        </w:rPr>
        <w:t>Симметрические матрицы и квадратичные формы.</w:t>
      </w:r>
    </w:p>
    <w:p w14:paraId="5DCBAAA6" w14:textId="77777777" w:rsidR="004E7F22" w:rsidRDefault="004E7F22" w:rsidP="004E7F22">
      <w:pPr>
        <w:rPr>
          <w:b/>
        </w:rPr>
      </w:pPr>
    </w:p>
    <w:p w14:paraId="695E9CA9" w14:textId="77777777" w:rsidR="004E7F22" w:rsidRDefault="004E7F22" w:rsidP="004E7F22">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14:paraId="6DACF0FC" w14:textId="77777777" w:rsidR="004E7F22" w:rsidRPr="000C362E" w:rsidRDefault="004E7F22" w:rsidP="004E7F22">
      <w:pPr>
        <w:rPr>
          <w:b/>
        </w:rPr>
      </w:pPr>
    </w:p>
    <w:p w14:paraId="1EA5DB7A" w14:textId="77777777" w:rsidR="004E7F22" w:rsidRPr="00283762" w:rsidRDefault="004E7F22" w:rsidP="004E7F22">
      <w:pPr>
        <w:tabs>
          <w:tab w:val="center" w:pos="8222"/>
          <w:tab w:val="center" w:pos="8505"/>
          <w:tab w:val="right" w:pos="9356"/>
        </w:tabs>
        <w:suppressAutoHyphens/>
        <w:jc w:val="both"/>
        <w:rPr>
          <w:b/>
        </w:rPr>
      </w:pPr>
      <w:r w:rsidRPr="000C362E">
        <w:rPr>
          <w:b/>
        </w:rPr>
        <w:t>3</w:t>
      </w:r>
      <w:r>
        <w:rPr>
          <w:b/>
        </w:rPr>
        <w:t>. Практико-ориентированное задание</w:t>
      </w:r>
      <w:r w:rsidRPr="000C362E">
        <w:rPr>
          <w:b/>
        </w:rPr>
        <w:t xml:space="preserve"> </w:t>
      </w:r>
      <w:r>
        <w:rPr>
          <w:b/>
        </w:rPr>
        <w:t>по теме «</w:t>
      </w:r>
      <w:r w:rsidRPr="007831C8">
        <w:rPr>
          <w:b/>
        </w:rPr>
        <w:t>Системы лин</w:t>
      </w:r>
      <w:r>
        <w:rPr>
          <w:b/>
        </w:rPr>
        <w:t xml:space="preserve">ейных </w:t>
      </w:r>
      <w:r w:rsidRPr="007831C8">
        <w:rPr>
          <w:b/>
        </w:rPr>
        <w:t>уравнений и неравенств</w:t>
      </w:r>
      <w:r w:rsidRPr="00983852">
        <w:rPr>
          <w:b/>
        </w:rPr>
        <w:t>»</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14:paraId="5BE18866" w14:textId="77777777" w:rsidR="004E7F22" w:rsidRDefault="004E7F22" w:rsidP="004E7F22"/>
    <w:p w14:paraId="763A89EB" w14:textId="77777777" w:rsidR="004E7F22" w:rsidRPr="000C362E" w:rsidRDefault="004E7F22" w:rsidP="004E7F22">
      <w:r w:rsidRPr="000C362E">
        <w:t xml:space="preserve">Подготовил: </w:t>
      </w:r>
      <w:r w:rsidRPr="000C362E">
        <w:tab/>
      </w:r>
      <w:r>
        <w:tab/>
        <w:t xml:space="preserve">_____________________ </w:t>
      </w:r>
      <w:r w:rsidRPr="00BC3909">
        <w:t>ФИО</w:t>
      </w:r>
    </w:p>
    <w:p w14:paraId="3EC9E68B" w14:textId="77777777" w:rsidR="004E7F22" w:rsidRDefault="004E7F22" w:rsidP="004E7F22"/>
    <w:p w14:paraId="629E4B2B" w14:textId="77777777" w:rsidR="004E7F22" w:rsidRPr="000C362E" w:rsidRDefault="004E7F22" w:rsidP="004E7F22">
      <w:r w:rsidRPr="000C362E">
        <w:t>У</w:t>
      </w:r>
      <w:r>
        <w:t>тверждаю</w:t>
      </w:r>
      <w:r w:rsidRPr="000C362E">
        <w:t>:</w:t>
      </w:r>
    </w:p>
    <w:p w14:paraId="6DB6A74E" w14:textId="77777777" w:rsidR="004E7F22" w:rsidRPr="00BC3909" w:rsidRDefault="004E7F22" w:rsidP="004E7F22">
      <w:pPr>
        <w:tabs>
          <w:tab w:val="left" w:pos="5670"/>
        </w:tabs>
      </w:pPr>
      <w:r w:rsidRPr="000C362E">
        <w:t>Зав. кафедрой</w:t>
      </w:r>
      <w:r>
        <w:t xml:space="preserve">            _____________________ </w:t>
      </w:r>
      <w:r w:rsidRPr="00BC3909">
        <w:t>ФИО</w:t>
      </w:r>
      <w:r>
        <w:t xml:space="preserve">      </w:t>
      </w:r>
      <w:proofErr w:type="gramStart"/>
      <w:r>
        <w:t xml:space="preserve">  </w:t>
      </w:r>
      <w:r w:rsidRPr="00C51705">
        <w:t xml:space="preserve"> </w:t>
      </w:r>
      <w:r>
        <w:t>«</w:t>
      </w:r>
      <w:proofErr w:type="gramEnd"/>
      <w:r>
        <w:t>__» _________ 20__</w:t>
      </w:r>
      <w:r w:rsidRPr="00BA1185">
        <w:t xml:space="preserve"> г.</w:t>
      </w:r>
    </w:p>
    <w:p w14:paraId="133D50C0" w14:textId="77777777" w:rsidR="004E7F22" w:rsidRDefault="004E7F22" w:rsidP="004E7F22">
      <w:pPr>
        <w:jc w:val="center"/>
        <w:rPr>
          <w:b/>
          <w:sz w:val="28"/>
          <w:szCs w:val="28"/>
        </w:rPr>
      </w:pPr>
    </w:p>
    <w:p w14:paraId="324FA181" w14:textId="77777777" w:rsidR="004E7F22" w:rsidRDefault="004E7F22" w:rsidP="004E7F22">
      <w:pPr>
        <w:jc w:val="center"/>
        <w:rPr>
          <w:b/>
          <w:sz w:val="28"/>
          <w:szCs w:val="28"/>
        </w:rPr>
      </w:pPr>
    </w:p>
    <w:p w14:paraId="33F39DD7" w14:textId="77777777" w:rsidR="004E7F22" w:rsidRPr="004F6CE4" w:rsidRDefault="004E7F22" w:rsidP="00B21C21">
      <w:pPr>
        <w:autoSpaceDE w:val="0"/>
        <w:autoSpaceDN w:val="0"/>
        <w:adjustRightInd w:val="0"/>
        <w:ind w:firstLine="709"/>
        <w:jc w:val="both"/>
        <w:rPr>
          <w:rFonts w:ascii="TimesNewRomanPSMT" w:hAnsi="TimesNewRomanPSMT" w:cs="TimesNewRomanPSMT"/>
          <w:sz w:val="28"/>
          <w:szCs w:val="28"/>
        </w:rPr>
      </w:pPr>
      <w:r w:rsidRPr="004F6CE4">
        <w:rPr>
          <w:rFonts w:ascii="TimesNewRomanPSMT" w:hAnsi="TimesNewRomanPSMT" w:cs="TimesNewRomanPSMT"/>
          <w:sz w:val="28"/>
          <w:szCs w:val="28"/>
        </w:rPr>
        <w:t>При</w:t>
      </w:r>
      <w:r>
        <w:rPr>
          <w:rFonts w:ascii="TimesNewRomanPSMT" w:hAnsi="TimesNewRomanPSMT" w:cs="TimesNewRomanPSMT"/>
          <w:sz w:val="28"/>
          <w:szCs w:val="28"/>
        </w:rPr>
        <w:t>меры тестовых заданий и практико-ориентированных заданий к билетам для проведения зачета и экза</w:t>
      </w:r>
      <w:r w:rsidR="00C672E2">
        <w:rPr>
          <w:rFonts w:ascii="TimesNewRomanPSMT" w:hAnsi="TimesNewRomanPSMT" w:cs="TimesNewRomanPSMT"/>
          <w:sz w:val="28"/>
          <w:szCs w:val="28"/>
        </w:rPr>
        <w:t>менационным билетам приведены выше.</w:t>
      </w:r>
    </w:p>
    <w:p w14:paraId="23FB21FD" w14:textId="77777777" w:rsidR="00B21C21" w:rsidRDefault="00B21C21" w:rsidP="00FC37EA">
      <w:pPr>
        <w:jc w:val="center"/>
        <w:rPr>
          <w:rFonts w:eastAsia="Calibri"/>
          <w:b/>
          <w:sz w:val="28"/>
          <w:szCs w:val="28"/>
          <w:lang w:eastAsia="en-US"/>
        </w:rPr>
      </w:pPr>
    </w:p>
    <w:p w14:paraId="7453BB6D" w14:textId="77777777" w:rsidR="00FC37EA" w:rsidRDefault="00FC37EA" w:rsidP="00FC37EA">
      <w:pPr>
        <w:jc w:val="center"/>
        <w:rPr>
          <w:rFonts w:eastAsia="Calibri"/>
          <w:b/>
          <w:sz w:val="28"/>
          <w:szCs w:val="28"/>
          <w:lang w:eastAsia="en-US"/>
        </w:rPr>
      </w:pPr>
      <w:r w:rsidRPr="00D04270">
        <w:rPr>
          <w:rFonts w:eastAsia="Calibri"/>
          <w:b/>
          <w:sz w:val="28"/>
          <w:szCs w:val="28"/>
          <w:lang w:eastAsia="en-US"/>
        </w:rPr>
        <w:t>Критерии оценивания</w:t>
      </w:r>
    </w:p>
    <w:p w14:paraId="4B4A409B" w14:textId="77777777" w:rsidR="00FC37EA" w:rsidRPr="00D04270" w:rsidRDefault="00FC37EA" w:rsidP="00FC37EA">
      <w:pPr>
        <w:jc w:val="center"/>
        <w:rPr>
          <w:rFonts w:eastAsia="Calibri"/>
          <w:b/>
          <w:sz w:val="28"/>
          <w:szCs w:val="28"/>
          <w:lang w:eastAsia="en-US"/>
        </w:rPr>
      </w:pPr>
    </w:p>
    <w:p w14:paraId="7A9D4575" w14:textId="77777777" w:rsidR="00FC37EA" w:rsidRPr="00D04270" w:rsidRDefault="00FC37EA" w:rsidP="00FC37EA">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D04270">
        <w:rPr>
          <w:rFonts w:eastAsia="Arial Unicode MS"/>
          <w:color w:val="000000"/>
          <w:sz w:val="28"/>
          <w:szCs w:val="28"/>
          <w:u w:color="000000"/>
          <w:bdr w:val="nil"/>
        </w:rPr>
        <w:t xml:space="preserve">Оценка знаний по 100-балльной шкале проводится в соответствии с нормативными документами </w:t>
      </w:r>
      <w:proofErr w:type="spellStart"/>
      <w:r w:rsidRPr="00D04270">
        <w:rPr>
          <w:rFonts w:eastAsia="Arial Unicode MS"/>
          <w:color w:val="000000"/>
          <w:sz w:val="28"/>
          <w:szCs w:val="28"/>
          <w:u w:color="000000"/>
          <w:bdr w:val="nil"/>
        </w:rPr>
        <w:t>Финун</w:t>
      </w:r>
      <w:r>
        <w:rPr>
          <w:rFonts w:eastAsia="Arial Unicode MS"/>
          <w:color w:val="000000"/>
          <w:sz w:val="28"/>
          <w:szCs w:val="28"/>
          <w:u w:color="000000"/>
          <w:bdr w:val="nil"/>
        </w:rPr>
        <w:t>иверситета</w:t>
      </w:r>
      <w:proofErr w:type="spellEnd"/>
      <w:r>
        <w:rPr>
          <w:rFonts w:eastAsia="Arial Unicode MS"/>
          <w:color w:val="000000"/>
          <w:sz w:val="28"/>
          <w:szCs w:val="28"/>
          <w:u w:color="000000"/>
          <w:bdr w:val="nil"/>
        </w:rPr>
        <w:t>. Основные требования</w:t>
      </w:r>
      <w:r w:rsidRPr="00D04270">
        <w:rPr>
          <w:rFonts w:eastAsia="Arial Unicode MS"/>
          <w:color w:val="000000"/>
          <w:sz w:val="28"/>
          <w:szCs w:val="28"/>
          <w:u w:color="000000"/>
          <w:bdr w:val="nil"/>
        </w:rPr>
        <w:t xml:space="preserve"> к результатам освоения дисциплины изложены таблице </w:t>
      </w:r>
      <w:r w:rsidR="003D1238">
        <w:rPr>
          <w:rFonts w:eastAsia="Arial Unicode MS"/>
          <w:color w:val="000000"/>
          <w:sz w:val="28"/>
          <w:szCs w:val="28"/>
          <w:u w:color="000000"/>
          <w:bdr w:val="nil"/>
        </w:rPr>
        <w:t>5</w:t>
      </w:r>
      <w:r w:rsidRPr="00D04270">
        <w:rPr>
          <w:rFonts w:eastAsia="Arial Unicode MS"/>
          <w:color w:val="000000"/>
          <w:sz w:val="28"/>
          <w:szCs w:val="28"/>
          <w:u w:color="000000"/>
          <w:bdr w:val="nil"/>
        </w:rPr>
        <w:t>.</w:t>
      </w:r>
    </w:p>
    <w:p w14:paraId="7E7EA0D2" w14:textId="77777777" w:rsidR="00A427D9" w:rsidRDefault="00A427D9" w:rsidP="00FC37EA">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p>
    <w:p w14:paraId="5AEC9A4A" w14:textId="77777777" w:rsidR="00FC37EA" w:rsidRPr="00164A62" w:rsidRDefault="00FC37EA" w:rsidP="00FC37EA">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164A62">
        <w:rPr>
          <w:rFonts w:eastAsia="Arial Unicode MS"/>
          <w:color w:val="000000"/>
          <w:sz w:val="28"/>
          <w:szCs w:val="28"/>
          <w:u w:color="000000"/>
          <w:bdr w:val="nil"/>
        </w:rPr>
        <w:t xml:space="preserve">Таблица </w:t>
      </w:r>
      <w:r w:rsidR="003D1238">
        <w:rPr>
          <w:rFonts w:eastAsia="Arial Unicode MS"/>
          <w:color w:val="000000"/>
          <w:sz w:val="28"/>
          <w:szCs w:val="28"/>
          <w:u w:color="000000"/>
          <w:bdr w:val="nil"/>
        </w:rPr>
        <w:t>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FC37EA" w:rsidRPr="00164A62" w14:paraId="4DF800B3" w14:textId="77777777" w:rsidTr="004466BD">
        <w:tc>
          <w:tcPr>
            <w:tcW w:w="6204" w:type="dxa"/>
            <w:vAlign w:val="center"/>
          </w:tcPr>
          <w:p w14:paraId="41E7E86B" w14:textId="77777777" w:rsidR="00FC37EA" w:rsidRPr="00164A62" w:rsidRDefault="00FC37EA" w:rsidP="004466BD">
            <w:pPr>
              <w:tabs>
                <w:tab w:val="left" w:pos="993"/>
                <w:tab w:val="left" w:pos="1080"/>
              </w:tabs>
              <w:suppressAutoHyphens/>
              <w:spacing w:before="100" w:beforeAutospacing="1" w:after="100" w:afterAutospacing="1"/>
              <w:jc w:val="center"/>
              <w:rPr>
                <w:b/>
                <w:sz w:val="28"/>
                <w:szCs w:val="28"/>
              </w:rPr>
            </w:pPr>
            <w:r w:rsidRPr="00164A62">
              <w:rPr>
                <w:b/>
                <w:sz w:val="28"/>
                <w:szCs w:val="28"/>
              </w:rPr>
              <w:t>Требования к результатам освоения дисциплины</w:t>
            </w:r>
          </w:p>
        </w:tc>
        <w:tc>
          <w:tcPr>
            <w:tcW w:w="1650" w:type="dxa"/>
            <w:vAlign w:val="center"/>
          </w:tcPr>
          <w:p w14:paraId="78CC1B0C" w14:textId="77777777" w:rsidR="00FC37EA" w:rsidRPr="00164A62" w:rsidRDefault="00FC37EA" w:rsidP="004466BD">
            <w:pPr>
              <w:tabs>
                <w:tab w:val="left" w:pos="993"/>
                <w:tab w:val="left" w:pos="1080"/>
              </w:tabs>
              <w:suppressAutoHyphens/>
              <w:spacing w:before="100" w:beforeAutospacing="1" w:after="100" w:afterAutospacing="1"/>
              <w:jc w:val="center"/>
              <w:rPr>
                <w:i/>
                <w:sz w:val="28"/>
                <w:szCs w:val="28"/>
              </w:rPr>
            </w:pPr>
            <w:r w:rsidRPr="00164A62">
              <w:rPr>
                <w:b/>
                <w:sz w:val="28"/>
                <w:szCs w:val="28"/>
              </w:rPr>
              <w:t>Оценка</w:t>
            </w:r>
          </w:p>
        </w:tc>
        <w:tc>
          <w:tcPr>
            <w:tcW w:w="1752" w:type="dxa"/>
            <w:vAlign w:val="center"/>
          </w:tcPr>
          <w:p w14:paraId="493694D1" w14:textId="77777777" w:rsidR="00FC37EA" w:rsidRPr="00164A62" w:rsidRDefault="00FC37EA" w:rsidP="004466BD">
            <w:pPr>
              <w:tabs>
                <w:tab w:val="left" w:pos="993"/>
                <w:tab w:val="left" w:pos="1080"/>
              </w:tabs>
              <w:suppressAutoHyphens/>
              <w:spacing w:before="100" w:beforeAutospacing="1" w:after="100" w:afterAutospacing="1"/>
              <w:jc w:val="center"/>
              <w:rPr>
                <w:sz w:val="28"/>
                <w:szCs w:val="28"/>
              </w:rPr>
            </w:pPr>
            <w:r w:rsidRPr="00164A62">
              <w:rPr>
                <w:b/>
                <w:sz w:val="28"/>
                <w:szCs w:val="28"/>
              </w:rPr>
              <w:t xml:space="preserve">Баллы </w:t>
            </w:r>
            <w:r w:rsidRPr="00164A62">
              <w:rPr>
                <w:sz w:val="28"/>
                <w:szCs w:val="28"/>
              </w:rPr>
              <w:t>(</w:t>
            </w:r>
            <w:proofErr w:type="spellStart"/>
            <w:r w:rsidRPr="00164A62">
              <w:rPr>
                <w:sz w:val="28"/>
                <w:szCs w:val="28"/>
              </w:rPr>
              <w:t>рейтинго-вая</w:t>
            </w:r>
            <w:proofErr w:type="spellEnd"/>
            <w:r w:rsidRPr="00164A62">
              <w:rPr>
                <w:sz w:val="28"/>
                <w:szCs w:val="28"/>
              </w:rPr>
              <w:t xml:space="preserve"> оценка)</w:t>
            </w:r>
          </w:p>
        </w:tc>
      </w:tr>
      <w:tr w:rsidR="00FC37EA" w:rsidRPr="00164A62" w14:paraId="4C1AFD1B" w14:textId="77777777" w:rsidTr="004466BD">
        <w:tc>
          <w:tcPr>
            <w:tcW w:w="6204" w:type="dxa"/>
          </w:tcPr>
          <w:p w14:paraId="3E3FA6A6" w14:textId="77777777" w:rsidR="00FC37EA" w:rsidRPr="00164A62" w:rsidRDefault="00FC37EA" w:rsidP="004466BD">
            <w:pPr>
              <w:suppressAutoHyphens/>
              <w:jc w:val="both"/>
              <w:rPr>
                <w:sz w:val="28"/>
                <w:szCs w:val="28"/>
              </w:rPr>
            </w:pPr>
            <w:r w:rsidRPr="00164A62">
              <w:rPr>
                <w:sz w:val="28"/>
                <w:szCs w:val="28"/>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14:paraId="2AE8FD0E" w14:textId="77777777" w:rsidR="00FC37EA" w:rsidRPr="00164A62" w:rsidRDefault="00FC37EA" w:rsidP="004466BD">
            <w:pPr>
              <w:tabs>
                <w:tab w:val="left" w:pos="993"/>
                <w:tab w:val="left" w:pos="1080"/>
              </w:tabs>
              <w:suppressAutoHyphens/>
              <w:jc w:val="center"/>
              <w:rPr>
                <w:i/>
                <w:sz w:val="28"/>
                <w:szCs w:val="28"/>
              </w:rPr>
            </w:pPr>
          </w:p>
          <w:p w14:paraId="4740D841" w14:textId="77777777" w:rsidR="00FC37EA" w:rsidRPr="00164A62" w:rsidRDefault="00EC4560" w:rsidP="00EC4560">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(отлично)</w:t>
            </w:r>
          </w:p>
        </w:tc>
        <w:tc>
          <w:tcPr>
            <w:tcW w:w="1752" w:type="dxa"/>
          </w:tcPr>
          <w:p w14:paraId="1DB50B1C" w14:textId="77777777" w:rsidR="00FC37EA" w:rsidRPr="00164A62" w:rsidRDefault="00FC37EA" w:rsidP="004466BD">
            <w:pPr>
              <w:tabs>
                <w:tab w:val="left" w:pos="993"/>
                <w:tab w:val="left" w:pos="1080"/>
              </w:tabs>
              <w:suppressAutoHyphens/>
              <w:jc w:val="center"/>
              <w:rPr>
                <w:i/>
                <w:sz w:val="28"/>
                <w:szCs w:val="28"/>
              </w:rPr>
            </w:pPr>
          </w:p>
          <w:p w14:paraId="4577EE50" w14:textId="77777777" w:rsidR="00FC37EA" w:rsidRPr="00164A62" w:rsidRDefault="00FC37EA" w:rsidP="004466BD">
            <w:pPr>
              <w:tabs>
                <w:tab w:val="left" w:pos="993"/>
                <w:tab w:val="left" w:pos="1080"/>
              </w:tabs>
              <w:suppressAutoHyphens/>
              <w:jc w:val="center"/>
              <w:rPr>
                <w:i/>
                <w:sz w:val="28"/>
                <w:szCs w:val="28"/>
              </w:rPr>
            </w:pPr>
          </w:p>
          <w:p w14:paraId="24FE554C" w14:textId="77777777" w:rsidR="00FC37EA" w:rsidRPr="00164A62" w:rsidRDefault="00FC37EA" w:rsidP="004466BD">
            <w:pPr>
              <w:tabs>
                <w:tab w:val="left" w:pos="993"/>
                <w:tab w:val="left" w:pos="1080"/>
              </w:tabs>
              <w:suppressAutoHyphens/>
              <w:jc w:val="center"/>
              <w:rPr>
                <w:i/>
                <w:sz w:val="28"/>
                <w:szCs w:val="28"/>
              </w:rPr>
            </w:pPr>
            <w:r w:rsidRPr="00164A62">
              <w:rPr>
                <w:i/>
                <w:sz w:val="28"/>
                <w:szCs w:val="28"/>
              </w:rPr>
              <w:t>86-100</w:t>
            </w:r>
            <w:r w:rsidRPr="00164A62">
              <w:rPr>
                <w:i/>
                <w:sz w:val="28"/>
                <w:szCs w:val="28"/>
                <w:vertAlign w:val="superscript"/>
              </w:rPr>
              <w:footnoteReference w:id="1"/>
            </w:r>
          </w:p>
        </w:tc>
      </w:tr>
      <w:tr w:rsidR="00FC37EA" w:rsidRPr="00164A62" w14:paraId="448FE89B" w14:textId="77777777" w:rsidTr="004466BD">
        <w:tc>
          <w:tcPr>
            <w:tcW w:w="6204" w:type="dxa"/>
          </w:tcPr>
          <w:p w14:paraId="426CCD00" w14:textId="77777777" w:rsidR="00FC37EA" w:rsidRPr="00164A62" w:rsidRDefault="00FC37EA" w:rsidP="004466BD">
            <w:pPr>
              <w:suppressAutoHyphens/>
              <w:jc w:val="both"/>
              <w:rPr>
                <w:sz w:val="28"/>
                <w:szCs w:val="28"/>
              </w:rPr>
            </w:pPr>
            <w:r w:rsidRPr="00164A62">
              <w:rPr>
                <w:sz w:val="28"/>
                <w:szCs w:val="28"/>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14:paraId="63014AD2" w14:textId="77777777" w:rsidR="00FC37EA" w:rsidRPr="00164A62" w:rsidRDefault="00FC37EA" w:rsidP="004466BD">
            <w:pPr>
              <w:tabs>
                <w:tab w:val="left" w:pos="993"/>
                <w:tab w:val="left" w:pos="1080"/>
              </w:tabs>
              <w:suppressAutoHyphens/>
              <w:jc w:val="center"/>
              <w:rPr>
                <w:i/>
                <w:sz w:val="28"/>
                <w:szCs w:val="28"/>
              </w:rPr>
            </w:pPr>
          </w:p>
          <w:p w14:paraId="43A0419E" w14:textId="77777777" w:rsidR="00FC37EA" w:rsidRPr="00164A62" w:rsidRDefault="00FC37EA" w:rsidP="00EC4560">
            <w:pPr>
              <w:tabs>
                <w:tab w:val="left" w:pos="993"/>
                <w:tab w:val="left" w:pos="1080"/>
              </w:tabs>
              <w:suppressAutoHyphens/>
              <w:rPr>
                <w:i/>
                <w:sz w:val="28"/>
                <w:szCs w:val="28"/>
              </w:rPr>
            </w:pPr>
          </w:p>
          <w:p w14:paraId="76021061" w14:textId="77777777" w:rsidR="00FC37EA" w:rsidRPr="00164A62" w:rsidRDefault="00EC4560" w:rsidP="004466BD">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(хорошо)</w:t>
            </w:r>
          </w:p>
        </w:tc>
        <w:tc>
          <w:tcPr>
            <w:tcW w:w="1752" w:type="dxa"/>
          </w:tcPr>
          <w:p w14:paraId="483B4C1A" w14:textId="77777777" w:rsidR="00FC37EA" w:rsidRPr="00164A62" w:rsidRDefault="00FC37EA" w:rsidP="004466BD">
            <w:pPr>
              <w:tabs>
                <w:tab w:val="left" w:pos="993"/>
                <w:tab w:val="left" w:pos="1080"/>
              </w:tabs>
              <w:suppressAutoHyphens/>
              <w:jc w:val="center"/>
              <w:rPr>
                <w:i/>
                <w:sz w:val="28"/>
                <w:szCs w:val="28"/>
              </w:rPr>
            </w:pPr>
          </w:p>
          <w:p w14:paraId="25E36CD2" w14:textId="77777777" w:rsidR="00FC37EA" w:rsidRPr="00164A62" w:rsidRDefault="00FC37EA" w:rsidP="004466BD">
            <w:pPr>
              <w:tabs>
                <w:tab w:val="left" w:pos="993"/>
                <w:tab w:val="left" w:pos="1080"/>
              </w:tabs>
              <w:suppressAutoHyphens/>
              <w:jc w:val="center"/>
              <w:rPr>
                <w:i/>
                <w:sz w:val="28"/>
                <w:szCs w:val="28"/>
              </w:rPr>
            </w:pPr>
          </w:p>
          <w:p w14:paraId="20D272EE" w14:textId="77777777" w:rsidR="00FC37EA" w:rsidRPr="00164A62" w:rsidRDefault="00FC37EA" w:rsidP="004466BD">
            <w:pPr>
              <w:tabs>
                <w:tab w:val="left" w:pos="993"/>
                <w:tab w:val="left" w:pos="1080"/>
              </w:tabs>
              <w:suppressAutoHyphens/>
              <w:jc w:val="center"/>
              <w:rPr>
                <w:i/>
                <w:sz w:val="28"/>
                <w:szCs w:val="28"/>
              </w:rPr>
            </w:pPr>
            <w:r w:rsidRPr="00164A62">
              <w:rPr>
                <w:i/>
                <w:sz w:val="28"/>
                <w:szCs w:val="28"/>
              </w:rPr>
              <w:t>70-85</w:t>
            </w:r>
          </w:p>
        </w:tc>
      </w:tr>
      <w:tr w:rsidR="00FC37EA" w:rsidRPr="00164A62" w14:paraId="14B1B425" w14:textId="77777777" w:rsidTr="004466BD">
        <w:tc>
          <w:tcPr>
            <w:tcW w:w="6204" w:type="dxa"/>
          </w:tcPr>
          <w:p w14:paraId="5FDB5B79" w14:textId="77777777" w:rsidR="00FC37EA" w:rsidRPr="00164A62" w:rsidRDefault="00FC37EA" w:rsidP="004466BD">
            <w:pPr>
              <w:suppressAutoHyphens/>
              <w:jc w:val="both"/>
              <w:rPr>
                <w:sz w:val="28"/>
                <w:szCs w:val="28"/>
              </w:rPr>
            </w:pPr>
            <w:r w:rsidRPr="00164A62">
              <w:rPr>
                <w:sz w:val="28"/>
                <w:szCs w:val="28"/>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650" w:type="dxa"/>
          </w:tcPr>
          <w:p w14:paraId="7D5110A3" w14:textId="77777777" w:rsidR="00FC37EA" w:rsidRPr="00164A62" w:rsidRDefault="00FC37EA" w:rsidP="004466BD">
            <w:pPr>
              <w:tabs>
                <w:tab w:val="left" w:pos="993"/>
                <w:tab w:val="left" w:pos="1080"/>
              </w:tabs>
              <w:suppressAutoHyphens/>
              <w:jc w:val="center"/>
              <w:rPr>
                <w:i/>
                <w:sz w:val="28"/>
                <w:szCs w:val="28"/>
              </w:rPr>
            </w:pPr>
          </w:p>
          <w:p w14:paraId="29F83BB2" w14:textId="77777777" w:rsidR="00FC37EA" w:rsidRPr="00164A62" w:rsidRDefault="00FC37EA" w:rsidP="004466BD">
            <w:pPr>
              <w:tabs>
                <w:tab w:val="left" w:pos="993"/>
                <w:tab w:val="left" w:pos="1080"/>
              </w:tabs>
              <w:suppressAutoHyphens/>
              <w:jc w:val="center"/>
              <w:rPr>
                <w:i/>
                <w:sz w:val="28"/>
                <w:szCs w:val="28"/>
              </w:rPr>
            </w:pPr>
          </w:p>
          <w:p w14:paraId="3316E685" w14:textId="77777777" w:rsidR="00FC37EA" w:rsidRDefault="00EC4560" w:rsidP="004466BD">
            <w:pPr>
              <w:tabs>
                <w:tab w:val="left" w:pos="993"/>
                <w:tab w:val="left" w:pos="1080"/>
              </w:tabs>
              <w:suppressAutoHyphens/>
              <w:jc w:val="center"/>
              <w:rPr>
                <w:i/>
                <w:sz w:val="28"/>
                <w:szCs w:val="28"/>
              </w:rPr>
            </w:pPr>
            <w:r>
              <w:rPr>
                <w:i/>
                <w:sz w:val="28"/>
                <w:szCs w:val="28"/>
              </w:rPr>
              <w:t>з</w:t>
            </w:r>
            <w:r w:rsidR="00FC37EA">
              <w:rPr>
                <w:i/>
                <w:sz w:val="28"/>
                <w:szCs w:val="28"/>
              </w:rPr>
              <w:t>ачтено</w:t>
            </w:r>
          </w:p>
          <w:p w14:paraId="10964167" w14:textId="77777777" w:rsidR="00EC4560" w:rsidRPr="00164A62" w:rsidRDefault="00EC4560" w:rsidP="004466BD">
            <w:pPr>
              <w:tabs>
                <w:tab w:val="left" w:pos="993"/>
                <w:tab w:val="left" w:pos="1080"/>
              </w:tabs>
              <w:suppressAutoHyphens/>
              <w:jc w:val="center"/>
              <w:rPr>
                <w:i/>
                <w:sz w:val="28"/>
                <w:szCs w:val="28"/>
              </w:rPr>
            </w:pPr>
            <w:r>
              <w:rPr>
                <w:i/>
                <w:sz w:val="28"/>
                <w:szCs w:val="28"/>
              </w:rPr>
              <w:t>(удовлетворительно)</w:t>
            </w:r>
          </w:p>
        </w:tc>
        <w:tc>
          <w:tcPr>
            <w:tcW w:w="1752" w:type="dxa"/>
          </w:tcPr>
          <w:p w14:paraId="6F57D206" w14:textId="77777777" w:rsidR="00FC37EA" w:rsidRPr="00164A62" w:rsidRDefault="00FC37EA" w:rsidP="004466BD">
            <w:pPr>
              <w:tabs>
                <w:tab w:val="left" w:pos="993"/>
                <w:tab w:val="left" w:pos="1080"/>
              </w:tabs>
              <w:suppressAutoHyphens/>
              <w:jc w:val="center"/>
              <w:rPr>
                <w:i/>
                <w:sz w:val="28"/>
                <w:szCs w:val="28"/>
              </w:rPr>
            </w:pPr>
          </w:p>
          <w:p w14:paraId="17212692" w14:textId="77777777" w:rsidR="00FC37EA" w:rsidRPr="00164A62" w:rsidRDefault="00FC37EA" w:rsidP="004466BD">
            <w:pPr>
              <w:tabs>
                <w:tab w:val="left" w:pos="993"/>
                <w:tab w:val="left" w:pos="1080"/>
              </w:tabs>
              <w:suppressAutoHyphens/>
              <w:jc w:val="center"/>
              <w:rPr>
                <w:i/>
                <w:sz w:val="28"/>
                <w:szCs w:val="28"/>
              </w:rPr>
            </w:pPr>
          </w:p>
          <w:p w14:paraId="6DD16236" w14:textId="77777777" w:rsidR="00FC37EA" w:rsidRPr="00164A62" w:rsidRDefault="00FC37EA" w:rsidP="004466BD">
            <w:pPr>
              <w:tabs>
                <w:tab w:val="left" w:pos="993"/>
                <w:tab w:val="left" w:pos="1080"/>
              </w:tabs>
              <w:suppressAutoHyphens/>
              <w:jc w:val="center"/>
              <w:rPr>
                <w:i/>
                <w:sz w:val="28"/>
                <w:szCs w:val="28"/>
              </w:rPr>
            </w:pPr>
            <w:r w:rsidRPr="00164A62">
              <w:rPr>
                <w:i/>
                <w:sz w:val="28"/>
                <w:szCs w:val="28"/>
              </w:rPr>
              <w:t>50-69</w:t>
            </w:r>
          </w:p>
        </w:tc>
      </w:tr>
      <w:tr w:rsidR="00FC37EA" w:rsidRPr="00164A62" w14:paraId="73AF297C" w14:textId="77777777" w:rsidTr="004466BD">
        <w:tc>
          <w:tcPr>
            <w:tcW w:w="6204" w:type="dxa"/>
          </w:tcPr>
          <w:p w14:paraId="0058B31B" w14:textId="77777777" w:rsidR="00FC37EA" w:rsidRPr="00164A62" w:rsidRDefault="00FC37EA" w:rsidP="004466BD">
            <w:pPr>
              <w:suppressAutoHyphens/>
              <w:jc w:val="both"/>
              <w:rPr>
                <w:sz w:val="28"/>
                <w:szCs w:val="28"/>
              </w:rPr>
            </w:pPr>
            <w:r w:rsidRPr="00164A62">
              <w:rPr>
                <w:sz w:val="28"/>
                <w:szCs w:val="28"/>
              </w:rPr>
              <w:t>Незнание значительной части материала рабочей программы, неумение сформулировать правильные ответы на вопросы экзаменационного билета, невыполнение практических заданий.</w:t>
            </w:r>
          </w:p>
        </w:tc>
        <w:tc>
          <w:tcPr>
            <w:tcW w:w="1650" w:type="dxa"/>
          </w:tcPr>
          <w:p w14:paraId="65DBC71B" w14:textId="77777777" w:rsidR="00FC37EA" w:rsidRDefault="00FC37EA" w:rsidP="004466BD">
            <w:pPr>
              <w:tabs>
                <w:tab w:val="left" w:pos="993"/>
                <w:tab w:val="left" w:pos="1080"/>
              </w:tabs>
              <w:suppressAutoHyphens/>
              <w:jc w:val="center"/>
              <w:rPr>
                <w:i/>
                <w:sz w:val="28"/>
                <w:szCs w:val="28"/>
              </w:rPr>
            </w:pPr>
            <w:r>
              <w:rPr>
                <w:i/>
                <w:sz w:val="28"/>
                <w:szCs w:val="28"/>
              </w:rPr>
              <w:t>н</w:t>
            </w:r>
            <w:r w:rsidRPr="00164A62">
              <w:rPr>
                <w:i/>
                <w:sz w:val="28"/>
                <w:szCs w:val="28"/>
              </w:rPr>
              <w:t>е</w:t>
            </w:r>
            <w:r>
              <w:rPr>
                <w:i/>
                <w:sz w:val="28"/>
                <w:szCs w:val="28"/>
              </w:rPr>
              <w:t xml:space="preserve"> зачтено</w:t>
            </w:r>
          </w:p>
          <w:p w14:paraId="3B724EC5" w14:textId="77777777" w:rsidR="00EC4560" w:rsidRPr="00164A62" w:rsidRDefault="00EC4560" w:rsidP="004466BD">
            <w:pPr>
              <w:tabs>
                <w:tab w:val="left" w:pos="993"/>
                <w:tab w:val="left" w:pos="1080"/>
              </w:tabs>
              <w:suppressAutoHyphens/>
              <w:jc w:val="center"/>
              <w:rPr>
                <w:i/>
                <w:sz w:val="28"/>
                <w:szCs w:val="28"/>
              </w:rPr>
            </w:pPr>
            <w:r>
              <w:rPr>
                <w:i/>
                <w:sz w:val="28"/>
                <w:szCs w:val="28"/>
              </w:rPr>
              <w:t>(не удовлетворительно)</w:t>
            </w:r>
          </w:p>
        </w:tc>
        <w:tc>
          <w:tcPr>
            <w:tcW w:w="1752" w:type="dxa"/>
          </w:tcPr>
          <w:p w14:paraId="2B44BC60" w14:textId="77777777" w:rsidR="00FC37EA" w:rsidRPr="00164A62" w:rsidRDefault="00FC37EA" w:rsidP="004466BD">
            <w:pPr>
              <w:tabs>
                <w:tab w:val="left" w:pos="993"/>
                <w:tab w:val="left" w:pos="1080"/>
              </w:tabs>
              <w:suppressAutoHyphens/>
              <w:jc w:val="center"/>
              <w:rPr>
                <w:i/>
                <w:sz w:val="28"/>
                <w:szCs w:val="28"/>
              </w:rPr>
            </w:pPr>
          </w:p>
          <w:p w14:paraId="06FB7C6E" w14:textId="77777777" w:rsidR="00FC37EA" w:rsidRPr="00164A62" w:rsidRDefault="00FC37EA" w:rsidP="004466BD">
            <w:pPr>
              <w:tabs>
                <w:tab w:val="left" w:pos="993"/>
                <w:tab w:val="left" w:pos="1080"/>
              </w:tabs>
              <w:suppressAutoHyphens/>
              <w:jc w:val="center"/>
              <w:rPr>
                <w:i/>
                <w:sz w:val="28"/>
                <w:szCs w:val="28"/>
              </w:rPr>
            </w:pPr>
          </w:p>
          <w:p w14:paraId="78E13B5C" w14:textId="77777777" w:rsidR="00FC37EA" w:rsidRPr="00164A62" w:rsidRDefault="00FC37EA" w:rsidP="004466BD">
            <w:pPr>
              <w:tabs>
                <w:tab w:val="left" w:pos="993"/>
                <w:tab w:val="left" w:pos="1080"/>
              </w:tabs>
              <w:suppressAutoHyphens/>
              <w:jc w:val="center"/>
              <w:rPr>
                <w:i/>
                <w:sz w:val="28"/>
                <w:szCs w:val="28"/>
              </w:rPr>
            </w:pPr>
            <w:r w:rsidRPr="00164A62">
              <w:rPr>
                <w:i/>
                <w:sz w:val="28"/>
                <w:szCs w:val="28"/>
              </w:rPr>
              <w:t>0-49</w:t>
            </w:r>
          </w:p>
        </w:tc>
      </w:tr>
    </w:tbl>
    <w:p w14:paraId="21D77DFF" w14:textId="77777777" w:rsidR="004E7F22" w:rsidRDefault="004E7F22" w:rsidP="004E7F22">
      <w:pPr>
        <w:jc w:val="center"/>
        <w:rPr>
          <w:b/>
          <w:sz w:val="28"/>
          <w:szCs w:val="28"/>
        </w:rPr>
      </w:pPr>
    </w:p>
    <w:p w14:paraId="63097487" w14:textId="77777777" w:rsidR="00164A62" w:rsidRPr="00164A62" w:rsidRDefault="00164A62" w:rsidP="00D04270">
      <w:pPr>
        <w:suppressAutoHyphens/>
        <w:ind w:right="68" w:firstLine="357"/>
        <w:jc w:val="both"/>
        <w:rPr>
          <w:rFonts w:ascii="TimesNewRomanPSMT" w:hAnsi="TimesNewRomanPSMT" w:cs="TimesNewRomanPSMT"/>
          <w:b/>
          <w:sz w:val="28"/>
          <w:szCs w:val="28"/>
        </w:rPr>
      </w:pPr>
      <w:r w:rsidRPr="00164A62">
        <w:rPr>
          <w:sz w:val="28"/>
          <w:szCs w:val="28"/>
        </w:rPr>
        <w:tab/>
      </w:r>
      <w:r w:rsidR="00D04270" w:rsidRPr="00D04270">
        <w:rPr>
          <w:sz w:val="28"/>
          <w:szCs w:val="28"/>
        </w:rPr>
        <w:t>Конкретное содержание знаний и умений, которые формируются в ходе освоения дисциплины, п</w:t>
      </w:r>
      <w:r w:rsidR="00D04270">
        <w:rPr>
          <w:sz w:val="28"/>
          <w:szCs w:val="28"/>
        </w:rPr>
        <w:t xml:space="preserve">редставлено в разделе </w:t>
      </w:r>
      <w:r w:rsidR="008F6B59">
        <w:rPr>
          <w:sz w:val="28"/>
          <w:szCs w:val="28"/>
        </w:rPr>
        <w:t>1 данного приложения к</w:t>
      </w:r>
      <w:r w:rsidR="00D04270">
        <w:rPr>
          <w:sz w:val="28"/>
          <w:szCs w:val="28"/>
        </w:rPr>
        <w:t xml:space="preserve"> </w:t>
      </w:r>
      <w:r w:rsidRPr="00164A62">
        <w:rPr>
          <w:sz w:val="28"/>
          <w:szCs w:val="28"/>
        </w:rPr>
        <w:t>рабочей программ</w:t>
      </w:r>
      <w:r w:rsidR="008F6B59">
        <w:rPr>
          <w:sz w:val="28"/>
          <w:szCs w:val="28"/>
        </w:rPr>
        <w:t>е</w:t>
      </w:r>
      <w:r w:rsidRPr="00164A62">
        <w:rPr>
          <w:sz w:val="28"/>
          <w:szCs w:val="28"/>
        </w:rPr>
        <w:t xml:space="preserve"> дисциплины.</w:t>
      </w:r>
    </w:p>
    <w:p w14:paraId="7CC85786" w14:textId="77777777" w:rsidR="00164A62" w:rsidRDefault="00164A62" w:rsidP="00164A62">
      <w:pPr>
        <w:suppressAutoHyphens/>
        <w:ind w:right="70"/>
        <w:jc w:val="center"/>
        <w:rPr>
          <w:sz w:val="28"/>
          <w:szCs w:val="28"/>
        </w:rPr>
      </w:pPr>
    </w:p>
    <w:p w14:paraId="2CD2B2E1" w14:textId="77777777" w:rsidR="00D8519B" w:rsidRDefault="00D8519B" w:rsidP="00D8519B">
      <w:pPr>
        <w:suppressAutoHyphens/>
        <w:ind w:right="70"/>
        <w:rPr>
          <w:b/>
          <w:bCs/>
          <w:i/>
          <w:iCs/>
          <w:sz w:val="28"/>
          <w:szCs w:val="28"/>
        </w:rPr>
      </w:pPr>
      <w:r>
        <w:rPr>
          <w:b/>
          <w:bCs/>
          <w:i/>
          <w:iCs/>
          <w:sz w:val="28"/>
          <w:szCs w:val="28"/>
        </w:rPr>
        <w:t>6.3. Соответствующие приказы, распоряжения ректората о контроле уровня освоен</w:t>
      </w:r>
      <w:r w:rsidR="007800DA">
        <w:rPr>
          <w:b/>
          <w:bCs/>
          <w:i/>
          <w:iCs/>
          <w:sz w:val="28"/>
          <w:szCs w:val="28"/>
        </w:rPr>
        <w:t>ия дисциплин и сформированности</w:t>
      </w:r>
      <w:r>
        <w:rPr>
          <w:b/>
          <w:bCs/>
          <w:i/>
          <w:iCs/>
          <w:sz w:val="28"/>
          <w:szCs w:val="28"/>
        </w:rPr>
        <w:t xml:space="preserve"> компетенций студентов</w:t>
      </w:r>
    </w:p>
    <w:p w14:paraId="2A253DAD" w14:textId="77777777" w:rsidR="00D8519B" w:rsidRDefault="00D8519B" w:rsidP="00D8519B">
      <w:pPr>
        <w:suppressAutoHyphens/>
        <w:ind w:right="70"/>
        <w:rPr>
          <w:sz w:val="28"/>
          <w:szCs w:val="28"/>
        </w:rPr>
      </w:pPr>
    </w:p>
    <w:p w14:paraId="71BBEAD0" w14:textId="77777777" w:rsid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512C2D04" w14:textId="77777777" w:rsidR="00B03357" w:rsidRDefault="00B03357" w:rsidP="00D8519B">
      <w:pPr>
        <w:ind w:firstLine="709"/>
        <w:jc w:val="both"/>
        <w:rPr>
          <w:snapToGrid w:val="0"/>
          <w:sz w:val="28"/>
          <w:szCs w:val="28"/>
        </w:rPr>
      </w:pPr>
    </w:p>
    <w:p w14:paraId="26C7CB3F" w14:textId="77777777" w:rsidR="006E1DA7" w:rsidRDefault="006E1DA7" w:rsidP="00D8519B">
      <w:pPr>
        <w:ind w:firstLine="709"/>
        <w:jc w:val="both"/>
        <w:rPr>
          <w:snapToGrid w:val="0"/>
          <w:sz w:val="28"/>
          <w:szCs w:val="28"/>
        </w:rPr>
      </w:pPr>
    </w:p>
    <w:p w14:paraId="59CCECBA" w14:textId="77777777" w:rsidR="006E1DA7" w:rsidRDefault="006E1DA7" w:rsidP="00D8519B">
      <w:pPr>
        <w:ind w:firstLine="709"/>
        <w:jc w:val="both"/>
        <w:rPr>
          <w:snapToGrid w:val="0"/>
          <w:sz w:val="28"/>
          <w:szCs w:val="28"/>
        </w:rPr>
      </w:pPr>
    </w:p>
    <w:p w14:paraId="25A2884B" w14:textId="77777777" w:rsidR="006E1DA7" w:rsidRDefault="006E1DA7" w:rsidP="00D8519B">
      <w:pPr>
        <w:ind w:firstLine="709"/>
        <w:jc w:val="both"/>
        <w:rPr>
          <w:snapToGrid w:val="0"/>
          <w:sz w:val="28"/>
          <w:szCs w:val="28"/>
        </w:rPr>
      </w:pPr>
    </w:p>
    <w:p w14:paraId="67536E39" w14:textId="77777777" w:rsidR="006E1DA7" w:rsidRPr="00D8519B" w:rsidRDefault="006E1DA7" w:rsidP="00D8519B">
      <w:pPr>
        <w:ind w:firstLine="709"/>
        <w:jc w:val="both"/>
        <w:rPr>
          <w:snapToGrid w:val="0"/>
          <w:sz w:val="28"/>
          <w:szCs w:val="28"/>
        </w:rPr>
      </w:pPr>
    </w:p>
    <w:bookmarkStart w:id="28" w:name="_Toc517100033" w:displacedByCustomXml="next"/>
    <w:sdt>
      <w:sdtPr>
        <w:id w:val="1026373204"/>
        <w:lock w:val="sdtContentLocked"/>
        <w:placeholder>
          <w:docPart w:val="DefaultPlaceholder_1082065158"/>
        </w:placeholder>
        <w:group/>
      </w:sdtPr>
      <w:sdtEndPr/>
      <w:sdtContent>
        <w:p w14:paraId="06B87DC4" w14:textId="77777777" w:rsidR="009B00F1" w:rsidRPr="008C047D" w:rsidRDefault="009C620E" w:rsidP="008C047D">
          <w:pPr>
            <w:pStyle w:val="1"/>
            <w:tabs>
              <w:tab w:val="clear" w:pos="365"/>
            </w:tabs>
            <w:spacing w:line="240" w:lineRule="auto"/>
            <w:ind w:left="426" w:hanging="426"/>
            <w:jc w:val="both"/>
          </w:pPr>
          <w:r>
            <w:t>7</w:t>
          </w:r>
          <w:r w:rsidR="009B00F1" w:rsidRPr="008C047D">
            <w:t>. Перечень основной и дополнительной учебной литературы, необходимой для освоения дисциплины</w:t>
          </w:r>
        </w:p>
        <w:bookmarkEnd w:id="27" w:displacedByCustomXml="next"/>
        <w:bookmarkEnd w:id="26" w:displacedByCustomXml="next"/>
        <w:bookmarkEnd w:id="25" w:displacedByCustomXml="next"/>
        <w:bookmarkEnd w:id="28" w:displacedByCustomXml="next"/>
      </w:sdtContent>
    </w:sdt>
    <w:p w14:paraId="6EBD81BF" w14:textId="77777777" w:rsidR="008C047D" w:rsidRPr="008C047D" w:rsidRDefault="008C047D" w:rsidP="008C047D">
      <w:pPr>
        <w:ind w:firstLine="720"/>
        <w:rPr>
          <w:sz w:val="28"/>
          <w:szCs w:val="28"/>
        </w:rPr>
      </w:pPr>
      <w:bookmarkStart w:id="29" w:name="_Toc432521500"/>
      <w:bookmarkStart w:id="30" w:name="_Toc432521433"/>
      <w:bookmarkStart w:id="31" w:name="_Toc432521407"/>
    </w:p>
    <w:p w14:paraId="77276968" w14:textId="77777777" w:rsidR="00CA4AC0" w:rsidRDefault="00CA4AC0" w:rsidP="00CA4AC0">
      <w:pPr>
        <w:ind w:left="797" w:hanging="797"/>
        <w:contextualSpacing/>
        <w:jc w:val="center"/>
        <w:outlineLvl w:val="0"/>
        <w:rPr>
          <w:b/>
          <w:sz w:val="28"/>
          <w:szCs w:val="28"/>
        </w:rPr>
      </w:pPr>
      <w:r w:rsidRPr="00357B17">
        <w:rPr>
          <w:b/>
          <w:sz w:val="28"/>
          <w:szCs w:val="28"/>
        </w:rPr>
        <w:t>Основная литература</w:t>
      </w:r>
    </w:p>
    <w:p w14:paraId="3E039FB6" w14:textId="77777777" w:rsidR="00CA4AC0" w:rsidRPr="00357B17" w:rsidRDefault="00CA4AC0" w:rsidP="00CA4AC0">
      <w:pPr>
        <w:ind w:left="797" w:hanging="797"/>
        <w:contextualSpacing/>
        <w:jc w:val="center"/>
        <w:outlineLvl w:val="0"/>
        <w:rPr>
          <w:b/>
          <w:sz w:val="28"/>
          <w:szCs w:val="28"/>
        </w:rPr>
      </w:pPr>
    </w:p>
    <w:p w14:paraId="2C12D65F" w14:textId="77777777" w:rsidR="00CA4AC0" w:rsidRPr="009D4805" w:rsidRDefault="00CA4AC0" w:rsidP="00CA4AC0">
      <w:pPr>
        <w:pStyle w:val="Pa5"/>
        <w:spacing w:line="360" w:lineRule="auto"/>
        <w:jc w:val="both"/>
        <w:rPr>
          <w:rFonts w:ascii="Times New Roman" w:hAnsi="Times New Roman"/>
          <w:sz w:val="28"/>
          <w:szCs w:val="28"/>
        </w:rPr>
      </w:pPr>
      <w:r>
        <w:rPr>
          <w:b/>
          <w:sz w:val="28"/>
          <w:szCs w:val="28"/>
        </w:rPr>
        <w:t>1</w:t>
      </w:r>
      <w:r w:rsidRPr="00E423D8">
        <w:rPr>
          <w:b/>
          <w:sz w:val="28"/>
          <w:szCs w:val="28"/>
        </w:rPr>
        <w:t>.</w:t>
      </w:r>
      <w:r w:rsidRPr="00E423D8">
        <w:rPr>
          <w:sz w:val="28"/>
          <w:szCs w:val="28"/>
        </w:rPr>
        <w:t xml:space="preserve"> </w:t>
      </w:r>
      <w:r>
        <w:rPr>
          <w:b/>
          <w:bCs/>
          <w:sz w:val="28"/>
          <w:szCs w:val="28"/>
        </w:rPr>
        <w:t xml:space="preserve">Кремер Н. Ш.  </w:t>
      </w:r>
      <w:r w:rsidRPr="00AD5410">
        <w:rPr>
          <w:bCs/>
          <w:sz w:val="28"/>
          <w:szCs w:val="28"/>
        </w:rPr>
        <w:t xml:space="preserve">Линейная алгебра: учебник и практикум для академического бакалавриата / Н. Ш. Кремер, М. Н. Фридман. — 2-е изд., </w:t>
      </w:r>
      <w:proofErr w:type="spellStart"/>
      <w:r w:rsidRPr="00AD5410">
        <w:rPr>
          <w:bCs/>
          <w:sz w:val="28"/>
          <w:szCs w:val="28"/>
        </w:rPr>
        <w:t>испр</w:t>
      </w:r>
      <w:proofErr w:type="spellEnd"/>
      <w:proofErr w:type="gramStart"/>
      <w:r w:rsidRPr="00AD5410">
        <w:rPr>
          <w:bCs/>
          <w:sz w:val="28"/>
          <w:szCs w:val="28"/>
        </w:rPr>
        <w:t>.</w:t>
      </w:r>
      <w:proofErr w:type="gramEnd"/>
      <w:r w:rsidRPr="00AD5410">
        <w:rPr>
          <w:bCs/>
          <w:sz w:val="28"/>
          <w:szCs w:val="28"/>
        </w:rPr>
        <w:t xml:space="preserve"> и доп. — Москва: Издательство </w:t>
      </w:r>
      <w:proofErr w:type="spellStart"/>
      <w:r w:rsidRPr="00AD5410">
        <w:rPr>
          <w:bCs/>
          <w:sz w:val="28"/>
          <w:szCs w:val="28"/>
        </w:rPr>
        <w:t>Юрайт</w:t>
      </w:r>
      <w:proofErr w:type="spellEnd"/>
      <w:r w:rsidRPr="00AD5410">
        <w:rPr>
          <w:bCs/>
          <w:sz w:val="28"/>
          <w:szCs w:val="28"/>
        </w:rPr>
        <w:t>, 2018. — 311 с.</w:t>
      </w:r>
      <w:r>
        <w:rPr>
          <w:bCs/>
          <w:sz w:val="28"/>
          <w:szCs w:val="28"/>
        </w:rPr>
        <w:t xml:space="preserve"> </w:t>
      </w:r>
      <w:r w:rsidRPr="009D4805">
        <w:rPr>
          <w:rFonts w:ascii="Times New Roman" w:hAnsi="Times New Roman"/>
          <w:sz w:val="28"/>
          <w:szCs w:val="28"/>
        </w:rPr>
        <w:t>(</w:t>
      </w:r>
      <w:r w:rsidRPr="00E747FC">
        <w:rPr>
          <w:rFonts w:ascii="Times New Roman" w:hAnsi="Times New Roman"/>
          <w:sz w:val="28"/>
          <w:szCs w:val="28"/>
        </w:rPr>
        <w:t xml:space="preserve">ЭБС </w:t>
      </w:r>
      <w:proofErr w:type="spellStart"/>
      <w:r w:rsidRPr="00E747FC">
        <w:rPr>
          <w:rFonts w:ascii="Times New Roman" w:hAnsi="Times New Roman"/>
          <w:sz w:val="28"/>
          <w:szCs w:val="28"/>
        </w:rPr>
        <w:t>Юрайт</w:t>
      </w:r>
      <w:proofErr w:type="spellEnd"/>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 xml:space="preserve">вход через образовательный портал </w:t>
      </w:r>
      <w:proofErr w:type="spellStart"/>
      <w:r>
        <w:rPr>
          <w:sz w:val="28"/>
          <w:szCs w:val="28"/>
        </w:rPr>
        <w:t>Финуниверситета</w:t>
      </w:r>
      <w:proofErr w:type="spellEnd"/>
      <w:r>
        <w:rPr>
          <w:sz w:val="28"/>
          <w:szCs w:val="28"/>
        </w:rPr>
        <w:t xml:space="preserve"> по личному логину и паролю</w:t>
      </w:r>
      <w:r w:rsidRPr="009D4805">
        <w:rPr>
          <w:rFonts w:ascii="Times New Roman" w:hAnsi="Times New Roman"/>
          <w:sz w:val="28"/>
          <w:szCs w:val="28"/>
        </w:rPr>
        <w:t>)</w:t>
      </w:r>
    </w:p>
    <w:p w14:paraId="69B6B866" w14:textId="77777777" w:rsidR="00CA4AC0" w:rsidRPr="00031179" w:rsidRDefault="00CA4AC0" w:rsidP="00CA4AC0">
      <w:pPr>
        <w:pStyle w:val="Pa5"/>
        <w:spacing w:line="360" w:lineRule="auto"/>
        <w:jc w:val="both"/>
        <w:rPr>
          <w:rFonts w:ascii="Times New Roman" w:hAnsi="Times New Roman"/>
          <w:sz w:val="28"/>
          <w:szCs w:val="28"/>
        </w:rPr>
      </w:pPr>
      <w:r w:rsidRPr="007A4EBB">
        <w:rPr>
          <w:b/>
          <w:sz w:val="28"/>
          <w:szCs w:val="28"/>
        </w:rPr>
        <w:t>2.</w:t>
      </w:r>
      <w:r w:rsidRPr="007A4EBB">
        <w:rPr>
          <w:sz w:val="28"/>
          <w:szCs w:val="28"/>
        </w:rPr>
        <w:t xml:space="preserve"> </w:t>
      </w:r>
      <w:r w:rsidRPr="007A4EBB">
        <w:rPr>
          <w:b/>
          <w:bCs/>
          <w:sz w:val="28"/>
          <w:szCs w:val="28"/>
        </w:rPr>
        <w:t xml:space="preserve">Кремер, Н. Ш.  </w:t>
      </w:r>
      <w:r w:rsidRPr="007A4EBB">
        <w:rPr>
          <w:bCs/>
          <w:sz w:val="28"/>
          <w:szCs w:val="28"/>
        </w:rPr>
        <w:t>Математический анализ в 2 ч</w:t>
      </w:r>
      <w:r>
        <w:rPr>
          <w:bCs/>
          <w:sz w:val="28"/>
          <w:szCs w:val="28"/>
        </w:rPr>
        <w:t>. Часть 1</w:t>
      </w:r>
      <w:r w:rsidRPr="007A4EBB">
        <w:rPr>
          <w:bCs/>
          <w:sz w:val="28"/>
          <w:szCs w:val="28"/>
        </w:rPr>
        <w:t>: учебник и практикум для академического бакалавриата / Н. Ш. Кр</w:t>
      </w:r>
      <w:r>
        <w:rPr>
          <w:bCs/>
          <w:sz w:val="28"/>
          <w:szCs w:val="28"/>
        </w:rPr>
        <w:t xml:space="preserve">емер, Б. А. </w:t>
      </w:r>
      <w:proofErr w:type="spellStart"/>
      <w:r>
        <w:rPr>
          <w:bCs/>
          <w:sz w:val="28"/>
          <w:szCs w:val="28"/>
        </w:rPr>
        <w:t>Путко</w:t>
      </w:r>
      <w:proofErr w:type="spellEnd"/>
      <w:r>
        <w:rPr>
          <w:bCs/>
          <w:sz w:val="28"/>
          <w:szCs w:val="28"/>
        </w:rPr>
        <w:t>, И. М. Тришин</w:t>
      </w:r>
      <w:r w:rsidRPr="007A4EBB">
        <w:rPr>
          <w:bCs/>
          <w:sz w:val="28"/>
          <w:szCs w:val="28"/>
        </w:rPr>
        <w:t xml:space="preserve">; ответственный </w:t>
      </w:r>
      <w:r>
        <w:rPr>
          <w:bCs/>
          <w:sz w:val="28"/>
          <w:szCs w:val="28"/>
        </w:rPr>
        <w:t>редактор Н. Ш. Кремер. — Москва</w:t>
      </w:r>
      <w:r w:rsidRPr="007A4EBB">
        <w:rPr>
          <w:bCs/>
          <w:sz w:val="28"/>
          <w:szCs w:val="28"/>
        </w:rPr>
        <w:t xml:space="preserve">: Издательство </w:t>
      </w:r>
      <w:proofErr w:type="spellStart"/>
      <w:r w:rsidRPr="007A4EBB">
        <w:rPr>
          <w:bCs/>
          <w:sz w:val="28"/>
          <w:szCs w:val="28"/>
        </w:rPr>
        <w:t>Юрайт</w:t>
      </w:r>
      <w:proofErr w:type="spellEnd"/>
      <w:r w:rsidRPr="007A4EBB">
        <w:rPr>
          <w:bCs/>
          <w:sz w:val="28"/>
          <w:szCs w:val="28"/>
        </w:rPr>
        <w:t>, 2018. — 244 с</w:t>
      </w:r>
      <w:r>
        <w:rPr>
          <w:bCs/>
          <w:sz w:val="28"/>
          <w:szCs w:val="28"/>
        </w:rPr>
        <w:t xml:space="preserve">. </w:t>
      </w:r>
      <w:r w:rsidRPr="009D4805">
        <w:rPr>
          <w:rFonts w:ascii="Times New Roman" w:hAnsi="Times New Roman"/>
          <w:sz w:val="28"/>
          <w:szCs w:val="28"/>
        </w:rPr>
        <w:t>(</w:t>
      </w:r>
      <w:r w:rsidRPr="00E747FC">
        <w:rPr>
          <w:rFonts w:ascii="Times New Roman" w:hAnsi="Times New Roman"/>
          <w:sz w:val="28"/>
          <w:szCs w:val="28"/>
        </w:rPr>
        <w:t xml:space="preserve">ЭБС </w:t>
      </w:r>
      <w:proofErr w:type="spellStart"/>
      <w:r w:rsidRPr="00E747FC">
        <w:rPr>
          <w:rFonts w:ascii="Times New Roman" w:hAnsi="Times New Roman"/>
          <w:sz w:val="28"/>
          <w:szCs w:val="28"/>
        </w:rPr>
        <w:t>Юрайт</w:t>
      </w:r>
      <w:proofErr w:type="spellEnd"/>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 xml:space="preserve">вход через образовательный портал </w:t>
      </w:r>
      <w:proofErr w:type="spellStart"/>
      <w:r>
        <w:rPr>
          <w:sz w:val="28"/>
          <w:szCs w:val="28"/>
        </w:rPr>
        <w:t>Финуниверситета</w:t>
      </w:r>
      <w:proofErr w:type="spellEnd"/>
      <w:r>
        <w:rPr>
          <w:sz w:val="28"/>
          <w:szCs w:val="28"/>
        </w:rPr>
        <w:t xml:space="preserve"> по личному логину и паролю</w:t>
      </w:r>
      <w:r w:rsidRPr="009D4805">
        <w:rPr>
          <w:rFonts w:ascii="Times New Roman" w:hAnsi="Times New Roman"/>
          <w:sz w:val="28"/>
          <w:szCs w:val="28"/>
        </w:rPr>
        <w:t>)</w:t>
      </w:r>
      <w:r>
        <w:rPr>
          <w:rFonts w:ascii="Times New Roman" w:hAnsi="Times New Roman"/>
          <w:sz w:val="28"/>
          <w:szCs w:val="28"/>
        </w:rPr>
        <w:t>.</w:t>
      </w:r>
    </w:p>
    <w:p w14:paraId="21CD229C" w14:textId="77777777" w:rsidR="00CA4AC0" w:rsidRPr="009D4805" w:rsidRDefault="00CA4AC0" w:rsidP="00CA4AC0">
      <w:pPr>
        <w:pStyle w:val="Pa5"/>
        <w:spacing w:line="360" w:lineRule="auto"/>
        <w:jc w:val="both"/>
        <w:rPr>
          <w:rFonts w:ascii="Times New Roman" w:hAnsi="Times New Roman"/>
          <w:sz w:val="28"/>
          <w:szCs w:val="28"/>
        </w:rPr>
      </w:pPr>
      <w:r w:rsidRPr="00B62D2E">
        <w:rPr>
          <w:rFonts w:ascii="Times New Roman" w:hAnsi="Times New Roman"/>
          <w:b/>
          <w:iCs/>
          <w:color w:val="000000"/>
          <w:sz w:val="28"/>
          <w:szCs w:val="28"/>
          <w:shd w:val="clear" w:color="auto" w:fill="FFFFFF"/>
        </w:rPr>
        <w:t>3. Кремер, Н. Ш.</w:t>
      </w:r>
      <w:r>
        <w:rPr>
          <w:rFonts w:ascii="Arial" w:hAnsi="Arial" w:cs="Arial"/>
          <w:i/>
          <w:iCs/>
          <w:color w:val="000000"/>
          <w:shd w:val="clear" w:color="auto" w:fill="FFFFFF"/>
        </w:rPr>
        <w:t> </w:t>
      </w:r>
      <w:r>
        <w:rPr>
          <w:rFonts w:ascii="Arial" w:hAnsi="Arial" w:cs="Arial"/>
          <w:color w:val="000000"/>
          <w:shd w:val="clear" w:color="auto" w:fill="FFFFFF"/>
        </w:rPr>
        <w:t> </w:t>
      </w:r>
      <w:r w:rsidRPr="00B62D2E">
        <w:rPr>
          <w:rFonts w:ascii="Times New Roman" w:hAnsi="Times New Roman"/>
          <w:color w:val="000000"/>
          <w:sz w:val="28"/>
          <w:szCs w:val="28"/>
          <w:shd w:val="clear" w:color="auto" w:fill="FFFFFF"/>
        </w:rPr>
        <w:t>Матем</w:t>
      </w:r>
      <w:r>
        <w:rPr>
          <w:rFonts w:ascii="Times New Roman" w:hAnsi="Times New Roman"/>
          <w:color w:val="000000"/>
          <w:sz w:val="28"/>
          <w:szCs w:val="28"/>
          <w:shd w:val="clear" w:color="auto" w:fill="FFFFFF"/>
        </w:rPr>
        <w:t>атический анализ в 2 ч. Часть 2</w:t>
      </w:r>
      <w:r w:rsidRPr="00B62D2E">
        <w:rPr>
          <w:rFonts w:ascii="Times New Roman" w:hAnsi="Times New Roman"/>
          <w:color w:val="000000"/>
          <w:sz w:val="28"/>
          <w:szCs w:val="28"/>
          <w:shd w:val="clear" w:color="auto" w:fill="FFFFFF"/>
        </w:rPr>
        <w:t>: учебник и практикум для академического бакалавриата / Н. Ш. Кремер, Б. А. </w:t>
      </w:r>
      <w:proofErr w:type="spellStart"/>
      <w:r w:rsidRPr="00B62D2E">
        <w:rPr>
          <w:rFonts w:ascii="Times New Roman" w:hAnsi="Times New Roman"/>
          <w:color w:val="000000"/>
          <w:sz w:val="28"/>
          <w:szCs w:val="28"/>
          <w:shd w:val="clear" w:color="auto" w:fill="FFFFFF"/>
        </w:rPr>
        <w:t>Путко</w:t>
      </w:r>
      <w:proofErr w:type="spellEnd"/>
      <w:r w:rsidRPr="00B62D2E">
        <w:rPr>
          <w:rFonts w:ascii="Times New Roman" w:hAnsi="Times New Roman"/>
          <w:color w:val="000000"/>
          <w:sz w:val="28"/>
          <w:szCs w:val="28"/>
          <w:shd w:val="clear" w:color="auto" w:fill="FFFFFF"/>
        </w:rPr>
        <w:t xml:space="preserve">, И. М. Тришин; ответственный </w:t>
      </w:r>
      <w:r>
        <w:rPr>
          <w:rFonts w:ascii="Times New Roman" w:hAnsi="Times New Roman"/>
          <w:color w:val="000000"/>
          <w:sz w:val="28"/>
          <w:szCs w:val="28"/>
          <w:shd w:val="clear" w:color="auto" w:fill="FFFFFF"/>
        </w:rPr>
        <w:t xml:space="preserve">редактор Н. Ш. Кремер. — Москва: Издательство </w:t>
      </w:r>
      <w:proofErr w:type="spellStart"/>
      <w:r>
        <w:rPr>
          <w:rFonts w:ascii="Times New Roman" w:hAnsi="Times New Roman"/>
          <w:color w:val="000000"/>
          <w:sz w:val="28"/>
          <w:szCs w:val="28"/>
          <w:shd w:val="clear" w:color="auto" w:fill="FFFFFF"/>
        </w:rPr>
        <w:t>Юрайт</w:t>
      </w:r>
      <w:proofErr w:type="spellEnd"/>
      <w:r>
        <w:rPr>
          <w:rFonts w:ascii="Times New Roman" w:hAnsi="Times New Roman"/>
          <w:color w:val="000000"/>
          <w:sz w:val="28"/>
          <w:szCs w:val="28"/>
          <w:shd w:val="clear" w:color="auto" w:fill="FFFFFF"/>
        </w:rPr>
        <w:t xml:space="preserve">, 2018. — </w:t>
      </w:r>
      <w:r w:rsidRPr="00B62D2E">
        <w:rPr>
          <w:rFonts w:ascii="Times New Roman" w:hAnsi="Times New Roman"/>
          <w:color w:val="000000"/>
          <w:sz w:val="28"/>
          <w:szCs w:val="28"/>
          <w:shd w:val="clear" w:color="auto" w:fill="FFFFFF"/>
        </w:rPr>
        <w:t>389 с. </w:t>
      </w:r>
      <w:r w:rsidRPr="009D4805">
        <w:rPr>
          <w:rFonts w:ascii="Times New Roman" w:hAnsi="Times New Roman"/>
          <w:sz w:val="28"/>
          <w:szCs w:val="28"/>
        </w:rPr>
        <w:t>(</w:t>
      </w:r>
      <w:r w:rsidRPr="00E747FC">
        <w:rPr>
          <w:rFonts w:ascii="Times New Roman" w:hAnsi="Times New Roman"/>
          <w:sz w:val="28"/>
          <w:szCs w:val="28"/>
        </w:rPr>
        <w:t xml:space="preserve">ЭБС </w:t>
      </w:r>
      <w:proofErr w:type="spellStart"/>
      <w:r w:rsidRPr="00E747FC">
        <w:rPr>
          <w:rFonts w:ascii="Times New Roman" w:hAnsi="Times New Roman"/>
          <w:sz w:val="28"/>
          <w:szCs w:val="28"/>
        </w:rPr>
        <w:t>Юрайт</w:t>
      </w:r>
      <w:proofErr w:type="spellEnd"/>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 xml:space="preserve">вход через образовательный портал </w:t>
      </w:r>
      <w:proofErr w:type="spellStart"/>
      <w:r>
        <w:rPr>
          <w:sz w:val="28"/>
          <w:szCs w:val="28"/>
        </w:rPr>
        <w:t>Финуниверситета</w:t>
      </w:r>
      <w:proofErr w:type="spellEnd"/>
      <w:r>
        <w:rPr>
          <w:sz w:val="28"/>
          <w:szCs w:val="28"/>
        </w:rPr>
        <w:t xml:space="preserve"> по личному логину и паролю</w:t>
      </w:r>
      <w:r w:rsidRPr="009D4805">
        <w:rPr>
          <w:rFonts w:ascii="Times New Roman" w:hAnsi="Times New Roman"/>
          <w:sz w:val="28"/>
          <w:szCs w:val="28"/>
        </w:rPr>
        <w:t>)</w:t>
      </w:r>
      <w:r>
        <w:rPr>
          <w:rFonts w:ascii="Times New Roman" w:hAnsi="Times New Roman"/>
          <w:sz w:val="28"/>
          <w:szCs w:val="28"/>
        </w:rPr>
        <w:t>.</w:t>
      </w:r>
    </w:p>
    <w:p w14:paraId="55B57052" w14:textId="77777777" w:rsidR="00CA4AC0" w:rsidRPr="00AC03CB" w:rsidRDefault="00CA4AC0" w:rsidP="00CA4AC0">
      <w:pPr>
        <w:autoSpaceDE w:val="0"/>
        <w:autoSpaceDN w:val="0"/>
        <w:adjustRightInd w:val="0"/>
        <w:jc w:val="both"/>
        <w:rPr>
          <w:sz w:val="28"/>
          <w:szCs w:val="28"/>
          <w:lang w:eastAsia="en-US"/>
        </w:rPr>
      </w:pPr>
    </w:p>
    <w:p w14:paraId="2CA2D5BA" w14:textId="77777777" w:rsidR="00CA4AC0" w:rsidRDefault="00CA4AC0" w:rsidP="00CA4AC0">
      <w:pPr>
        <w:autoSpaceDE w:val="0"/>
        <w:autoSpaceDN w:val="0"/>
        <w:adjustRightInd w:val="0"/>
        <w:jc w:val="center"/>
        <w:outlineLvl w:val="0"/>
        <w:rPr>
          <w:b/>
          <w:bCs/>
          <w:sz w:val="28"/>
          <w:szCs w:val="28"/>
          <w:lang w:eastAsia="en-US"/>
        </w:rPr>
      </w:pPr>
      <w:r w:rsidRPr="00AC03CB">
        <w:rPr>
          <w:b/>
          <w:bCs/>
          <w:sz w:val="28"/>
          <w:szCs w:val="28"/>
          <w:lang w:eastAsia="en-US"/>
        </w:rPr>
        <w:t>Дополнительная литература</w:t>
      </w:r>
    </w:p>
    <w:p w14:paraId="7DEE1589" w14:textId="77777777" w:rsidR="00CA4AC0" w:rsidRPr="00AC03CB" w:rsidRDefault="00CA4AC0" w:rsidP="00CA4AC0">
      <w:pPr>
        <w:autoSpaceDE w:val="0"/>
        <w:autoSpaceDN w:val="0"/>
        <w:adjustRightInd w:val="0"/>
        <w:jc w:val="center"/>
        <w:rPr>
          <w:b/>
          <w:bCs/>
          <w:sz w:val="28"/>
          <w:szCs w:val="28"/>
          <w:lang w:eastAsia="en-US"/>
        </w:rPr>
      </w:pPr>
    </w:p>
    <w:p w14:paraId="31BD2839" w14:textId="2F3A4901" w:rsidR="00CA4AC0" w:rsidRPr="009D4805" w:rsidRDefault="00CA4AC0" w:rsidP="00CA4AC0">
      <w:pPr>
        <w:pStyle w:val="Pa5"/>
        <w:spacing w:line="360" w:lineRule="auto"/>
        <w:jc w:val="both"/>
        <w:rPr>
          <w:rFonts w:ascii="Times New Roman" w:hAnsi="Times New Roman"/>
          <w:sz w:val="28"/>
          <w:szCs w:val="28"/>
        </w:rPr>
      </w:pPr>
      <w:r>
        <w:rPr>
          <w:rFonts w:ascii="Times New Roman" w:hAnsi="Times New Roman"/>
          <w:b/>
          <w:bCs/>
          <w:color w:val="000000"/>
          <w:sz w:val="28"/>
          <w:szCs w:val="28"/>
        </w:rPr>
        <w:t xml:space="preserve">4. </w:t>
      </w:r>
      <w:r w:rsidRPr="009D4805">
        <w:rPr>
          <w:rFonts w:ascii="Times New Roman" w:hAnsi="Times New Roman"/>
          <w:b/>
          <w:bCs/>
          <w:sz w:val="28"/>
          <w:szCs w:val="28"/>
        </w:rPr>
        <w:t xml:space="preserve">Кремер </w:t>
      </w:r>
      <w:proofErr w:type="gramStart"/>
      <w:r w:rsidRPr="009D4805">
        <w:rPr>
          <w:rFonts w:ascii="Times New Roman" w:hAnsi="Times New Roman"/>
          <w:b/>
          <w:bCs/>
          <w:sz w:val="28"/>
          <w:szCs w:val="28"/>
        </w:rPr>
        <w:t>Н.Ш.</w:t>
      </w:r>
      <w:proofErr w:type="gramEnd"/>
      <w:r w:rsidRPr="009D4805">
        <w:rPr>
          <w:rFonts w:ascii="Times New Roman" w:hAnsi="Times New Roman"/>
          <w:b/>
          <w:bCs/>
          <w:sz w:val="28"/>
          <w:szCs w:val="28"/>
        </w:rPr>
        <w:t xml:space="preserve">, </w:t>
      </w:r>
      <w:proofErr w:type="spellStart"/>
      <w:r w:rsidRPr="009D4805">
        <w:rPr>
          <w:rFonts w:ascii="Times New Roman" w:hAnsi="Times New Roman"/>
          <w:b/>
          <w:bCs/>
          <w:sz w:val="28"/>
          <w:szCs w:val="28"/>
        </w:rPr>
        <w:t>Путко</w:t>
      </w:r>
      <w:proofErr w:type="spellEnd"/>
      <w:r w:rsidRPr="009D4805">
        <w:rPr>
          <w:rFonts w:ascii="Times New Roman" w:hAnsi="Times New Roman"/>
          <w:b/>
          <w:bCs/>
          <w:sz w:val="28"/>
          <w:szCs w:val="28"/>
        </w:rPr>
        <w:t xml:space="preserve"> Б.А., Тришин И.М. </w:t>
      </w:r>
      <w:r w:rsidRPr="009D4805">
        <w:rPr>
          <w:rFonts w:ascii="Times New Roman" w:hAnsi="Times New Roman"/>
          <w:sz w:val="28"/>
          <w:szCs w:val="28"/>
        </w:rPr>
        <w:t xml:space="preserve">Математика для экономистов: от Арифметики до Эконометрики: учебно-справочное пособие / под ред. Н.Ш. Кремера. </w:t>
      </w:r>
      <w:r w:rsidRPr="009D4805">
        <w:rPr>
          <w:bCs/>
          <w:sz w:val="28"/>
          <w:szCs w:val="28"/>
        </w:rPr>
        <w:t>–</w:t>
      </w:r>
      <w:r w:rsidRPr="009D4805">
        <w:rPr>
          <w:rFonts w:ascii="Times New Roman" w:hAnsi="Times New Roman"/>
          <w:sz w:val="28"/>
          <w:szCs w:val="28"/>
        </w:rPr>
        <w:t xml:space="preserve"> М.: </w:t>
      </w:r>
      <w:proofErr w:type="spellStart"/>
      <w:r w:rsidRPr="009D4805">
        <w:rPr>
          <w:rFonts w:ascii="Times New Roman" w:hAnsi="Times New Roman"/>
          <w:sz w:val="28"/>
          <w:szCs w:val="28"/>
        </w:rPr>
        <w:t>Юрайт-издат</w:t>
      </w:r>
      <w:proofErr w:type="spellEnd"/>
      <w:r w:rsidRPr="009D4805">
        <w:rPr>
          <w:rFonts w:ascii="Times New Roman" w:hAnsi="Times New Roman"/>
          <w:sz w:val="28"/>
          <w:szCs w:val="28"/>
        </w:rPr>
        <w:t>, 201</w:t>
      </w:r>
      <w:r w:rsidR="00607154">
        <w:rPr>
          <w:rFonts w:ascii="Times New Roman" w:hAnsi="Times New Roman"/>
          <w:sz w:val="28"/>
          <w:szCs w:val="28"/>
        </w:rPr>
        <w:t>9</w:t>
      </w:r>
      <w:r w:rsidRPr="009D4805">
        <w:rPr>
          <w:rFonts w:ascii="Times New Roman" w:hAnsi="Times New Roman"/>
          <w:sz w:val="28"/>
          <w:szCs w:val="28"/>
        </w:rPr>
        <w:t>. (</w:t>
      </w:r>
      <w:r w:rsidRPr="00E747FC">
        <w:rPr>
          <w:rFonts w:ascii="Times New Roman" w:hAnsi="Times New Roman"/>
          <w:sz w:val="28"/>
          <w:szCs w:val="28"/>
        </w:rPr>
        <w:t xml:space="preserve">ЭБС </w:t>
      </w:r>
      <w:proofErr w:type="spellStart"/>
      <w:r w:rsidRPr="00E747FC">
        <w:rPr>
          <w:rFonts w:ascii="Times New Roman" w:hAnsi="Times New Roman"/>
          <w:sz w:val="28"/>
          <w:szCs w:val="28"/>
        </w:rPr>
        <w:t>Юрайт</w:t>
      </w:r>
      <w:proofErr w:type="spellEnd"/>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 xml:space="preserve">вход через образовательный портал </w:t>
      </w:r>
      <w:proofErr w:type="spellStart"/>
      <w:r>
        <w:rPr>
          <w:sz w:val="28"/>
          <w:szCs w:val="28"/>
        </w:rPr>
        <w:t>Финуниверситета</w:t>
      </w:r>
      <w:proofErr w:type="spellEnd"/>
      <w:r>
        <w:rPr>
          <w:sz w:val="28"/>
          <w:szCs w:val="28"/>
        </w:rPr>
        <w:t xml:space="preserve"> по личному логину и паролю</w:t>
      </w:r>
      <w:r w:rsidRPr="009D4805">
        <w:rPr>
          <w:rFonts w:ascii="Times New Roman" w:hAnsi="Times New Roman"/>
          <w:sz w:val="28"/>
          <w:szCs w:val="28"/>
        </w:rPr>
        <w:t>)</w:t>
      </w:r>
    </w:p>
    <w:p w14:paraId="40BCEB7F" w14:textId="77777777" w:rsidR="00CA4AC0" w:rsidRDefault="00CA4AC0" w:rsidP="00CA4AC0">
      <w:pPr>
        <w:pStyle w:val="Pa5"/>
        <w:spacing w:line="360" w:lineRule="auto"/>
        <w:jc w:val="both"/>
        <w:rPr>
          <w:rFonts w:ascii="Times New Roman" w:hAnsi="Times New Roman"/>
          <w:sz w:val="28"/>
          <w:szCs w:val="28"/>
        </w:rPr>
      </w:pPr>
      <w:r>
        <w:rPr>
          <w:b/>
          <w:sz w:val="28"/>
          <w:szCs w:val="28"/>
        </w:rPr>
        <w:t xml:space="preserve">5. </w:t>
      </w:r>
      <w:r w:rsidRPr="00FD3D61">
        <w:rPr>
          <w:b/>
          <w:sz w:val="28"/>
          <w:szCs w:val="28"/>
        </w:rPr>
        <w:t>Орлова</w:t>
      </w:r>
      <w:r w:rsidRPr="00F07F7D">
        <w:rPr>
          <w:b/>
          <w:sz w:val="28"/>
          <w:szCs w:val="28"/>
        </w:rPr>
        <w:t xml:space="preserve"> </w:t>
      </w:r>
      <w:proofErr w:type="gramStart"/>
      <w:r w:rsidRPr="00FD3D61">
        <w:rPr>
          <w:b/>
          <w:sz w:val="28"/>
          <w:szCs w:val="28"/>
        </w:rPr>
        <w:t>И.В.</w:t>
      </w:r>
      <w:proofErr w:type="gramEnd"/>
      <w:r w:rsidRPr="00FD3D61">
        <w:rPr>
          <w:b/>
          <w:sz w:val="28"/>
          <w:szCs w:val="28"/>
        </w:rPr>
        <w:t xml:space="preserve">, </w:t>
      </w:r>
      <w:proofErr w:type="spellStart"/>
      <w:r w:rsidRPr="00FD3D61">
        <w:rPr>
          <w:b/>
          <w:sz w:val="28"/>
          <w:szCs w:val="28"/>
        </w:rPr>
        <w:t>Угрозов</w:t>
      </w:r>
      <w:proofErr w:type="spellEnd"/>
      <w:r w:rsidRPr="00F07F7D">
        <w:rPr>
          <w:b/>
          <w:sz w:val="28"/>
          <w:szCs w:val="28"/>
        </w:rPr>
        <w:t xml:space="preserve"> </w:t>
      </w:r>
      <w:r w:rsidRPr="00FD3D61">
        <w:rPr>
          <w:b/>
          <w:sz w:val="28"/>
          <w:szCs w:val="28"/>
        </w:rPr>
        <w:t>В.В., Филонова</w:t>
      </w:r>
      <w:r w:rsidRPr="00F07F7D">
        <w:rPr>
          <w:b/>
          <w:sz w:val="28"/>
          <w:szCs w:val="28"/>
        </w:rPr>
        <w:t xml:space="preserve"> </w:t>
      </w:r>
      <w:r w:rsidRPr="00FD3D61">
        <w:rPr>
          <w:b/>
          <w:sz w:val="28"/>
          <w:szCs w:val="28"/>
        </w:rPr>
        <w:t>Е.С.</w:t>
      </w:r>
      <w:r>
        <w:rPr>
          <w:sz w:val="28"/>
          <w:szCs w:val="28"/>
        </w:rPr>
        <w:t xml:space="preserve"> Линейная алгебра и </w:t>
      </w:r>
      <w:r w:rsidRPr="00FD3D61">
        <w:rPr>
          <w:sz w:val="28"/>
          <w:szCs w:val="28"/>
        </w:rPr>
        <w:t>аналитическая геометрия: учебник и практикум для прикладного бакалавриата.</w:t>
      </w:r>
      <w:r>
        <w:rPr>
          <w:sz w:val="28"/>
          <w:szCs w:val="28"/>
        </w:rPr>
        <w:t xml:space="preserve"> </w:t>
      </w:r>
      <w:r>
        <w:rPr>
          <w:bCs/>
          <w:color w:val="000000"/>
          <w:sz w:val="28"/>
          <w:szCs w:val="28"/>
        </w:rPr>
        <w:t>–</w:t>
      </w:r>
      <w:r w:rsidRPr="00FD3D61">
        <w:rPr>
          <w:sz w:val="28"/>
          <w:szCs w:val="28"/>
        </w:rPr>
        <w:t xml:space="preserve"> М.: Издательство </w:t>
      </w:r>
      <w:proofErr w:type="spellStart"/>
      <w:r w:rsidRPr="00FD3D61">
        <w:rPr>
          <w:sz w:val="28"/>
          <w:szCs w:val="28"/>
        </w:rPr>
        <w:t>Юрайт</w:t>
      </w:r>
      <w:proofErr w:type="spellEnd"/>
      <w:r w:rsidRPr="00FD3D61">
        <w:rPr>
          <w:sz w:val="28"/>
          <w:szCs w:val="28"/>
        </w:rPr>
        <w:t>, 2014</w:t>
      </w:r>
      <w:r>
        <w:rPr>
          <w:sz w:val="28"/>
          <w:szCs w:val="28"/>
        </w:rPr>
        <w:t xml:space="preserve">. </w:t>
      </w:r>
      <w:r w:rsidRPr="009D4805">
        <w:rPr>
          <w:rFonts w:ascii="Times New Roman" w:hAnsi="Times New Roman"/>
          <w:sz w:val="28"/>
          <w:szCs w:val="28"/>
        </w:rPr>
        <w:t>(</w:t>
      </w:r>
      <w:r w:rsidRPr="00E747FC">
        <w:rPr>
          <w:rFonts w:ascii="Times New Roman" w:hAnsi="Times New Roman"/>
          <w:sz w:val="28"/>
          <w:szCs w:val="28"/>
        </w:rPr>
        <w:t xml:space="preserve">ЭБС </w:t>
      </w:r>
      <w:proofErr w:type="spellStart"/>
      <w:r w:rsidRPr="00E747FC">
        <w:rPr>
          <w:rFonts w:ascii="Times New Roman" w:hAnsi="Times New Roman"/>
          <w:sz w:val="28"/>
          <w:szCs w:val="28"/>
        </w:rPr>
        <w:t>Юрайт</w:t>
      </w:r>
      <w:proofErr w:type="spellEnd"/>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 xml:space="preserve">вход через образовательный портал </w:t>
      </w:r>
      <w:proofErr w:type="spellStart"/>
      <w:r>
        <w:rPr>
          <w:sz w:val="28"/>
          <w:szCs w:val="28"/>
        </w:rPr>
        <w:t>Финуниверситета</w:t>
      </w:r>
      <w:proofErr w:type="spellEnd"/>
      <w:r>
        <w:rPr>
          <w:sz w:val="28"/>
          <w:szCs w:val="28"/>
        </w:rPr>
        <w:t xml:space="preserve"> по личному логину и паролю</w:t>
      </w:r>
      <w:r w:rsidRPr="009D4805">
        <w:rPr>
          <w:rFonts w:ascii="Times New Roman" w:hAnsi="Times New Roman"/>
          <w:sz w:val="28"/>
          <w:szCs w:val="28"/>
        </w:rPr>
        <w:t>)</w:t>
      </w:r>
    </w:p>
    <w:p w14:paraId="2AA34A58" w14:textId="77777777" w:rsidR="006E1DA7" w:rsidRPr="006E1DA7" w:rsidRDefault="006E1DA7" w:rsidP="006E1DA7"/>
    <w:p w14:paraId="5567D853" w14:textId="77777777" w:rsidR="008C047D" w:rsidRPr="008C047D" w:rsidRDefault="008C047D" w:rsidP="008C047D">
      <w:pPr>
        <w:ind w:firstLine="720"/>
        <w:rPr>
          <w:sz w:val="28"/>
          <w:szCs w:val="28"/>
        </w:rPr>
      </w:pPr>
    </w:p>
    <w:bookmarkStart w:id="32" w:name="_Toc517100034" w:displacedByCustomXml="next"/>
    <w:sdt>
      <w:sdtPr>
        <w:id w:val="76641222"/>
        <w:lock w:val="sdtContentLocked"/>
        <w:placeholder>
          <w:docPart w:val="DefaultPlaceholder_1082065158"/>
        </w:placeholder>
        <w:group/>
      </w:sdtPr>
      <w:sdtEndPr/>
      <w:sdtContent>
        <w:p w14:paraId="0BE2D780" w14:textId="77777777" w:rsidR="009B00F1" w:rsidRPr="008C047D" w:rsidRDefault="009C620E" w:rsidP="008C047D">
          <w:pPr>
            <w:pStyle w:val="1"/>
            <w:tabs>
              <w:tab w:val="clear" w:pos="365"/>
            </w:tabs>
            <w:spacing w:line="240" w:lineRule="auto"/>
            <w:ind w:left="426" w:hanging="426"/>
            <w:jc w:val="both"/>
          </w:pPr>
          <w:r>
            <w:t>8</w:t>
          </w:r>
          <w:r w:rsidR="009B00F1" w:rsidRPr="008C047D">
            <w:t xml:space="preserve">. </w:t>
          </w:r>
          <w:bookmarkStart w:id="33" w:name="bookmark47"/>
          <w:bookmarkStart w:id="34" w:name="bookmark48"/>
          <w:r w:rsidR="009B00F1" w:rsidRPr="008C047D">
            <w:t>Перечень ресурсов информационно-телекоммуникационной сети «Интернет»,</w:t>
          </w:r>
          <w:bookmarkEnd w:id="33"/>
          <w:bookmarkEnd w:id="34"/>
          <w:r w:rsidR="009B00F1" w:rsidRPr="008C047D">
            <w:t xml:space="preserve"> необходимых для освоения дисциплины</w:t>
          </w:r>
        </w:p>
        <w:bookmarkEnd w:id="31" w:displacedByCustomXml="next"/>
        <w:bookmarkEnd w:id="30" w:displacedByCustomXml="next"/>
        <w:bookmarkEnd w:id="29" w:displacedByCustomXml="next"/>
        <w:bookmarkEnd w:id="32" w:displacedByCustomXml="next"/>
      </w:sdtContent>
    </w:sdt>
    <w:p w14:paraId="1871F9D5" w14:textId="77777777" w:rsidR="008C047D" w:rsidRPr="008C047D" w:rsidRDefault="008C047D" w:rsidP="008C047D">
      <w:pPr>
        <w:ind w:firstLine="720"/>
        <w:rPr>
          <w:sz w:val="28"/>
          <w:szCs w:val="28"/>
        </w:rPr>
      </w:pPr>
      <w:bookmarkStart w:id="35" w:name="_Toc432521501"/>
      <w:bookmarkStart w:id="36" w:name="_Toc432521434"/>
      <w:bookmarkStart w:id="37" w:name="_Toc432521408"/>
    </w:p>
    <w:p w14:paraId="678A19EC" w14:textId="45D91F84" w:rsidR="00A33817" w:rsidRPr="0065481D" w:rsidRDefault="00A33817" w:rsidP="00A33817">
      <w:pPr>
        <w:spacing w:line="360" w:lineRule="auto"/>
        <w:jc w:val="both"/>
        <w:rPr>
          <w:sz w:val="28"/>
          <w:szCs w:val="28"/>
          <w:lang w:eastAsia="en-US"/>
        </w:rPr>
      </w:pPr>
      <w:bookmarkStart w:id="38" w:name="_Toc517100035"/>
      <w:r w:rsidRPr="0065481D">
        <w:rPr>
          <w:sz w:val="28"/>
          <w:szCs w:val="28"/>
          <w:lang w:eastAsia="en-US"/>
        </w:rPr>
        <w:t xml:space="preserve">1. </w:t>
      </w:r>
      <w:r w:rsidR="00FB4A87" w:rsidRPr="00DB0643">
        <w:rPr>
          <w:sz w:val="28"/>
          <w:szCs w:val="28"/>
          <w:lang w:eastAsia="en-US"/>
        </w:rPr>
        <w:t>Информационно-образовательный портал Финансового университета</w:t>
      </w:r>
      <w:r w:rsidRPr="0065481D">
        <w:rPr>
          <w:sz w:val="28"/>
          <w:szCs w:val="28"/>
          <w:lang w:eastAsia="en-US"/>
        </w:rPr>
        <w:t>. – URL</w:t>
      </w:r>
      <w:r>
        <w:rPr>
          <w:sz w:val="28"/>
          <w:szCs w:val="28"/>
          <w:lang w:eastAsia="en-US"/>
        </w:rPr>
        <w:t>:</w:t>
      </w:r>
      <w:r w:rsidRPr="0065481D">
        <w:rPr>
          <w:sz w:val="28"/>
          <w:szCs w:val="28"/>
          <w:lang w:eastAsia="en-US"/>
        </w:rPr>
        <w:t xml:space="preserve"> </w:t>
      </w:r>
      <w:hyperlink r:id="rId114" w:history="1">
        <w:r w:rsidR="00607154" w:rsidRPr="005E117A">
          <w:rPr>
            <w:rStyle w:val="a4"/>
            <w:sz w:val="28"/>
            <w:szCs w:val="28"/>
            <w:lang w:eastAsia="en-US"/>
          </w:rPr>
          <w:t>http://</w:t>
        </w:r>
        <w:r w:rsidR="00607154" w:rsidRPr="005E117A">
          <w:rPr>
            <w:rStyle w:val="a4"/>
            <w:sz w:val="28"/>
            <w:szCs w:val="28"/>
            <w:lang w:val="en-US" w:eastAsia="en-US"/>
          </w:rPr>
          <w:t>org</w:t>
        </w:r>
        <w:r w:rsidR="00607154" w:rsidRPr="005E117A">
          <w:rPr>
            <w:rStyle w:val="a4"/>
            <w:sz w:val="28"/>
            <w:szCs w:val="28"/>
            <w:lang w:eastAsia="en-US"/>
          </w:rPr>
          <w:t>.</w:t>
        </w:r>
        <w:r w:rsidR="00607154" w:rsidRPr="005E117A">
          <w:rPr>
            <w:rStyle w:val="a4"/>
            <w:sz w:val="28"/>
            <w:szCs w:val="28"/>
            <w:lang w:val="en-US" w:eastAsia="en-US"/>
          </w:rPr>
          <w:t>fa</w:t>
        </w:r>
        <w:r w:rsidR="00607154" w:rsidRPr="005E117A">
          <w:rPr>
            <w:rStyle w:val="a4"/>
            <w:sz w:val="28"/>
            <w:szCs w:val="28"/>
            <w:lang w:eastAsia="en-US"/>
          </w:rPr>
          <w:t>.</w:t>
        </w:r>
        <w:proofErr w:type="spellStart"/>
        <w:r w:rsidR="00607154" w:rsidRPr="005E117A">
          <w:rPr>
            <w:rStyle w:val="a4"/>
            <w:sz w:val="28"/>
            <w:szCs w:val="28"/>
            <w:lang w:eastAsia="en-US"/>
          </w:rPr>
          <w:t>ru</w:t>
        </w:r>
        <w:proofErr w:type="spellEnd"/>
      </w:hyperlink>
      <w:r>
        <w:rPr>
          <w:rFonts w:ascii="Calibri" w:hAnsi="Calibri"/>
          <w:sz w:val="22"/>
          <w:szCs w:val="22"/>
          <w:lang w:eastAsia="en-US"/>
        </w:rPr>
        <w:t xml:space="preserve">. </w:t>
      </w:r>
      <w:r w:rsidRPr="0065481D">
        <w:rPr>
          <w:sz w:val="28"/>
          <w:szCs w:val="28"/>
          <w:lang w:eastAsia="en-US"/>
        </w:rPr>
        <w:t>Доступ по логину и паролю.</w:t>
      </w:r>
    </w:p>
    <w:p w14:paraId="38115FC1" w14:textId="0911A82C" w:rsidR="00A33817" w:rsidRPr="0065481D" w:rsidRDefault="00A33817" w:rsidP="00A33817">
      <w:pPr>
        <w:spacing w:line="360" w:lineRule="auto"/>
        <w:jc w:val="both"/>
        <w:rPr>
          <w:sz w:val="28"/>
          <w:szCs w:val="28"/>
          <w:lang w:eastAsia="en-US"/>
        </w:rPr>
      </w:pPr>
      <w:r w:rsidRPr="0065481D">
        <w:rPr>
          <w:sz w:val="28"/>
          <w:szCs w:val="28"/>
          <w:lang w:eastAsia="en-US"/>
        </w:rPr>
        <w:t xml:space="preserve">2. Электронно-библиотечная система (ЭБС) (доступ через </w:t>
      </w:r>
      <w:r w:rsidR="00FB4A87" w:rsidRPr="00DB0643">
        <w:rPr>
          <w:sz w:val="28"/>
          <w:szCs w:val="28"/>
          <w:lang w:eastAsia="en-US"/>
        </w:rPr>
        <w:t>Информационно-образовательный портал Финансового университета</w:t>
      </w:r>
      <w:r w:rsidRPr="0065481D">
        <w:rPr>
          <w:sz w:val="28"/>
          <w:szCs w:val="28"/>
          <w:lang w:eastAsia="en-US"/>
        </w:rPr>
        <w:t xml:space="preserve">). – </w:t>
      </w:r>
      <w:r w:rsidRPr="0065481D">
        <w:rPr>
          <w:sz w:val="28"/>
          <w:szCs w:val="28"/>
          <w:lang w:val="en-US" w:eastAsia="en-US"/>
        </w:rPr>
        <w:t>URL</w:t>
      </w:r>
      <w:r w:rsidRPr="00EF38AD">
        <w:rPr>
          <w:sz w:val="28"/>
          <w:szCs w:val="28"/>
          <w:lang w:eastAsia="en-US"/>
        </w:rPr>
        <w:t xml:space="preserve">: </w:t>
      </w:r>
      <w:hyperlink r:id="rId115" w:history="1">
        <w:r w:rsidR="00607154" w:rsidRPr="005E117A">
          <w:rPr>
            <w:rStyle w:val="a4"/>
            <w:sz w:val="28"/>
            <w:szCs w:val="28"/>
            <w:lang w:eastAsia="en-US"/>
          </w:rPr>
          <w:t>http://</w:t>
        </w:r>
        <w:r w:rsidR="00607154" w:rsidRPr="005E117A">
          <w:rPr>
            <w:rStyle w:val="a4"/>
            <w:sz w:val="28"/>
            <w:szCs w:val="28"/>
            <w:lang w:val="en-US" w:eastAsia="en-US"/>
          </w:rPr>
          <w:t>org</w:t>
        </w:r>
        <w:r w:rsidR="00607154" w:rsidRPr="005E117A">
          <w:rPr>
            <w:rStyle w:val="a4"/>
            <w:sz w:val="28"/>
            <w:szCs w:val="28"/>
            <w:lang w:eastAsia="en-US"/>
          </w:rPr>
          <w:t>.</w:t>
        </w:r>
        <w:r w:rsidR="00607154" w:rsidRPr="005E117A">
          <w:rPr>
            <w:rStyle w:val="a4"/>
            <w:sz w:val="28"/>
            <w:szCs w:val="28"/>
            <w:lang w:val="en-US" w:eastAsia="en-US"/>
          </w:rPr>
          <w:t>fa</w:t>
        </w:r>
        <w:r w:rsidR="00607154" w:rsidRPr="005E117A">
          <w:rPr>
            <w:rStyle w:val="a4"/>
            <w:sz w:val="28"/>
            <w:szCs w:val="28"/>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14:paraId="0D9353F8" w14:textId="77777777" w:rsidR="00A33817" w:rsidRPr="0065481D" w:rsidRDefault="00A33817" w:rsidP="00A33817">
      <w:pPr>
        <w:spacing w:line="360" w:lineRule="auto"/>
        <w:jc w:val="both"/>
        <w:rPr>
          <w:sz w:val="28"/>
          <w:szCs w:val="28"/>
          <w:lang w:eastAsia="en-US"/>
        </w:rPr>
      </w:pPr>
      <w:r w:rsidRPr="0065481D">
        <w:rPr>
          <w:sz w:val="28"/>
          <w:szCs w:val="28"/>
          <w:lang w:eastAsia="en-US"/>
        </w:rPr>
        <w:t xml:space="preserve">3. Федеральная ЭБС «Единое окно доступа к образовательным ресурсам». – </w:t>
      </w:r>
      <w:r w:rsidRPr="0065481D">
        <w:rPr>
          <w:sz w:val="28"/>
          <w:szCs w:val="28"/>
          <w:lang w:val="en-US" w:eastAsia="en-US"/>
        </w:rPr>
        <w:t>URL</w:t>
      </w:r>
      <w:r w:rsidRPr="00EF38AD">
        <w:rPr>
          <w:sz w:val="28"/>
          <w:szCs w:val="28"/>
          <w:lang w:eastAsia="en-US"/>
        </w:rPr>
        <w:t xml:space="preserve">: </w:t>
      </w:r>
      <w:hyperlink r:id="rId116" w:history="1">
        <w:r w:rsidRPr="00EF38AD">
          <w:rPr>
            <w:sz w:val="28"/>
            <w:szCs w:val="28"/>
            <w:u w:val="single"/>
            <w:lang w:val="en-US" w:eastAsia="en-US"/>
          </w:rPr>
          <w:t>http</w:t>
        </w:r>
        <w:r w:rsidRPr="00EF38AD">
          <w:rPr>
            <w:sz w:val="28"/>
            <w:szCs w:val="28"/>
            <w:u w:val="single"/>
            <w:lang w:eastAsia="en-US"/>
          </w:rPr>
          <w:t>://</w:t>
        </w:r>
        <w:r w:rsidRPr="00EF38AD">
          <w:rPr>
            <w:sz w:val="28"/>
            <w:szCs w:val="28"/>
            <w:u w:val="single"/>
            <w:lang w:val="en-US" w:eastAsia="en-US"/>
          </w:rPr>
          <w:t>window</w:t>
        </w:r>
        <w:r w:rsidRPr="00EF38AD">
          <w:rPr>
            <w:sz w:val="28"/>
            <w:szCs w:val="28"/>
            <w:u w:val="single"/>
            <w:lang w:eastAsia="en-US"/>
          </w:rPr>
          <w:t>.</w:t>
        </w:r>
        <w:proofErr w:type="spellStart"/>
        <w:r w:rsidRPr="00EF38AD">
          <w:rPr>
            <w:sz w:val="28"/>
            <w:szCs w:val="28"/>
            <w:u w:val="single"/>
            <w:lang w:val="en-US" w:eastAsia="en-US"/>
          </w:rPr>
          <w:t>edu</w:t>
        </w:r>
        <w:proofErr w:type="spellEnd"/>
        <w:r w:rsidRPr="00EF38AD">
          <w:rPr>
            <w:sz w:val="28"/>
            <w:szCs w:val="28"/>
            <w:u w:val="single"/>
            <w:lang w:eastAsia="en-US"/>
          </w:rPr>
          <w:t>.</w:t>
        </w:r>
        <w:proofErr w:type="spellStart"/>
        <w:r w:rsidRPr="00EF38AD">
          <w:rPr>
            <w:sz w:val="28"/>
            <w:szCs w:val="28"/>
            <w:u w:val="single"/>
            <w:lang w:val="en-US" w:eastAsia="en-US"/>
          </w:rPr>
          <w:t>ru</w:t>
        </w:r>
        <w:proofErr w:type="spellEnd"/>
      </w:hyperlink>
      <w:r w:rsidRPr="0065481D">
        <w:rPr>
          <w:sz w:val="28"/>
          <w:szCs w:val="28"/>
          <w:lang w:eastAsia="en-US"/>
        </w:rPr>
        <w:t>. Доступ свободный.</w:t>
      </w:r>
    </w:p>
    <w:p w14:paraId="6809174D" w14:textId="77777777" w:rsidR="00A33817" w:rsidRPr="003F20ED" w:rsidRDefault="00A33817" w:rsidP="00A33817">
      <w:pPr>
        <w:spacing w:line="360" w:lineRule="auto"/>
        <w:jc w:val="both"/>
        <w:rPr>
          <w:sz w:val="28"/>
          <w:szCs w:val="28"/>
        </w:rPr>
      </w:pPr>
      <w:r w:rsidRPr="00B600D1">
        <w:rPr>
          <w:sz w:val="28"/>
          <w:szCs w:val="28"/>
          <w:lang w:eastAsia="en-US"/>
        </w:rPr>
        <w:t>4.</w:t>
      </w:r>
      <w:r w:rsidRPr="003F20ED">
        <w:rPr>
          <w:sz w:val="28"/>
          <w:szCs w:val="28"/>
        </w:rPr>
        <w:t xml:space="preserve"> http://rts.micex.ru/ </w:t>
      </w:r>
    </w:p>
    <w:p w14:paraId="3FCFC661" w14:textId="77777777" w:rsidR="00A33817" w:rsidRPr="003F20ED" w:rsidRDefault="00A33817" w:rsidP="00A33817">
      <w:pPr>
        <w:spacing w:line="360" w:lineRule="auto"/>
        <w:jc w:val="both"/>
        <w:rPr>
          <w:sz w:val="28"/>
          <w:szCs w:val="28"/>
        </w:rPr>
      </w:pPr>
      <w:r>
        <w:rPr>
          <w:sz w:val="28"/>
          <w:szCs w:val="28"/>
        </w:rPr>
        <w:t>5</w:t>
      </w:r>
      <w:r w:rsidRPr="003F20ED">
        <w:rPr>
          <w:sz w:val="28"/>
          <w:szCs w:val="28"/>
        </w:rPr>
        <w:t xml:space="preserve">. http://www.gks.ru/ </w:t>
      </w:r>
    </w:p>
    <w:p w14:paraId="20FA562D" w14:textId="77777777" w:rsidR="00A33817" w:rsidRDefault="00A33817" w:rsidP="00A33817">
      <w:pPr>
        <w:spacing w:line="360" w:lineRule="auto"/>
        <w:jc w:val="both"/>
        <w:rPr>
          <w:sz w:val="28"/>
          <w:szCs w:val="28"/>
        </w:rPr>
      </w:pPr>
      <w:r>
        <w:rPr>
          <w:sz w:val="28"/>
          <w:szCs w:val="28"/>
        </w:rPr>
        <w:t>6</w:t>
      </w:r>
      <w:r w:rsidRPr="00EF38AD">
        <w:rPr>
          <w:sz w:val="28"/>
          <w:szCs w:val="28"/>
        </w:rPr>
        <w:t xml:space="preserve">. </w:t>
      </w:r>
      <w:hyperlink r:id="rId117" w:history="1">
        <w:r w:rsidRPr="00EF38AD">
          <w:rPr>
            <w:rStyle w:val="a4"/>
            <w:color w:val="auto"/>
            <w:sz w:val="28"/>
            <w:szCs w:val="28"/>
          </w:rPr>
          <w:t>http://www.cbr.ru/</w:t>
        </w:r>
      </w:hyperlink>
    </w:p>
    <w:p w14:paraId="3EC8B525" w14:textId="17B44D92" w:rsidR="00A33817" w:rsidRPr="00A33817" w:rsidRDefault="00BB7E7B" w:rsidP="00BB7E7B">
      <w:pPr>
        <w:spacing w:line="360" w:lineRule="auto"/>
        <w:jc w:val="both"/>
        <w:rPr>
          <w:sz w:val="28"/>
          <w:szCs w:val="28"/>
        </w:rPr>
      </w:pPr>
      <w:r>
        <w:rPr>
          <w:sz w:val="28"/>
          <w:szCs w:val="28"/>
        </w:rPr>
        <w:t xml:space="preserve">7. </w:t>
      </w:r>
      <w:r w:rsidR="00A33817" w:rsidRPr="00605F9A">
        <w:rPr>
          <w:sz w:val="28"/>
          <w:szCs w:val="28"/>
        </w:rPr>
        <w:t xml:space="preserve">Высшая математика. Учебно-методическое пособие /под ред. </w:t>
      </w:r>
      <w:proofErr w:type="gramStart"/>
      <w:r w:rsidR="00A33817" w:rsidRPr="00605F9A">
        <w:rPr>
          <w:sz w:val="28"/>
          <w:szCs w:val="28"/>
        </w:rPr>
        <w:t>Н.Ш.</w:t>
      </w:r>
      <w:proofErr w:type="gramEnd"/>
      <w:r w:rsidR="00A33817" w:rsidRPr="00605F9A">
        <w:rPr>
          <w:sz w:val="28"/>
          <w:szCs w:val="28"/>
        </w:rPr>
        <w:t xml:space="preserve"> Кремера – М., 2015 (электронная версия в разделе «Образовательные ресурсы» на сайте «Финансовый университет – заочное обучение»).</w:t>
      </w:r>
      <w:r w:rsidR="00A33817" w:rsidRPr="00605F9A">
        <w:rPr>
          <w:b/>
          <w:sz w:val="28"/>
          <w:szCs w:val="28"/>
        </w:rPr>
        <w:t xml:space="preserve"> </w:t>
      </w:r>
      <w:hyperlink r:id="rId118" w:history="1">
        <w:r w:rsidR="00FB4A87" w:rsidRPr="005E117A">
          <w:rPr>
            <w:rStyle w:val="a4"/>
            <w:sz w:val="28"/>
            <w:szCs w:val="28"/>
            <w:lang w:eastAsia="en-US"/>
          </w:rPr>
          <w:t>http://</w:t>
        </w:r>
        <w:r w:rsidR="00FB4A87" w:rsidRPr="005E117A">
          <w:rPr>
            <w:rStyle w:val="a4"/>
            <w:sz w:val="28"/>
            <w:szCs w:val="28"/>
            <w:lang w:val="en-US" w:eastAsia="en-US"/>
          </w:rPr>
          <w:t>org</w:t>
        </w:r>
        <w:r w:rsidR="00FB4A87" w:rsidRPr="005E117A">
          <w:rPr>
            <w:rStyle w:val="a4"/>
            <w:sz w:val="28"/>
            <w:szCs w:val="28"/>
            <w:lang w:eastAsia="en-US"/>
          </w:rPr>
          <w:t>.</w:t>
        </w:r>
        <w:r w:rsidR="00FB4A87" w:rsidRPr="005E117A">
          <w:rPr>
            <w:rStyle w:val="a4"/>
            <w:sz w:val="28"/>
            <w:szCs w:val="28"/>
            <w:lang w:val="en-US" w:eastAsia="en-US"/>
          </w:rPr>
          <w:t>fa</w:t>
        </w:r>
        <w:r w:rsidR="00FB4A87" w:rsidRPr="005E117A">
          <w:rPr>
            <w:rStyle w:val="a4"/>
            <w:sz w:val="28"/>
            <w:szCs w:val="28"/>
            <w:lang w:eastAsia="en-US"/>
          </w:rPr>
          <w:t>.ru</w:t>
        </w:r>
      </w:hyperlink>
      <w:r w:rsidR="00A33817">
        <w:rPr>
          <w:rFonts w:ascii="Calibri" w:hAnsi="Calibri"/>
          <w:sz w:val="22"/>
          <w:szCs w:val="22"/>
          <w:lang w:eastAsia="en-US"/>
        </w:rPr>
        <w:t>.</w:t>
      </w:r>
    </w:p>
    <w:p w14:paraId="34DA1A25" w14:textId="77777777" w:rsidR="00A33817" w:rsidRPr="00A12EC4" w:rsidRDefault="00A33817" w:rsidP="00A33817">
      <w:pPr>
        <w:spacing w:line="360" w:lineRule="auto"/>
        <w:jc w:val="both"/>
        <w:rPr>
          <w:sz w:val="28"/>
          <w:szCs w:val="28"/>
        </w:rPr>
      </w:pPr>
    </w:p>
    <w:sdt>
      <w:sdtPr>
        <w:id w:val="952675683"/>
        <w:lock w:val="sdtContentLocked"/>
        <w:placeholder>
          <w:docPart w:val="DefaultPlaceholder_1082065158"/>
        </w:placeholder>
        <w:group/>
      </w:sdtPr>
      <w:sdtEndPr/>
      <w:sdtContent>
        <w:p w14:paraId="2E29BEC8" w14:textId="77777777" w:rsidR="009B00F1" w:rsidRPr="008C047D" w:rsidRDefault="009C620E" w:rsidP="008C047D">
          <w:pPr>
            <w:pStyle w:val="1"/>
            <w:tabs>
              <w:tab w:val="clear" w:pos="365"/>
            </w:tabs>
            <w:spacing w:line="240" w:lineRule="auto"/>
            <w:ind w:left="426" w:hanging="426"/>
            <w:jc w:val="both"/>
          </w:pPr>
          <w:r>
            <w:t>9</w:t>
          </w:r>
          <w:r w:rsidR="009B00F1" w:rsidRPr="008C047D">
            <w:t>. Методические указания для обучающихся по освоению дисциплины</w:t>
          </w:r>
        </w:p>
        <w:bookmarkEnd w:id="37" w:displacedByCustomXml="next"/>
        <w:bookmarkEnd w:id="36" w:displacedByCustomXml="next"/>
        <w:bookmarkEnd w:id="35" w:displacedByCustomXml="next"/>
        <w:bookmarkEnd w:id="38" w:displacedByCustomXml="next"/>
      </w:sdtContent>
    </w:sdt>
    <w:p w14:paraId="1288C11F" w14:textId="77777777" w:rsidR="00957E40" w:rsidRPr="00957E40" w:rsidRDefault="00957E40" w:rsidP="00957E40">
      <w:pPr>
        <w:ind w:firstLine="709"/>
        <w:jc w:val="both"/>
        <w:rPr>
          <w:snapToGrid w:val="0"/>
          <w:sz w:val="28"/>
          <w:szCs w:val="28"/>
        </w:rPr>
      </w:pPr>
    </w:p>
    <w:p w14:paraId="23657A2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070C3DB5" w14:textId="77777777" w:rsidR="00957E40" w:rsidRPr="00957E40" w:rsidRDefault="00957E40" w:rsidP="00957E40">
      <w:pPr>
        <w:autoSpaceDE w:val="0"/>
        <w:autoSpaceDN w:val="0"/>
        <w:adjustRightInd w:val="0"/>
        <w:jc w:val="both"/>
        <w:rPr>
          <w:sz w:val="28"/>
          <w:szCs w:val="28"/>
        </w:rPr>
      </w:pPr>
    </w:p>
    <w:p w14:paraId="7BA7EED0"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 1. Методические рекомендации по изучению дисциплины</w:t>
      </w:r>
    </w:p>
    <w:p w14:paraId="7481AC40" w14:textId="77777777" w:rsidR="00957E40" w:rsidRPr="00957E40" w:rsidRDefault="00957E40" w:rsidP="00957E40">
      <w:pPr>
        <w:autoSpaceDE w:val="0"/>
        <w:autoSpaceDN w:val="0"/>
        <w:adjustRightInd w:val="0"/>
        <w:ind w:firstLine="454"/>
        <w:jc w:val="both"/>
        <w:rPr>
          <w:b/>
          <w:bCs/>
          <w:sz w:val="28"/>
          <w:szCs w:val="28"/>
        </w:rPr>
      </w:pPr>
    </w:p>
    <w:p w14:paraId="2DBA1BD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w:t>
      </w:r>
      <w:r w:rsidR="00BF35E8">
        <w:rPr>
          <w:sz w:val="28"/>
          <w:szCs w:val="28"/>
        </w:rPr>
        <w:t>удентам необходимо ознакомиться</w:t>
      </w:r>
      <w:r w:rsidRPr="00957E40">
        <w:rPr>
          <w:sz w:val="28"/>
          <w:szCs w:val="28"/>
        </w:rPr>
        <w:t xml:space="preserve"> с содержанием рабочей программы дисциплины (далее – РПД)</w:t>
      </w:r>
      <w:r w:rsidR="009F5EDB">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57CB0C67" w14:textId="77777777" w:rsidR="00775E2B" w:rsidRDefault="00775E2B" w:rsidP="00957E40">
      <w:pPr>
        <w:autoSpaceDE w:val="0"/>
        <w:autoSpaceDN w:val="0"/>
        <w:adjustRightInd w:val="0"/>
        <w:ind w:firstLine="454"/>
        <w:jc w:val="both"/>
        <w:rPr>
          <w:b/>
          <w:bCs/>
          <w:sz w:val="28"/>
          <w:szCs w:val="28"/>
        </w:rPr>
      </w:pPr>
    </w:p>
    <w:p w14:paraId="23A7AA94"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 xml:space="preserve">.1.1. Рекомендации по подготовке к лекционным занятиям </w:t>
      </w:r>
    </w:p>
    <w:p w14:paraId="7247BD77"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453C65EE" w14:textId="77777777" w:rsidR="00957E40" w:rsidRPr="00957E40" w:rsidRDefault="00957E40" w:rsidP="00957E40">
      <w:pPr>
        <w:autoSpaceDE w:val="0"/>
        <w:autoSpaceDN w:val="0"/>
        <w:adjustRightInd w:val="0"/>
        <w:ind w:firstLine="454"/>
        <w:jc w:val="both"/>
        <w:rPr>
          <w:b/>
          <w:bCs/>
          <w:sz w:val="28"/>
          <w:szCs w:val="28"/>
        </w:rPr>
      </w:pPr>
    </w:p>
    <w:p w14:paraId="391F444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F8B82C7"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2624F97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38316B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070BEF3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6FE58877" w14:textId="77777777" w:rsidR="00B542C4" w:rsidRPr="00957E40" w:rsidRDefault="00B542C4" w:rsidP="00957E40">
      <w:pPr>
        <w:autoSpaceDE w:val="0"/>
        <w:autoSpaceDN w:val="0"/>
        <w:adjustRightInd w:val="0"/>
        <w:ind w:firstLine="454"/>
        <w:jc w:val="both"/>
        <w:rPr>
          <w:b/>
          <w:bCs/>
          <w:sz w:val="28"/>
          <w:szCs w:val="28"/>
        </w:rPr>
      </w:pPr>
    </w:p>
    <w:p w14:paraId="53B13BDC"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.1.2. Рекомендации по подготовке к практическим (семинарским) занятиям</w:t>
      </w:r>
    </w:p>
    <w:p w14:paraId="51523FDC" w14:textId="77777777" w:rsidR="00957E40" w:rsidRPr="00957E40" w:rsidRDefault="00957E40" w:rsidP="00957E40">
      <w:pPr>
        <w:autoSpaceDE w:val="0"/>
        <w:autoSpaceDN w:val="0"/>
        <w:adjustRightInd w:val="0"/>
        <w:ind w:firstLine="454"/>
        <w:jc w:val="both"/>
        <w:rPr>
          <w:b/>
          <w:bCs/>
          <w:sz w:val="28"/>
          <w:szCs w:val="28"/>
        </w:rPr>
      </w:pPr>
    </w:p>
    <w:p w14:paraId="5B68CC10"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5E69664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0C8614F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0EDF8A7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30CFFAA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5CFC97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7F6F8F52"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75DA417C"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w:t>
      </w:r>
      <w:proofErr w:type="gramStart"/>
      <w:r w:rsidRPr="00957E40">
        <w:rPr>
          <w:sz w:val="28"/>
          <w:szCs w:val="28"/>
        </w:rPr>
        <w:t>позже</w:t>
      </w:r>
      <w:proofErr w:type="gramEnd"/>
      <w:r w:rsidRPr="00957E40">
        <w:rPr>
          <w:sz w:val="28"/>
          <w:szCs w:val="28"/>
        </w:rPr>
        <w:t xml:space="preserve"> чем в 2-недельный срок явиться на консультацию к преподавателю и отчитаться по теме пропущенного занятия. </w:t>
      </w:r>
    </w:p>
    <w:p w14:paraId="510F2643"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4D3BA7B0" w14:textId="77777777" w:rsidR="00957E40" w:rsidRPr="00292F80" w:rsidRDefault="00B542C4" w:rsidP="00957E40">
      <w:pPr>
        <w:autoSpaceDE w:val="0"/>
        <w:autoSpaceDN w:val="0"/>
        <w:adjustRightInd w:val="0"/>
        <w:ind w:firstLine="454"/>
        <w:jc w:val="both"/>
        <w:rPr>
          <w:b/>
          <w:bCs/>
          <w:sz w:val="28"/>
          <w:szCs w:val="28"/>
        </w:rPr>
      </w:pPr>
      <w:r w:rsidRPr="00292F80">
        <w:rPr>
          <w:b/>
          <w:bCs/>
          <w:sz w:val="28"/>
          <w:szCs w:val="28"/>
        </w:rPr>
        <w:t>9</w:t>
      </w:r>
      <w:r w:rsidR="00957E40" w:rsidRPr="00292F80">
        <w:rPr>
          <w:b/>
          <w:bCs/>
          <w:sz w:val="28"/>
          <w:szCs w:val="28"/>
        </w:rPr>
        <w:t>.2. Методические рекомендации по выполнению различных форм</w:t>
      </w:r>
    </w:p>
    <w:p w14:paraId="049CF27E" w14:textId="77777777" w:rsidR="00957E40" w:rsidRPr="00292F80" w:rsidRDefault="00957E40" w:rsidP="00957E40">
      <w:pPr>
        <w:autoSpaceDE w:val="0"/>
        <w:autoSpaceDN w:val="0"/>
        <w:adjustRightInd w:val="0"/>
        <w:ind w:firstLine="454"/>
        <w:jc w:val="both"/>
        <w:rPr>
          <w:b/>
          <w:bCs/>
          <w:sz w:val="28"/>
          <w:szCs w:val="28"/>
        </w:rPr>
      </w:pPr>
      <w:r w:rsidRPr="00292F80">
        <w:rPr>
          <w:b/>
          <w:bCs/>
          <w:sz w:val="28"/>
          <w:szCs w:val="28"/>
        </w:rPr>
        <w:t>самостоятельных домашних заданий</w:t>
      </w:r>
    </w:p>
    <w:p w14:paraId="140F804D"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31B9CA1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F8B8098"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65D11AB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21F9B91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3F6BF3"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w:t>
      </w:r>
      <w:proofErr w:type="spellStart"/>
      <w:r w:rsidRPr="00957E40">
        <w:rPr>
          <w:sz w:val="28"/>
          <w:szCs w:val="28"/>
        </w:rPr>
        <w:t>Финуниверситета</w:t>
      </w:r>
      <w:proofErr w:type="spellEnd"/>
      <w:r w:rsidRPr="00957E40">
        <w:rPr>
          <w:sz w:val="28"/>
          <w:szCs w:val="28"/>
        </w:rPr>
        <w:t xml:space="preserve"> от 14 мая 2014 г. № 256.   (см. сайт Финансового университета: на главной странице раздел «Наш университет»; далее «Единая правовая база </w:t>
      </w:r>
      <w:proofErr w:type="spellStart"/>
      <w:r w:rsidRPr="00957E40">
        <w:rPr>
          <w:sz w:val="28"/>
          <w:szCs w:val="28"/>
        </w:rPr>
        <w:t>Финуниверситета</w:t>
      </w:r>
      <w:proofErr w:type="spellEnd"/>
      <w:r w:rsidRPr="00957E40">
        <w:rPr>
          <w:sz w:val="28"/>
          <w:szCs w:val="28"/>
        </w:rPr>
        <w:t xml:space="preserve">»; подраздел «Методическая работа» – «Приказы </w:t>
      </w:r>
      <w:proofErr w:type="spellStart"/>
      <w:r w:rsidRPr="00957E40">
        <w:rPr>
          <w:sz w:val="28"/>
          <w:szCs w:val="28"/>
        </w:rPr>
        <w:t>Финуниверситета</w:t>
      </w:r>
      <w:proofErr w:type="spellEnd"/>
      <w:r w:rsidRPr="00957E40">
        <w:rPr>
          <w:sz w:val="28"/>
          <w:szCs w:val="28"/>
        </w:rPr>
        <w:t>»);</w:t>
      </w:r>
    </w:p>
    <w:p w14:paraId="101CF7A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4255D294"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7FA061DF" w14:textId="36317C81" w:rsidR="00607154" w:rsidRPr="00845122" w:rsidRDefault="00957E40" w:rsidP="00607154">
      <w:pPr>
        <w:autoSpaceDE w:val="0"/>
        <w:autoSpaceDN w:val="0"/>
        <w:adjustRightInd w:val="0"/>
        <w:ind w:firstLine="708"/>
        <w:jc w:val="both"/>
        <w:rPr>
          <w:b/>
          <w:color w:val="E5B8B7" w:themeColor="accent2" w:themeTint="66"/>
          <w:sz w:val="28"/>
          <w:szCs w:val="28"/>
          <w14:textOutline w14:w="11112" w14:cap="flat" w14:cmpd="sng" w14:algn="ctr">
            <w14:solidFill>
              <w14:schemeClr w14:val="accent2"/>
            </w14:solidFill>
            <w14:prstDash w14:val="solid"/>
            <w14:round/>
          </w14:textOutline>
        </w:rPr>
      </w:pPr>
      <w:r w:rsidRPr="00957E40">
        <w:rPr>
          <w:sz w:val="28"/>
          <w:szCs w:val="28"/>
        </w:rPr>
        <w:t>По дисциплине «</w:t>
      </w:r>
      <w:r w:rsidR="007800DA">
        <w:rPr>
          <w:sz w:val="28"/>
          <w:szCs w:val="28"/>
        </w:rPr>
        <w:t>М</w:t>
      </w:r>
      <w:r w:rsidR="000908DB">
        <w:rPr>
          <w:sz w:val="28"/>
          <w:szCs w:val="28"/>
        </w:rPr>
        <w:t>атематика</w:t>
      </w:r>
      <w:r w:rsidRPr="00957E40">
        <w:rPr>
          <w:sz w:val="28"/>
          <w:szCs w:val="28"/>
        </w:rPr>
        <w:t>» студент очной форм</w:t>
      </w:r>
      <w:r w:rsidR="00D46877">
        <w:rPr>
          <w:sz w:val="28"/>
          <w:szCs w:val="28"/>
        </w:rPr>
        <w:t>ы</w:t>
      </w:r>
      <w:r w:rsidRPr="00957E40">
        <w:rPr>
          <w:sz w:val="28"/>
          <w:szCs w:val="28"/>
        </w:rPr>
        <w:t xml:space="preserve"> обучения в течение соответствующего семестра должен выполнить домашнюю контрольную работу. Примерный вариант контрольной работы представлен в п. </w:t>
      </w:r>
      <w:r w:rsidR="000908DB">
        <w:rPr>
          <w:sz w:val="28"/>
          <w:szCs w:val="28"/>
        </w:rPr>
        <w:t>5</w:t>
      </w:r>
      <w:r w:rsidRPr="00957E40">
        <w:rPr>
          <w:sz w:val="28"/>
          <w:szCs w:val="28"/>
        </w:rPr>
        <w:t xml:space="preserve">.2. Полный текст контрольной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w:t>
      </w:r>
      <w:r w:rsidR="00607154">
        <w:rPr>
          <w:sz w:val="28"/>
          <w:szCs w:val="28"/>
        </w:rPr>
        <w:t xml:space="preserve"> </w:t>
      </w:r>
      <w:r w:rsidR="00607154">
        <w:rPr>
          <w:sz w:val="28"/>
          <w:szCs w:val="28"/>
        </w:rPr>
        <w:t xml:space="preserve">и на ИОП </w:t>
      </w:r>
      <w:proofErr w:type="spellStart"/>
      <w:r w:rsidR="00607154">
        <w:rPr>
          <w:sz w:val="28"/>
          <w:szCs w:val="28"/>
        </w:rPr>
        <w:t>Финуниверситета</w:t>
      </w:r>
      <w:proofErr w:type="spellEnd"/>
      <w:r w:rsidR="00607154">
        <w:rPr>
          <w:sz w:val="28"/>
          <w:szCs w:val="28"/>
        </w:rPr>
        <w:t xml:space="preserve"> в СДО </w:t>
      </w:r>
      <w:r w:rsidR="00607154">
        <w:rPr>
          <w:sz w:val="28"/>
          <w:szCs w:val="28"/>
          <w:lang w:val="en-US"/>
        </w:rPr>
        <w:t>MOODLE</w:t>
      </w:r>
      <w:r w:rsidR="00607154" w:rsidRPr="00957E40">
        <w:rPr>
          <w:sz w:val="28"/>
          <w:szCs w:val="28"/>
        </w:rPr>
        <w:t>. Перечень доступных учебно-методических м</w:t>
      </w:r>
      <w:r w:rsidR="00607154">
        <w:rPr>
          <w:sz w:val="28"/>
          <w:szCs w:val="28"/>
        </w:rPr>
        <w:t xml:space="preserve">атериалов представлен в таблице </w:t>
      </w:r>
      <w:r w:rsidR="00607154">
        <w:rPr>
          <w:sz w:val="28"/>
          <w:szCs w:val="28"/>
        </w:rPr>
        <w:t>6</w:t>
      </w:r>
      <w:r w:rsidR="00607154">
        <w:rPr>
          <w:sz w:val="28"/>
          <w:szCs w:val="28"/>
        </w:rPr>
        <w:t>.</w:t>
      </w:r>
    </w:p>
    <w:p w14:paraId="46D7AD62" w14:textId="77777777" w:rsidR="00607154" w:rsidRPr="00957E40" w:rsidRDefault="00607154" w:rsidP="00607154">
      <w:pPr>
        <w:autoSpaceDE w:val="0"/>
        <w:autoSpaceDN w:val="0"/>
        <w:adjustRightInd w:val="0"/>
        <w:ind w:firstLine="708"/>
        <w:jc w:val="both"/>
        <w:rPr>
          <w:sz w:val="28"/>
          <w:szCs w:val="28"/>
        </w:rPr>
      </w:pPr>
    </w:p>
    <w:p w14:paraId="5B236EBA" w14:textId="09CCC5E0" w:rsidR="00607154" w:rsidRPr="00957E40" w:rsidRDefault="00607154" w:rsidP="00607154">
      <w:pPr>
        <w:autoSpaceDE w:val="0"/>
        <w:autoSpaceDN w:val="0"/>
        <w:adjustRightInd w:val="0"/>
        <w:jc w:val="right"/>
        <w:rPr>
          <w:sz w:val="28"/>
          <w:szCs w:val="28"/>
        </w:rPr>
      </w:pPr>
      <w:r w:rsidRPr="00957E40">
        <w:rPr>
          <w:sz w:val="28"/>
          <w:szCs w:val="28"/>
        </w:rPr>
        <w:t xml:space="preserve">Таблица </w:t>
      </w:r>
      <w:r>
        <w:rPr>
          <w:sz w:val="28"/>
          <w:szCs w:val="28"/>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607154" w:rsidRPr="00957E40" w14:paraId="227FFC57" w14:textId="77777777" w:rsidTr="00130522">
        <w:trPr>
          <w:jc w:val="center"/>
        </w:trPr>
        <w:tc>
          <w:tcPr>
            <w:tcW w:w="2144" w:type="dxa"/>
            <w:shd w:val="clear" w:color="auto" w:fill="auto"/>
          </w:tcPr>
          <w:p w14:paraId="795BC583" w14:textId="77777777" w:rsidR="00607154" w:rsidRPr="00957E40" w:rsidRDefault="00607154" w:rsidP="00130522">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50B51AAA" w14:textId="77777777" w:rsidR="00607154" w:rsidRPr="00957E40" w:rsidRDefault="00607154" w:rsidP="00130522">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4ECCD123" w14:textId="77777777" w:rsidR="00607154" w:rsidRPr="00957E40" w:rsidRDefault="00607154" w:rsidP="00130522">
            <w:pPr>
              <w:autoSpaceDE w:val="0"/>
              <w:autoSpaceDN w:val="0"/>
              <w:adjustRightInd w:val="0"/>
              <w:jc w:val="center"/>
              <w:rPr>
                <w:bCs/>
                <w:spacing w:val="10"/>
              </w:rPr>
            </w:pPr>
            <w:r w:rsidRPr="00957E40">
              <w:rPr>
                <w:bCs/>
                <w:spacing w:val="10"/>
              </w:rPr>
              <w:t xml:space="preserve">Местонахождение материала </w:t>
            </w:r>
          </w:p>
        </w:tc>
      </w:tr>
      <w:tr w:rsidR="00607154" w:rsidRPr="00957E40" w14:paraId="76A4A01D" w14:textId="77777777" w:rsidTr="00130522">
        <w:trPr>
          <w:jc w:val="center"/>
        </w:trPr>
        <w:tc>
          <w:tcPr>
            <w:tcW w:w="2144" w:type="dxa"/>
            <w:shd w:val="clear" w:color="auto" w:fill="auto"/>
          </w:tcPr>
          <w:p w14:paraId="23005A2B" w14:textId="77777777" w:rsidR="00607154" w:rsidRPr="00957E40" w:rsidRDefault="00607154" w:rsidP="00130522">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5F8FDED0" w14:textId="77777777" w:rsidR="00607154" w:rsidRPr="0077145D" w:rsidRDefault="00607154" w:rsidP="00130522">
            <w:pPr>
              <w:autoSpaceDE w:val="0"/>
              <w:autoSpaceDN w:val="0"/>
              <w:adjustRightInd w:val="0"/>
              <w:jc w:val="center"/>
              <w:rPr>
                <w:bCs/>
                <w:spacing w:val="10"/>
                <w:lang w:val="en-US"/>
              </w:rPr>
            </w:pPr>
            <w:r w:rsidRPr="00A70277">
              <w:rPr>
                <w:bCs/>
                <w:spacing w:val="10"/>
              </w:rPr>
              <w:t>202</w:t>
            </w:r>
            <w:r>
              <w:rPr>
                <w:bCs/>
                <w:spacing w:val="10"/>
                <w:lang w:val="en-US"/>
              </w:rPr>
              <w:t>3</w:t>
            </w:r>
          </w:p>
        </w:tc>
        <w:tc>
          <w:tcPr>
            <w:tcW w:w="5736" w:type="dxa"/>
            <w:shd w:val="clear" w:color="auto" w:fill="auto"/>
          </w:tcPr>
          <w:p w14:paraId="2D63BE6F" w14:textId="77777777" w:rsidR="00607154" w:rsidRPr="00957E40" w:rsidRDefault="00607154" w:rsidP="00130522">
            <w:pPr>
              <w:widowControl w:val="0"/>
              <w:autoSpaceDE w:val="0"/>
              <w:autoSpaceDN w:val="0"/>
              <w:adjustRightInd w:val="0"/>
              <w:jc w:val="center"/>
            </w:pPr>
            <w:r w:rsidRPr="00957E40">
              <w:t xml:space="preserve">Учебно-методический кабинет филиала, </w:t>
            </w:r>
          </w:p>
          <w:p w14:paraId="668D7F3D" w14:textId="77777777" w:rsidR="00607154" w:rsidRDefault="00607154" w:rsidP="00130522">
            <w:pPr>
              <w:autoSpaceDE w:val="0"/>
              <w:autoSpaceDN w:val="0"/>
              <w:adjustRightInd w:val="0"/>
              <w:jc w:val="center"/>
            </w:pPr>
            <w:r w:rsidRPr="00957E40">
              <w:t>папка «Для студента»</w:t>
            </w:r>
          </w:p>
          <w:p w14:paraId="5D573BF9" w14:textId="77777777" w:rsidR="00607154" w:rsidRPr="00957E40" w:rsidRDefault="00607154" w:rsidP="00130522">
            <w:pPr>
              <w:autoSpaceDE w:val="0"/>
              <w:autoSpaceDN w:val="0"/>
              <w:adjustRightInd w:val="0"/>
              <w:jc w:val="center"/>
              <w:rPr>
                <w:bCs/>
                <w:spacing w:val="10"/>
                <w:sz w:val="26"/>
                <w:szCs w:val="26"/>
              </w:rPr>
            </w:pPr>
            <w:r w:rsidRPr="0077145D">
              <w:rPr>
                <w:bCs/>
                <w:spacing w:val="10"/>
                <w:sz w:val="26"/>
                <w:szCs w:val="26"/>
              </w:rPr>
              <w:t>СДО MOODLE</w:t>
            </w:r>
          </w:p>
        </w:tc>
      </w:tr>
      <w:tr w:rsidR="00607154" w:rsidRPr="00957E40" w14:paraId="79F0E63D" w14:textId="77777777" w:rsidTr="00130522">
        <w:trPr>
          <w:jc w:val="center"/>
        </w:trPr>
        <w:tc>
          <w:tcPr>
            <w:tcW w:w="2144" w:type="dxa"/>
            <w:shd w:val="clear" w:color="auto" w:fill="auto"/>
          </w:tcPr>
          <w:p w14:paraId="249F5E84" w14:textId="77777777" w:rsidR="00607154" w:rsidRPr="00957E40" w:rsidRDefault="00607154" w:rsidP="00130522">
            <w:pPr>
              <w:widowControl w:val="0"/>
              <w:autoSpaceDE w:val="0"/>
              <w:autoSpaceDN w:val="0"/>
              <w:adjustRightInd w:val="0"/>
              <w:jc w:val="center"/>
              <w:rPr>
                <w:bCs/>
                <w:spacing w:val="10"/>
              </w:rPr>
            </w:pPr>
            <w:r w:rsidRPr="00957E40">
              <w:rPr>
                <w:bCs/>
                <w:spacing w:val="10"/>
              </w:rPr>
              <w:t>Методические указания по выполнению контрольной работы и варианты контрольной работы</w:t>
            </w:r>
          </w:p>
        </w:tc>
        <w:tc>
          <w:tcPr>
            <w:tcW w:w="1691" w:type="dxa"/>
            <w:shd w:val="clear" w:color="auto" w:fill="auto"/>
          </w:tcPr>
          <w:p w14:paraId="10F9A9AD" w14:textId="77777777" w:rsidR="00607154" w:rsidRPr="0077145D" w:rsidRDefault="00607154" w:rsidP="00130522">
            <w:pPr>
              <w:autoSpaceDE w:val="0"/>
              <w:autoSpaceDN w:val="0"/>
              <w:adjustRightInd w:val="0"/>
              <w:jc w:val="center"/>
              <w:rPr>
                <w:bCs/>
                <w:spacing w:val="10"/>
                <w:lang w:val="en-US"/>
              </w:rPr>
            </w:pPr>
            <w:r>
              <w:rPr>
                <w:bCs/>
                <w:spacing w:val="10"/>
              </w:rPr>
              <w:t>202</w:t>
            </w:r>
            <w:r>
              <w:rPr>
                <w:bCs/>
                <w:spacing w:val="10"/>
                <w:lang w:val="en-US"/>
              </w:rPr>
              <w:t>3</w:t>
            </w:r>
          </w:p>
        </w:tc>
        <w:tc>
          <w:tcPr>
            <w:tcW w:w="5736" w:type="dxa"/>
            <w:shd w:val="clear" w:color="auto" w:fill="auto"/>
          </w:tcPr>
          <w:p w14:paraId="54EEFC68" w14:textId="77777777" w:rsidR="00607154" w:rsidRPr="00957E40" w:rsidRDefault="00607154" w:rsidP="00130522">
            <w:pPr>
              <w:widowControl w:val="0"/>
              <w:autoSpaceDE w:val="0"/>
              <w:autoSpaceDN w:val="0"/>
              <w:adjustRightInd w:val="0"/>
              <w:jc w:val="center"/>
            </w:pPr>
            <w:r w:rsidRPr="00957E40">
              <w:t xml:space="preserve">Учебно-методический кабинет филиала, </w:t>
            </w:r>
          </w:p>
          <w:p w14:paraId="6F560236" w14:textId="77777777" w:rsidR="00607154" w:rsidRDefault="00607154" w:rsidP="00130522">
            <w:pPr>
              <w:widowControl w:val="0"/>
              <w:autoSpaceDE w:val="0"/>
              <w:autoSpaceDN w:val="0"/>
              <w:adjustRightInd w:val="0"/>
              <w:jc w:val="center"/>
            </w:pPr>
            <w:r w:rsidRPr="00957E40">
              <w:t>папка «Для студента»</w:t>
            </w:r>
          </w:p>
          <w:p w14:paraId="519FC90D" w14:textId="77777777" w:rsidR="00607154" w:rsidRPr="00957E40" w:rsidRDefault="00607154" w:rsidP="00130522">
            <w:pPr>
              <w:widowControl w:val="0"/>
              <w:autoSpaceDE w:val="0"/>
              <w:autoSpaceDN w:val="0"/>
              <w:adjustRightInd w:val="0"/>
              <w:jc w:val="center"/>
            </w:pPr>
            <w:r w:rsidRPr="0077145D">
              <w:t>СДО MOODLE</w:t>
            </w:r>
          </w:p>
        </w:tc>
      </w:tr>
      <w:tr w:rsidR="00607154" w:rsidRPr="00957E40" w14:paraId="7A9A2C74" w14:textId="77777777" w:rsidTr="00130522">
        <w:trPr>
          <w:jc w:val="center"/>
        </w:trPr>
        <w:tc>
          <w:tcPr>
            <w:tcW w:w="2144" w:type="dxa"/>
            <w:shd w:val="clear" w:color="auto" w:fill="auto"/>
          </w:tcPr>
          <w:p w14:paraId="29BDAF4B" w14:textId="77777777" w:rsidR="00607154" w:rsidRPr="00957E40" w:rsidRDefault="00607154" w:rsidP="00130522">
            <w:pPr>
              <w:widowControl w:val="0"/>
              <w:autoSpaceDE w:val="0"/>
              <w:autoSpaceDN w:val="0"/>
              <w:adjustRightInd w:val="0"/>
              <w:jc w:val="center"/>
              <w:rPr>
                <w:bCs/>
                <w:spacing w:val="10"/>
              </w:rPr>
            </w:pPr>
            <w:r w:rsidRPr="00957E40">
              <w:rPr>
                <w:bCs/>
                <w:spacing w:val="10"/>
              </w:rPr>
              <w:t>Методические материалы для подготовки к промежуточной аттестации</w:t>
            </w:r>
          </w:p>
        </w:tc>
        <w:tc>
          <w:tcPr>
            <w:tcW w:w="1691" w:type="dxa"/>
            <w:shd w:val="clear" w:color="auto" w:fill="auto"/>
          </w:tcPr>
          <w:p w14:paraId="6CFA90E8" w14:textId="77777777" w:rsidR="00607154" w:rsidRPr="0077145D" w:rsidRDefault="00607154" w:rsidP="00130522">
            <w:pPr>
              <w:autoSpaceDE w:val="0"/>
              <w:autoSpaceDN w:val="0"/>
              <w:adjustRightInd w:val="0"/>
              <w:jc w:val="center"/>
              <w:rPr>
                <w:bCs/>
                <w:spacing w:val="10"/>
                <w:lang w:val="en-US"/>
              </w:rPr>
            </w:pPr>
            <w:r>
              <w:rPr>
                <w:bCs/>
                <w:spacing w:val="10"/>
              </w:rPr>
              <w:t>202</w:t>
            </w:r>
            <w:r>
              <w:rPr>
                <w:bCs/>
                <w:spacing w:val="10"/>
                <w:lang w:val="en-US"/>
              </w:rPr>
              <w:t>3</w:t>
            </w:r>
          </w:p>
        </w:tc>
        <w:tc>
          <w:tcPr>
            <w:tcW w:w="5736" w:type="dxa"/>
            <w:shd w:val="clear" w:color="auto" w:fill="auto"/>
          </w:tcPr>
          <w:p w14:paraId="63960B1E" w14:textId="77777777" w:rsidR="00607154" w:rsidRPr="00957E40" w:rsidRDefault="00607154" w:rsidP="00130522">
            <w:pPr>
              <w:widowControl w:val="0"/>
              <w:autoSpaceDE w:val="0"/>
              <w:autoSpaceDN w:val="0"/>
              <w:adjustRightInd w:val="0"/>
              <w:jc w:val="center"/>
            </w:pPr>
            <w:r w:rsidRPr="00957E40">
              <w:t xml:space="preserve">Учебно-методический кабинет филиала, </w:t>
            </w:r>
          </w:p>
          <w:p w14:paraId="0E355B0A" w14:textId="77777777" w:rsidR="00607154" w:rsidRDefault="00607154" w:rsidP="00130522">
            <w:pPr>
              <w:widowControl w:val="0"/>
              <w:autoSpaceDE w:val="0"/>
              <w:autoSpaceDN w:val="0"/>
              <w:adjustRightInd w:val="0"/>
              <w:jc w:val="center"/>
            </w:pPr>
            <w:r w:rsidRPr="00957E40">
              <w:t>папка «Для студента»</w:t>
            </w:r>
          </w:p>
          <w:p w14:paraId="2FF239A5" w14:textId="77777777" w:rsidR="00607154" w:rsidRPr="00957E40" w:rsidRDefault="00607154" w:rsidP="00130522">
            <w:pPr>
              <w:widowControl w:val="0"/>
              <w:autoSpaceDE w:val="0"/>
              <w:autoSpaceDN w:val="0"/>
              <w:adjustRightInd w:val="0"/>
              <w:jc w:val="center"/>
            </w:pPr>
            <w:r>
              <w:rPr>
                <w:sz w:val="28"/>
                <w:szCs w:val="28"/>
              </w:rPr>
              <w:t xml:space="preserve">СДО </w:t>
            </w:r>
            <w:r>
              <w:rPr>
                <w:sz w:val="28"/>
                <w:szCs w:val="28"/>
                <w:lang w:val="en-US"/>
              </w:rPr>
              <w:t>MOODLE</w:t>
            </w:r>
          </w:p>
        </w:tc>
      </w:tr>
    </w:tbl>
    <w:p w14:paraId="067AFE90"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.2.1. Методические рекомендации по работе с литературой</w:t>
      </w:r>
    </w:p>
    <w:p w14:paraId="37848300" w14:textId="77777777" w:rsidR="00957E40" w:rsidRPr="00957E40" w:rsidRDefault="00957E40" w:rsidP="00957E40">
      <w:pPr>
        <w:autoSpaceDE w:val="0"/>
        <w:autoSpaceDN w:val="0"/>
        <w:adjustRightInd w:val="0"/>
        <w:ind w:firstLine="454"/>
        <w:jc w:val="both"/>
        <w:rPr>
          <w:b/>
          <w:bCs/>
          <w:sz w:val="28"/>
          <w:szCs w:val="28"/>
        </w:rPr>
      </w:pPr>
    </w:p>
    <w:p w14:paraId="71A262A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w:t>
      </w:r>
      <w:proofErr w:type="gramStart"/>
      <w:r w:rsidRPr="00957E40">
        <w:rPr>
          <w:sz w:val="28"/>
          <w:szCs w:val="28"/>
        </w:rPr>
        <w:t>т.п.</w:t>
      </w:r>
      <w:proofErr w:type="gramEnd"/>
      <w:r w:rsidRPr="00957E40">
        <w:rPr>
          <w:sz w:val="28"/>
          <w:szCs w:val="28"/>
        </w:rPr>
        <w:t xml:space="preserve">) начинается с изучения соответствующей литературы как в библиотеке, так и дома. </w:t>
      </w:r>
    </w:p>
    <w:p w14:paraId="7DB07237"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751AB36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1C62116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79433851"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22D484B2"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4DF37183"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0F56880F"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05AE5649"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0C30CFCB"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47A044BC"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6A79BDA8" w14:textId="77777777" w:rsidR="00FA6C6F" w:rsidRDefault="00957E40" w:rsidP="00B073CB">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B073CB">
        <w:rPr>
          <w:sz w:val="28"/>
          <w:szCs w:val="28"/>
        </w:rPr>
        <w:t>ли иных теоретических вопросов.</w:t>
      </w:r>
    </w:p>
    <w:p w14:paraId="5B6DBC4F" w14:textId="77777777" w:rsidR="00FA6C6F" w:rsidRDefault="00FA6C6F" w:rsidP="00381996">
      <w:pPr>
        <w:rPr>
          <w:sz w:val="28"/>
          <w:szCs w:val="28"/>
        </w:rPr>
      </w:pPr>
    </w:p>
    <w:p w14:paraId="1BDDFA38" w14:textId="77777777" w:rsidR="00381996" w:rsidRPr="00291949" w:rsidRDefault="00381996" w:rsidP="001B067D">
      <w:pPr>
        <w:keepNext/>
        <w:spacing w:before="240" w:after="120"/>
        <w:jc w:val="both"/>
        <w:outlineLvl w:val="0"/>
        <w:rPr>
          <w:rFonts w:eastAsia="MS Mincho"/>
          <w:b/>
          <w:bCs/>
          <w:i/>
          <w:kern w:val="32"/>
          <w:sz w:val="28"/>
          <w:szCs w:val="28"/>
          <w:u w:color="000000"/>
          <w:lang w:eastAsia="ja-JP"/>
        </w:rPr>
      </w:pPr>
      <w:r w:rsidRPr="00291949">
        <w:rPr>
          <w:rFonts w:eastAsia="MS Mincho"/>
          <w:b/>
          <w:bCs/>
          <w:i/>
          <w:kern w:val="32"/>
          <w:sz w:val="28"/>
          <w:szCs w:val="28"/>
          <w:u w:color="000000"/>
          <w:lang w:eastAsia="ja-JP"/>
        </w:rPr>
        <w:t>10.</w:t>
      </w:r>
      <w:sdt>
        <w:sdtPr>
          <w:rPr>
            <w:rFonts w:eastAsia="MS Mincho"/>
            <w:b/>
            <w:bCs/>
            <w:i/>
            <w:kern w:val="32"/>
            <w:sz w:val="28"/>
            <w:szCs w:val="28"/>
            <w:u w:color="000000"/>
            <w:lang w:eastAsia="ja-JP"/>
          </w:rPr>
          <w:id w:val="-1286727758"/>
          <w:lock w:val="contentLocked"/>
          <w:placeholder>
            <w:docPart w:val="C3AC7D07C5604D96A7143383DC5891E4"/>
          </w:placeholder>
          <w:group/>
        </w:sdtPr>
        <w:sdtEndPr/>
        <w:sdtContent>
          <w:bookmarkStart w:id="39" w:name="_Toc14894737"/>
          <w:r w:rsidRPr="00291949">
            <w:rPr>
              <w:rFonts w:eastAsia="MS Mincho"/>
              <w:b/>
              <w:bCs/>
              <w:i/>
              <w:kern w:val="32"/>
              <w:sz w:val="28"/>
              <w:szCs w:val="28"/>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sdtContent>
      </w:sdt>
      <w:bookmarkEnd w:id="39"/>
    </w:p>
    <w:p w14:paraId="2DD4EFD1" w14:textId="77777777" w:rsidR="00381996" w:rsidRDefault="00381996" w:rsidP="001B067D">
      <w:pPr>
        <w:rPr>
          <w:b/>
          <w:snapToGrid w:val="0"/>
          <w:sz w:val="28"/>
          <w:szCs w:val="28"/>
        </w:rPr>
      </w:pPr>
    </w:p>
    <w:p w14:paraId="5D00E49D" w14:textId="77777777" w:rsidR="00381996" w:rsidRDefault="00381996" w:rsidP="001B067D">
      <w:pPr>
        <w:ind w:firstLine="454"/>
        <w:jc w:val="both"/>
        <w:rPr>
          <w:b/>
          <w:snapToGrid w:val="0"/>
          <w:sz w:val="28"/>
          <w:szCs w:val="28"/>
        </w:rPr>
      </w:pPr>
      <w:r w:rsidRPr="006C6B9C">
        <w:rPr>
          <w:b/>
          <w:snapToGrid w:val="0"/>
          <w:sz w:val="28"/>
          <w:szCs w:val="28"/>
        </w:rPr>
        <w:t>1</w:t>
      </w:r>
      <w:r>
        <w:rPr>
          <w:b/>
          <w:snapToGrid w:val="0"/>
          <w:sz w:val="28"/>
          <w:szCs w:val="28"/>
        </w:rPr>
        <w:t>0</w:t>
      </w:r>
      <w:r w:rsidRPr="006C6B9C">
        <w:rPr>
          <w:b/>
          <w:snapToGrid w:val="0"/>
          <w:sz w:val="28"/>
          <w:szCs w:val="28"/>
        </w:rPr>
        <w:t>. 1. Комплект лицензи</w:t>
      </w:r>
      <w:r>
        <w:rPr>
          <w:b/>
          <w:snapToGrid w:val="0"/>
          <w:sz w:val="28"/>
          <w:szCs w:val="28"/>
        </w:rPr>
        <w:t>онного программного обеспечения</w:t>
      </w:r>
    </w:p>
    <w:p w14:paraId="064F4403" w14:textId="77777777" w:rsidR="00381996" w:rsidRPr="00CD4BC0" w:rsidRDefault="00381996" w:rsidP="001B067D">
      <w:pPr>
        <w:rPr>
          <w:b/>
          <w:snapToGrid w:val="0"/>
          <w:sz w:val="28"/>
          <w:szCs w:val="28"/>
        </w:rPr>
      </w:pPr>
    </w:p>
    <w:p w14:paraId="29F0ECED" w14:textId="77777777" w:rsidR="00381996" w:rsidRDefault="00381996" w:rsidP="001B067D">
      <w:pPr>
        <w:jc w:val="both"/>
        <w:rPr>
          <w:rFonts w:eastAsia="Calibri"/>
          <w:sz w:val="28"/>
          <w:szCs w:val="28"/>
        </w:rPr>
      </w:pPr>
      <w:r w:rsidRPr="00CD4BC0">
        <w:rPr>
          <w:rFonts w:eastAsia="Calibri"/>
          <w:sz w:val="28"/>
          <w:szCs w:val="28"/>
        </w:rPr>
        <w:t xml:space="preserve">1. </w:t>
      </w:r>
      <w:r w:rsidRPr="00465B54">
        <w:rPr>
          <w:rFonts w:eastAsia="Calibri"/>
          <w:sz w:val="28"/>
          <w:szCs w:val="28"/>
        </w:rPr>
        <w:t xml:space="preserve">Табличный процессор Excel </w:t>
      </w:r>
      <w:r w:rsidRPr="00CC0A24">
        <w:rPr>
          <w:rFonts w:eastAsia="Calibri"/>
          <w:sz w:val="28"/>
          <w:szCs w:val="28"/>
          <w:lang w:val="en-US"/>
        </w:rPr>
        <w:t>Microsoft</w:t>
      </w:r>
      <w:r w:rsidRPr="00CC0A24">
        <w:rPr>
          <w:rFonts w:eastAsia="Calibri"/>
          <w:sz w:val="28"/>
          <w:szCs w:val="28"/>
        </w:rPr>
        <w:t xml:space="preserve"> </w:t>
      </w:r>
      <w:r w:rsidRPr="00CC0A24">
        <w:rPr>
          <w:rFonts w:eastAsia="Calibri"/>
          <w:sz w:val="28"/>
          <w:szCs w:val="28"/>
          <w:lang w:val="en-US"/>
        </w:rPr>
        <w:t>Office</w:t>
      </w:r>
      <w:r>
        <w:rPr>
          <w:rFonts w:eastAsia="Calibri"/>
          <w:sz w:val="28"/>
          <w:szCs w:val="28"/>
        </w:rPr>
        <w:t xml:space="preserve"> </w:t>
      </w:r>
    </w:p>
    <w:p w14:paraId="1ABDFEAA" w14:textId="77777777" w:rsidR="00381996" w:rsidRDefault="00381996" w:rsidP="001B067D">
      <w:pPr>
        <w:autoSpaceDE w:val="0"/>
        <w:autoSpaceDN w:val="0"/>
        <w:adjustRightInd w:val="0"/>
        <w:ind w:firstLine="454"/>
        <w:jc w:val="both"/>
        <w:rPr>
          <w:b/>
          <w:sz w:val="28"/>
          <w:szCs w:val="28"/>
        </w:rPr>
      </w:pPr>
    </w:p>
    <w:p w14:paraId="05DF8CF0" w14:textId="77777777" w:rsidR="00381996" w:rsidRDefault="00381996" w:rsidP="001B067D">
      <w:pPr>
        <w:autoSpaceDE w:val="0"/>
        <w:autoSpaceDN w:val="0"/>
        <w:adjustRightInd w:val="0"/>
        <w:ind w:firstLine="454"/>
        <w:jc w:val="both"/>
        <w:rPr>
          <w:b/>
          <w:sz w:val="28"/>
          <w:szCs w:val="28"/>
        </w:rPr>
      </w:pPr>
      <w:r>
        <w:rPr>
          <w:b/>
          <w:sz w:val="28"/>
          <w:szCs w:val="28"/>
        </w:rPr>
        <w:t>10</w:t>
      </w:r>
      <w:r w:rsidRPr="006C6B9C">
        <w:rPr>
          <w:b/>
          <w:sz w:val="28"/>
          <w:szCs w:val="28"/>
        </w:rPr>
        <w:t>.2. Современные</w:t>
      </w:r>
      <w:r>
        <w:rPr>
          <w:b/>
          <w:sz w:val="28"/>
          <w:szCs w:val="28"/>
        </w:rPr>
        <w:t xml:space="preserve"> профессиональные базы данных и и</w:t>
      </w:r>
      <w:r w:rsidRPr="006C6B9C">
        <w:rPr>
          <w:b/>
          <w:sz w:val="28"/>
          <w:szCs w:val="28"/>
        </w:rPr>
        <w:t>нформационные</w:t>
      </w:r>
      <w:r>
        <w:rPr>
          <w:b/>
          <w:sz w:val="28"/>
          <w:szCs w:val="28"/>
        </w:rPr>
        <w:t xml:space="preserve"> </w:t>
      </w:r>
      <w:r w:rsidRPr="006C6B9C">
        <w:rPr>
          <w:b/>
          <w:sz w:val="28"/>
          <w:szCs w:val="28"/>
        </w:rPr>
        <w:t>справочные системы</w:t>
      </w:r>
    </w:p>
    <w:p w14:paraId="6C2E8A1C" w14:textId="77777777" w:rsidR="00381996" w:rsidRDefault="00381996" w:rsidP="001B067D">
      <w:pPr>
        <w:autoSpaceDE w:val="0"/>
        <w:autoSpaceDN w:val="0"/>
        <w:adjustRightInd w:val="0"/>
        <w:ind w:firstLine="454"/>
        <w:jc w:val="both"/>
        <w:rPr>
          <w:b/>
          <w:sz w:val="28"/>
          <w:szCs w:val="28"/>
        </w:rPr>
      </w:pPr>
    </w:p>
    <w:p w14:paraId="5075337B" w14:textId="77777777" w:rsidR="00381996" w:rsidRPr="00CE6768" w:rsidRDefault="00381996" w:rsidP="001B067D">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 xml:space="preserve">URL: </w:t>
      </w:r>
      <w:hyperlink r:id="rId119" w:history="1">
        <w:r w:rsidRPr="00CE6768">
          <w:rPr>
            <w:rStyle w:val="a4"/>
            <w:rFonts w:ascii="Times New Roman" w:hAnsi="Times New Roman" w:cs="Times New Roman"/>
            <w:sz w:val="28"/>
            <w:szCs w:val="28"/>
          </w:rPr>
          <w:t>http://www.consultant.ru/</w:t>
        </w:r>
      </w:hyperlink>
    </w:p>
    <w:p w14:paraId="3B44D152" w14:textId="77777777" w:rsidR="00381996" w:rsidRDefault="00381996" w:rsidP="001B067D">
      <w:pPr>
        <w:pStyle w:val="Default"/>
        <w:jc w:val="both"/>
        <w:rPr>
          <w:sz w:val="28"/>
          <w:szCs w:val="28"/>
        </w:rPr>
      </w:pPr>
      <w:r>
        <w:rPr>
          <w:sz w:val="28"/>
          <w:szCs w:val="28"/>
        </w:rPr>
        <w:t>2. Федеральная служба государственной статистики.</w:t>
      </w:r>
      <w:r w:rsidRPr="00FE739B">
        <w:t xml:space="preserve"> </w:t>
      </w:r>
      <w:r w:rsidRPr="00FE739B">
        <w:rPr>
          <w:sz w:val="28"/>
          <w:szCs w:val="28"/>
        </w:rPr>
        <w:t>Официальный сайт.</w:t>
      </w:r>
      <w:r>
        <w:rPr>
          <w:sz w:val="28"/>
          <w:szCs w:val="28"/>
        </w:rPr>
        <w:t xml:space="preserve"> – </w:t>
      </w:r>
      <w:r>
        <w:rPr>
          <w:sz w:val="28"/>
          <w:szCs w:val="28"/>
          <w:lang w:val="en-US"/>
        </w:rPr>
        <w:t>URL</w:t>
      </w:r>
      <w:r w:rsidRPr="00FE739B">
        <w:rPr>
          <w:sz w:val="28"/>
          <w:szCs w:val="28"/>
        </w:rPr>
        <w:t xml:space="preserve">: </w:t>
      </w:r>
      <w:hyperlink r:id="rId120" w:history="1">
        <w:r w:rsidRPr="0047485D">
          <w:rPr>
            <w:rStyle w:val="a4"/>
            <w:sz w:val="28"/>
            <w:szCs w:val="28"/>
          </w:rPr>
          <w:t>http://www.gks.ru/</w:t>
        </w:r>
      </w:hyperlink>
      <w:r>
        <w:rPr>
          <w:sz w:val="28"/>
          <w:szCs w:val="28"/>
        </w:rPr>
        <w:t xml:space="preserve"> </w:t>
      </w:r>
      <w:r w:rsidRPr="00FE739B">
        <w:rPr>
          <w:sz w:val="28"/>
          <w:szCs w:val="28"/>
        </w:rPr>
        <w:t>(доступ свободный).</w:t>
      </w:r>
    </w:p>
    <w:p w14:paraId="5A1F163F" w14:textId="77777777" w:rsidR="00381996" w:rsidRDefault="00381996" w:rsidP="001B067D">
      <w:pPr>
        <w:pStyle w:val="Default"/>
        <w:jc w:val="both"/>
        <w:rPr>
          <w:sz w:val="28"/>
          <w:szCs w:val="28"/>
        </w:rPr>
      </w:pPr>
      <w:r>
        <w:rPr>
          <w:sz w:val="28"/>
          <w:szCs w:val="28"/>
        </w:rPr>
        <w:t>3.</w:t>
      </w:r>
      <w:r w:rsidRPr="00A44151">
        <w:rPr>
          <w:sz w:val="28"/>
          <w:szCs w:val="28"/>
        </w:rPr>
        <w:tab/>
        <w:t>Центральный банк Российской Федерации. Официальный сайт.</w:t>
      </w:r>
      <w:r>
        <w:rPr>
          <w:sz w:val="28"/>
          <w:szCs w:val="28"/>
        </w:rPr>
        <w:t xml:space="preserve"> </w:t>
      </w:r>
      <w:r w:rsidRPr="00A44151">
        <w:rPr>
          <w:sz w:val="28"/>
          <w:szCs w:val="28"/>
        </w:rPr>
        <w:t xml:space="preserve">–  URL: </w:t>
      </w:r>
      <w:hyperlink r:id="rId121" w:history="1">
        <w:r w:rsidRPr="0047485D">
          <w:rPr>
            <w:rStyle w:val="a4"/>
            <w:sz w:val="28"/>
            <w:szCs w:val="28"/>
          </w:rPr>
          <w:t>http://www.cbr.ru/</w:t>
        </w:r>
      </w:hyperlink>
      <w:r>
        <w:rPr>
          <w:sz w:val="28"/>
          <w:szCs w:val="28"/>
        </w:rPr>
        <w:t xml:space="preserve"> </w:t>
      </w:r>
      <w:r w:rsidRPr="00FE739B">
        <w:rPr>
          <w:sz w:val="28"/>
          <w:szCs w:val="28"/>
        </w:rPr>
        <w:t>(доступ свободный).</w:t>
      </w:r>
    </w:p>
    <w:p w14:paraId="75A55875" w14:textId="77777777" w:rsidR="00381996" w:rsidRPr="003A6849" w:rsidRDefault="00381996" w:rsidP="001B067D">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4. </w:t>
      </w:r>
      <w:r w:rsidRPr="00822D0E">
        <w:rPr>
          <w:rFonts w:ascii="Times New Roman" w:hAnsi="Times New Roman" w:cs="Times New Roman"/>
          <w:sz w:val="28"/>
          <w:szCs w:val="28"/>
        </w:rPr>
        <w:t xml:space="preserve">Электронный периодический справочник «Система ГАРАНТ». – URL: </w:t>
      </w:r>
      <w:hyperlink r:id="rId122" w:history="1">
        <w:r w:rsidRPr="003A6849">
          <w:rPr>
            <w:rStyle w:val="a4"/>
            <w:rFonts w:ascii="Times New Roman" w:hAnsi="Times New Roman" w:cs="Times New Roman"/>
            <w:sz w:val="28"/>
            <w:szCs w:val="28"/>
          </w:rPr>
          <w:t>http://www.garant.ru</w:t>
        </w:r>
      </w:hyperlink>
    </w:p>
    <w:p w14:paraId="633F7E15" w14:textId="77777777" w:rsidR="00381996" w:rsidRDefault="00381996" w:rsidP="001B067D">
      <w:pPr>
        <w:pStyle w:val="xxxxmsonospacing"/>
        <w:jc w:val="both"/>
        <w:rPr>
          <w:rFonts w:ascii="Times New Roman" w:hAnsi="Times New Roman" w:cs="Times New Roman"/>
          <w:sz w:val="28"/>
          <w:szCs w:val="28"/>
        </w:rPr>
      </w:pPr>
    </w:p>
    <w:p w14:paraId="15D4D5F4" w14:textId="77777777" w:rsidR="00381996" w:rsidRDefault="00381996" w:rsidP="001B067D">
      <w:pPr>
        <w:pStyle w:val="xxxxmsonospacing"/>
        <w:jc w:val="both"/>
        <w:rPr>
          <w:rFonts w:ascii="Times New Roman" w:hAnsi="Times New Roman" w:cs="Times New Roman"/>
          <w:sz w:val="28"/>
          <w:szCs w:val="28"/>
        </w:rPr>
      </w:pPr>
    </w:p>
    <w:p w14:paraId="2120C1D1" w14:textId="77777777" w:rsidR="00381996" w:rsidRPr="006C6B9C" w:rsidRDefault="00381996" w:rsidP="001B067D">
      <w:pPr>
        <w:autoSpaceDE w:val="0"/>
        <w:autoSpaceDN w:val="0"/>
        <w:adjustRightInd w:val="0"/>
        <w:ind w:firstLine="454"/>
        <w:jc w:val="both"/>
        <w:rPr>
          <w:b/>
          <w:sz w:val="28"/>
          <w:szCs w:val="28"/>
        </w:rPr>
      </w:pPr>
      <w:r>
        <w:rPr>
          <w:b/>
          <w:sz w:val="28"/>
          <w:szCs w:val="28"/>
        </w:rPr>
        <w:t>10</w:t>
      </w:r>
      <w:r w:rsidRPr="006C6B9C">
        <w:rPr>
          <w:b/>
          <w:sz w:val="28"/>
          <w:szCs w:val="28"/>
        </w:rPr>
        <w:t>.3. Сертифицированные программные и аппаратные средства защиты информации</w:t>
      </w:r>
    </w:p>
    <w:p w14:paraId="00B8300B" w14:textId="77777777" w:rsidR="00381996" w:rsidRDefault="00381996" w:rsidP="001B067D">
      <w:pPr>
        <w:jc w:val="both"/>
      </w:pPr>
    </w:p>
    <w:p w14:paraId="3517C38E" w14:textId="77777777" w:rsidR="00381996" w:rsidRDefault="00381996" w:rsidP="001B067D">
      <w:pPr>
        <w:rPr>
          <w:sz w:val="28"/>
          <w:szCs w:val="28"/>
        </w:rPr>
      </w:pPr>
      <w:r w:rsidRPr="00CC0A24">
        <w:rPr>
          <w:sz w:val="28"/>
          <w:szCs w:val="28"/>
        </w:rPr>
        <w:t>Не используется</w:t>
      </w:r>
    </w:p>
    <w:p w14:paraId="6BB5E2D8" w14:textId="77777777" w:rsidR="00381996" w:rsidRDefault="00381996" w:rsidP="001B067D">
      <w:pPr>
        <w:rPr>
          <w:sz w:val="28"/>
          <w:szCs w:val="28"/>
        </w:rPr>
      </w:pPr>
    </w:p>
    <w:p w14:paraId="3BCC7004" w14:textId="77777777" w:rsidR="00381996" w:rsidRPr="00CE0EE4" w:rsidRDefault="00381996" w:rsidP="001B067D">
      <w:pPr>
        <w:spacing w:after="200" w:line="276" w:lineRule="auto"/>
        <w:jc w:val="both"/>
        <w:rPr>
          <w:rFonts w:eastAsia="MS Mincho"/>
          <w:b/>
          <w:bCs/>
          <w:i/>
          <w:kern w:val="32"/>
          <w:sz w:val="28"/>
          <w:szCs w:val="28"/>
          <w:u w:color="000000"/>
          <w:lang w:eastAsia="ja-JP"/>
        </w:rPr>
      </w:pPr>
      <w:bookmarkStart w:id="40" w:name="_Toc417405611"/>
      <w:bookmarkStart w:id="41" w:name="_Toc423525074"/>
      <w:bookmarkStart w:id="42" w:name="_Toc423525437"/>
      <w:bookmarkStart w:id="43" w:name="_Toc14894738"/>
      <w:r w:rsidRPr="00CE0EE4">
        <w:rPr>
          <w:rFonts w:eastAsia="MS Mincho"/>
          <w:b/>
          <w:i/>
          <w:sz w:val="28"/>
          <w:szCs w:val="28"/>
          <w:u w:color="000000"/>
          <w:lang w:eastAsia="ja-JP"/>
        </w:rPr>
        <w:t>11.</w:t>
      </w:r>
      <w:sdt>
        <w:sdtPr>
          <w:rPr>
            <w:rFonts w:eastAsia="MS Mincho"/>
            <w:b/>
            <w:i/>
            <w:sz w:val="28"/>
            <w:szCs w:val="28"/>
            <w:u w:color="000000"/>
            <w:lang w:eastAsia="ja-JP"/>
          </w:rPr>
          <w:id w:val="-539366878"/>
          <w:lock w:val="contentLocked"/>
          <w:placeholder>
            <w:docPart w:val="9069DAACB7D044F3A189377BD185800A"/>
          </w:placeholder>
          <w:group/>
        </w:sdtPr>
        <w:sdtEndPr/>
        <w:sdtContent>
          <w:r w:rsidRPr="00CE0EE4">
            <w:rPr>
              <w:rFonts w:eastAsia="MS Mincho"/>
              <w:b/>
              <w:bCs/>
              <w:i/>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40"/>
          <w:bookmarkEnd w:id="41"/>
          <w:bookmarkEnd w:id="42"/>
          <w:r w:rsidRPr="00CE0EE4">
            <w:rPr>
              <w:rFonts w:eastAsia="MS Mincho"/>
              <w:b/>
              <w:bCs/>
              <w:i/>
              <w:kern w:val="32"/>
              <w:sz w:val="28"/>
              <w:szCs w:val="28"/>
              <w:u w:color="000000"/>
              <w:lang w:eastAsia="ja-JP"/>
            </w:rPr>
            <w:t xml:space="preserve"> </w:t>
          </w:r>
        </w:sdtContent>
      </w:sdt>
      <w:bookmarkEnd w:id="43"/>
    </w:p>
    <w:p w14:paraId="2CF22F22" w14:textId="77777777" w:rsidR="00381996" w:rsidRPr="00CD4BC0" w:rsidRDefault="00381996" w:rsidP="001B067D">
      <w:pPr>
        <w:ind w:firstLine="709"/>
        <w:jc w:val="both"/>
        <w:rPr>
          <w:snapToGrid w:val="0"/>
          <w:sz w:val="28"/>
          <w:szCs w:val="28"/>
        </w:rPr>
      </w:pPr>
    </w:p>
    <w:p w14:paraId="6206F17C" w14:textId="77777777" w:rsidR="00381996" w:rsidRPr="00CD4BC0" w:rsidRDefault="00381996" w:rsidP="001B067D">
      <w:pPr>
        <w:ind w:firstLine="709"/>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F6AFC7C" w14:textId="77777777" w:rsidR="00381996" w:rsidRPr="00CD4BC0" w:rsidRDefault="00381996" w:rsidP="001B067D">
      <w:pPr>
        <w:ind w:firstLine="709"/>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0665041B" w14:textId="77777777" w:rsidR="00381996" w:rsidRPr="00CD4BC0" w:rsidRDefault="00381996" w:rsidP="001B067D">
      <w:pPr>
        <w:ind w:firstLine="709"/>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6C5B383A" w14:textId="77777777" w:rsidR="00381996" w:rsidRPr="00CD4BC0" w:rsidRDefault="00381996" w:rsidP="001B067D">
      <w:pPr>
        <w:ind w:firstLine="709"/>
        <w:jc w:val="both"/>
        <w:rPr>
          <w:snapToGrid w:val="0"/>
          <w:sz w:val="28"/>
          <w:szCs w:val="28"/>
        </w:rPr>
      </w:pPr>
      <w:r w:rsidRPr="00CD4BC0">
        <w:rPr>
          <w:snapToGrid w:val="0"/>
          <w:sz w:val="28"/>
          <w:szCs w:val="28"/>
        </w:rPr>
        <w:t>- оснащенных демонстрационным оборудованием;</w:t>
      </w:r>
    </w:p>
    <w:p w14:paraId="028900A9" w14:textId="77777777" w:rsidR="00381996" w:rsidRPr="00CD4BC0" w:rsidRDefault="00381996" w:rsidP="001B067D">
      <w:pPr>
        <w:ind w:firstLine="709"/>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5CEB02F9" w14:textId="77777777" w:rsidR="00381996" w:rsidRPr="00CD4BC0" w:rsidRDefault="00381996" w:rsidP="001B067D">
      <w:pPr>
        <w:ind w:firstLine="709"/>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3EDDF169" w14:textId="77777777" w:rsidR="00381996" w:rsidRDefault="00381996" w:rsidP="001B067D">
      <w:pPr>
        <w:ind w:firstLine="709"/>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638329A6" w14:textId="77777777" w:rsidR="00381996" w:rsidRPr="001204E3" w:rsidRDefault="00381996" w:rsidP="001B067D">
      <w:pPr>
        <w:ind w:firstLine="709"/>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39E1C3B6" w14:textId="77777777" w:rsidR="00381996" w:rsidRPr="009C620E" w:rsidRDefault="00381996" w:rsidP="00381996">
      <w:pPr>
        <w:rPr>
          <w:sz w:val="28"/>
          <w:szCs w:val="28"/>
        </w:rPr>
      </w:pPr>
    </w:p>
    <w:sectPr w:rsidR="00381996" w:rsidRPr="009C620E" w:rsidSect="0012377D">
      <w:footerReference w:type="default" r:id="rId1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7D872" w14:textId="77777777" w:rsidR="00BF5003" w:rsidRDefault="00BF5003" w:rsidP="00AF2A31">
      <w:r>
        <w:separator/>
      </w:r>
    </w:p>
  </w:endnote>
  <w:endnote w:type="continuationSeparator" w:id="0">
    <w:p w14:paraId="5D12D6FE" w14:textId="77777777" w:rsidR="00BF5003" w:rsidRDefault="00BF5003"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Yu Gothic UI"/>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35E27ADB" w14:textId="77777777" w:rsidR="00F90098" w:rsidRDefault="00F90098">
        <w:pPr>
          <w:pStyle w:val="aa"/>
          <w:jc w:val="center"/>
        </w:pPr>
        <w:r>
          <w:fldChar w:fldCharType="begin"/>
        </w:r>
        <w:r>
          <w:instrText>PAGE   \* MERGEFORMAT</w:instrText>
        </w:r>
        <w:r>
          <w:fldChar w:fldCharType="separate"/>
        </w:r>
        <w:r w:rsidR="00E5667D">
          <w:rPr>
            <w:noProof/>
          </w:rPr>
          <w:t>15</w:t>
        </w:r>
        <w:r>
          <w:fldChar w:fldCharType="end"/>
        </w:r>
      </w:p>
    </w:sdtContent>
  </w:sdt>
  <w:p w14:paraId="4C8FFDD9" w14:textId="77777777" w:rsidR="00F90098" w:rsidRDefault="00F9009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981BA" w14:textId="77777777" w:rsidR="00BF5003" w:rsidRDefault="00BF5003" w:rsidP="00AF2A31">
      <w:r>
        <w:separator/>
      </w:r>
    </w:p>
  </w:footnote>
  <w:footnote w:type="continuationSeparator" w:id="0">
    <w:p w14:paraId="1D2F4A11" w14:textId="77777777" w:rsidR="00BF5003" w:rsidRDefault="00BF5003" w:rsidP="00AF2A31">
      <w:r>
        <w:continuationSeparator/>
      </w:r>
    </w:p>
  </w:footnote>
  <w:footnote w:id="1">
    <w:p w14:paraId="09D0BFD0" w14:textId="77777777" w:rsidR="00F90098" w:rsidRPr="00D04270" w:rsidRDefault="00F90098" w:rsidP="00FC37EA">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14:paraId="285B4530" w14:textId="77777777" w:rsidR="00F90098" w:rsidRDefault="00F90098" w:rsidP="00FC37EA">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9"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17"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0" w15:restartNumberingAfterBreak="0">
    <w:nsid w:val="56EC6195"/>
    <w:multiLevelType w:val="hybridMultilevel"/>
    <w:tmpl w:val="A9AEF106"/>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2"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8"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16cid:durableId="1180466358">
    <w:abstractNumId w:val="24"/>
  </w:num>
  <w:num w:numId="2" w16cid:durableId="307708588">
    <w:abstractNumId w:val="13"/>
  </w:num>
  <w:num w:numId="3" w16cid:durableId="1722173775">
    <w:abstractNumId w:val="0"/>
  </w:num>
  <w:num w:numId="4" w16cid:durableId="1024090314">
    <w:abstractNumId w:val="1"/>
  </w:num>
  <w:num w:numId="5" w16cid:durableId="1726105265">
    <w:abstractNumId w:val="2"/>
  </w:num>
  <w:num w:numId="6" w16cid:durableId="1246111208">
    <w:abstractNumId w:val="3"/>
  </w:num>
  <w:num w:numId="7" w16cid:durableId="1234240483">
    <w:abstractNumId w:val="4"/>
  </w:num>
  <w:num w:numId="8" w16cid:durableId="1200975675">
    <w:abstractNumId w:val="25"/>
  </w:num>
  <w:num w:numId="9" w16cid:durableId="1846088096">
    <w:abstractNumId w:val="8"/>
  </w:num>
  <w:num w:numId="10" w16cid:durableId="2113358464">
    <w:abstractNumId w:val="26"/>
  </w:num>
  <w:num w:numId="11" w16cid:durableId="61218851">
    <w:abstractNumId w:val="9"/>
  </w:num>
  <w:num w:numId="12" w16cid:durableId="552931853">
    <w:abstractNumId w:val="21"/>
  </w:num>
  <w:num w:numId="13" w16cid:durableId="1838299279">
    <w:abstractNumId w:val="27"/>
  </w:num>
  <w:num w:numId="14" w16cid:durableId="1102799782">
    <w:abstractNumId w:val="28"/>
  </w:num>
  <w:num w:numId="15" w16cid:durableId="487595068">
    <w:abstractNumId w:val="7"/>
  </w:num>
  <w:num w:numId="16" w16cid:durableId="1683504809">
    <w:abstractNumId w:val="6"/>
  </w:num>
  <w:num w:numId="17" w16cid:durableId="255332868">
    <w:abstractNumId w:val="19"/>
  </w:num>
  <w:num w:numId="18" w16cid:durableId="1586109984">
    <w:abstractNumId w:val="5"/>
  </w:num>
  <w:num w:numId="19" w16cid:durableId="671682436">
    <w:abstractNumId w:val="17"/>
  </w:num>
  <w:num w:numId="20" w16cid:durableId="1552762395">
    <w:abstractNumId w:val="22"/>
  </w:num>
  <w:num w:numId="21" w16cid:durableId="1984505025">
    <w:abstractNumId w:val="23"/>
  </w:num>
  <w:num w:numId="22" w16cid:durableId="715934446">
    <w:abstractNumId w:val="15"/>
  </w:num>
  <w:num w:numId="23" w16cid:durableId="1879123716">
    <w:abstractNumId w:val="16"/>
  </w:num>
  <w:num w:numId="24" w16cid:durableId="1968659803">
    <w:abstractNumId w:val="12"/>
  </w:num>
  <w:num w:numId="25" w16cid:durableId="68043567">
    <w:abstractNumId w:val="18"/>
  </w:num>
  <w:num w:numId="26" w16cid:durableId="614366687">
    <w:abstractNumId w:val="11"/>
  </w:num>
  <w:num w:numId="27" w16cid:durableId="1098328728">
    <w:abstractNumId w:val="10"/>
  </w:num>
  <w:num w:numId="28" w16cid:durableId="1075935572">
    <w:abstractNumId w:val="14"/>
  </w:num>
  <w:num w:numId="29" w16cid:durableId="169214261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formsDesig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14870"/>
    <w:rsid w:val="000173A4"/>
    <w:rsid w:val="0002167F"/>
    <w:rsid w:val="000230A6"/>
    <w:rsid w:val="0002463B"/>
    <w:rsid w:val="00031C23"/>
    <w:rsid w:val="00034496"/>
    <w:rsid w:val="0003476E"/>
    <w:rsid w:val="0004201A"/>
    <w:rsid w:val="00044417"/>
    <w:rsid w:val="0004572F"/>
    <w:rsid w:val="00047122"/>
    <w:rsid w:val="00050F57"/>
    <w:rsid w:val="00055442"/>
    <w:rsid w:val="00064BFA"/>
    <w:rsid w:val="000768A6"/>
    <w:rsid w:val="00077443"/>
    <w:rsid w:val="00083317"/>
    <w:rsid w:val="00084431"/>
    <w:rsid w:val="000908DB"/>
    <w:rsid w:val="00091ABF"/>
    <w:rsid w:val="00093003"/>
    <w:rsid w:val="0009323A"/>
    <w:rsid w:val="00093D4B"/>
    <w:rsid w:val="000A0F11"/>
    <w:rsid w:val="000A7676"/>
    <w:rsid w:val="000B46CB"/>
    <w:rsid w:val="000B5C17"/>
    <w:rsid w:val="000B6B6E"/>
    <w:rsid w:val="000C27F4"/>
    <w:rsid w:val="000C5069"/>
    <w:rsid w:val="000C664B"/>
    <w:rsid w:val="000C77B2"/>
    <w:rsid w:val="000D0140"/>
    <w:rsid w:val="000E08C1"/>
    <w:rsid w:val="000F1E83"/>
    <w:rsid w:val="000F30E8"/>
    <w:rsid w:val="000F3263"/>
    <w:rsid w:val="000F398F"/>
    <w:rsid w:val="000F3DE1"/>
    <w:rsid w:val="000F7859"/>
    <w:rsid w:val="00100E01"/>
    <w:rsid w:val="00121986"/>
    <w:rsid w:val="0012377D"/>
    <w:rsid w:val="00124A40"/>
    <w:rsid w:val="0012791F"/>
    <w:rsid w:val="00131D8E"/>
    <w:rsid w:val="0013384D"/>
    <w:rsid w:val="001362F9"/>
    <w:rsid w:val="00151DD1"/>
    <w:rsid w:val="00151ED0"/>
    <w:rsid w:val="00152131"/>
    <w:rsid w:val="00154FED"/>
    <w:rsid w:val="001555C8"/>
    <w:rsid w:val="00164A62"/>
    <w:rsid w:val="00164AEC"/>
    <w:rsid w:val="001660B1"/>
    <w:rsid w:val="00177F64"/>
    <w:rsid w:val="001904C2"/>
    <w:rsid w:val="0019134C"/>
    <w:rsid w:val="001930B7"/>
    <w:rsid w:val="00194500"/>
    <w:rsid w:val="001A3B24"/>
    <w:rsid w:val="001B02BB"/>
    <w:rsid w:val="001B067D"/>
    <w:rsid w:val="001B2514"/>
    <w:rsid w:val="001B7321"/>
    <w:rsid w:val="001B7E5E"/>
    <w:rsid w:val="001C0218"/>
    <w:rsid w:val="001C62CB"/>
    <w:rsid w:val="001E5BDF"/>
    <w:rsid w:val="001E6646"/>
    <w:rsid w:val="001E7967"/>
    <w:rsid w:val="001F2F6E"/>
    <w:rsid w:val="001F43E2"/>
    <w:rsid w:val="001F7779"/>
    <w:rsid w:val="0020111D"/>
    <w:rsid w:val="00203A8F"/>
    <w:rsid w:val="00204904"/>
    <w:rsid w:val="002068E3"/>
    <w:rsid w:val="002138AD"/>
    <w:rsid w:val="00215AB2"/>
    <w:rsid w:val="002161B3"/>
    <w:rsid w:val="002168DC"/>
    <w:rsid w:val="00223425"/>
    <w:rsid w:val="0022672C"/>
    <w:rsid w:val="00231B76"/>
    <w:rsid w:val="0023394D"/>
    <w:rsid w:val="0023450C"/>
    <w:rsid w:val="00243A5E"/>
    <w:rsid w:val="002449CC"/>
    <w:rsid w:val="00254F3F"/>
    <w:rsid w:val="0026025E"/>
    <w:rsid w:val="002624E2"/>
    <w:rsid w:val="00266851"/>
    <w:rsid w:val="00273104"/>
    <w:rsid w:val="002832CF"/>
    <w:rsid w:val="0028341A"/>
    <w:rsid w:val="00283494"/>
    <w:rsid w:val="00286D4F"/>
    <w:rsid w:val="00291DF3"/>
    <w:rsid w:val="00292F80"/>
    <w:rsid w:val="002930B1"/>
    <w:rsid w:val="00294501"/>
    <w:rsid w:val="00294802"/>
    <w:rsid w:val="00294B86"/>
    <w:rsid w:val="00296C49"/>
    <w:rsid w:val="002A3504"/>
    <w:rsid w:val="002A4DB5"/>
    <w:rsid w:val="002A720A"/>
    <w:rsid w:val="002A7BDB"/>
    <w:rsid w:val="002B1653"/>
    <w:rsid w:val="002B3AE7"/>
    <w:rsid w:val="002B7E49"/>
    <w:rsid w:val="002C7D8F"/>
    <w:rsid w:val="002D0F24"/>
    <w:rsid w:val="002D194D"/>
    <w:rsid w:val="002E4CA4"/>
    <w:rsid w:val="002F02DE"/>
    <w:rsid w:val="002F2243"/>
    <w:rsid w:val="002F4625"/>
    <w:rsid w:val="002F53D8"/>
    <w:rsid w:val="00300B55"/>
    <w:rsid w:val="00300DAF"/>
    <w:rsid w:val="003044F2"/>
    <w:rsid w:val="00305277"/>
    <w:rsid w:val="00305472"/>
    <w:rsid w:val="00310BF7"/>
    <w:rsid w:val="00316E6E"/>
    <w:rsid w:val="0032092B"/>
    <w:rsid w:val="0032304E"/>
    <w:rsid w:val="003258D8"/>
    <w:rsid w:val="00340496"/>
    <w:rsid w:val="00340F60"/>
    <w:rsid w:val="00344024"/>
    <w:rsid w:val="00346152"/>
    <w:rsid w:val="003471B8"/>
    <w:rsid w:val="00351103"/>
    <w:rsid w:val="00353414"/>
    <w:rsid w:val="0035620F"/>
    <w:rsid w:val="003637C1"/>
    <w:rsid w:val="00365A0F"/>
    <w:rsid w:val="0037014B"/>
    <w:rsid w:val="003720C4"/>
    <w:rsid w:val="0037404A"/>
    <w:rsid w:val="00376B30"/>
    <w:rsid w:val="003778DA"/>
    <w:rsid w:val="00377E89"/>
    <w:rsid w:val="00380ED7"/>
    <w:rsid w:val="00381996"/>
    <w:rsid w:val="00381CEE"/>
    <w:rsid w:val="0038626C"/>
    <w:rsid w:val="0038718B"/>
    <w:rsid w:val="00392239"/>
    <w:rsid w:val="003A0C45"/>
    <w:rsid w:val="003A382D"/>
    <w:rsid w:val="003A659C"/>
    <w:rsid w:val="003B0D42"/>
    <w:rsid w:val="003B1218"/>
    <w:rsid w:val="003B3AA9"/>
    <w:rsid w:val="003B4F99"/>
    <w:rsid w:val="003B5A6E"/>
    <w:rsid w:val="003C17F0"/>
    <w:rsid w:val="003C4550"/>
    <w:rsid w:val="003C727F"/>
    <w:rsid w:val="003D0D73"/>
    <w:rsid w:val="003D1238"/>
    <w:rsid w:val="003D1E72"/>
    <w:rsid w:val="003E1816"/>
    <w:rsid w:val="003E1850"/>
    <w:rsid w:val="003E39E8"/>
    <w:rsid w:val="003E3A90"/>
    <w:rsid w:val="003E5B75"/>
    <w:rsid w:val="003E6CFD"/>
    <w:rsid w:val="003F14B6"/>
    <w:rsid w:val="003F181D"/>
    <w:rsid w:val="003F6470"/>
    <w:rsid w:val="003F7A68"/>
    <w:rsid w:val="004021B6"/>
    <w:rsid w:val="00414B2E"/>
    <w:rsid w:val="00423352"/>
    <w:rsid w:val="004241D7"/>
    <w:rsid w:val="00427D64"/>
    <w:rsid w:val="004416E4"/>
    <w:rsid w:val="00443C35"/>
    <w:rsid w:val="0044450C"/>
    <w:rsid w:val="00446082"/>
    <w:rsid w:val="004466BD"/>
    <w:rsid w:val="0045216D"/>
    <w:rsid w:val="00453513"/>
    <w:rsid w:val="004570E9"/>
    <w:rsid w:val="00457964"/>
    <w:rsid w:val="00467839"/>
    <w:rsid w:val="004723E3"/>
    <w:rsid w:val="0047315F"/>
    <w:rsid w:val="00474764"/>
    <w:rsid w:val="00484374"/>
    <w:rsid w:val="00487C78"/>
    <w:rsid w:val="00490EDF"/>
    <w:rsid w:val="00492BF7"/>
    <w:rsid w:val="00493823"/>
    <w:rsid w:val="00494558"/>
    <w:rsid w:val="004954CF"/>
    <w:rsid w:val="00496053"/>
    <w:rsid w:val="00496560"/>
    <w:rsid w:val="004969F6"/>
    <w:rsid w:val="00497C70"/>
    <w:rsid w:val="004A330A"/>
    <w:rsid w:val="004A5E18"/>
    <w:rsid w:val="004B1C66"/>
    <w:rsid w:val="004B3299"/>
    <w:rsid w:val="004B5D74"/>
    <w:rsid w:val="004B6FAE"/>
    <w:rsid w:val="004C1B8C"/>
    <w:rsid w:val="004C7154"/>
    <w:rsid w:val="004D369C"/>
    <w:rsid w:val="004D5599"/>
    <w:rsid w:val="004D5D03"/>
    <w:rsid w:val="004D72A7"/>
    <w:rsid w:val="004E2B73"/>
    <w:rsid w:val="004E3358"/>
    <w:rsid w:val="004E7E36"/>
    <w:rsid w:val="004E7F22"/>
    <w:rsid w:val="004F3F09"/>
    <w:rsid w:val="005005BE"/>
    <w:rsid w:val="005060B7"/>
    <w:rsid w:val="00511569"/>
    <w:rsid w:val="005123F1"/>
    <w:rsid w:val="005132CE"/>
    <w:rsid w:val="00520B77"/>
    <w:rsid w:val="005217A5"/>
    <w:rsid w:val="00526C5A"/>
    <w:rsid w:val="00526DB8"/>
    <w:rsid w:val="00527140"/>
    <w:rsid w:val="00527A35"/>
    <w:rsid w:val="005300BA"/>
    <w:rsid w:val="0053316C"/>
    <w:rsid w:val="0053360B"/>
    <w:rsid w:val="00533EA3"/>
    <w:rsid w:val="00537527"/>
    <w:rsid w:val="00550A3E"/>
    <w:rsid w:val="0055371E"/>
    <w:rsid w:val="00554125"/>
    <w:rsid w:val="00556225"/>
    <w:rsid w:val="00561B7B"/>
    <w:rsid w:val="0056541F"/>
    <w:rsid w:val="00565CE3"/>
    <w:rsid w:val="00565DE0"/>
    <w:rsid w:val="00566F70"/>
    <w:rsid w:val="00567623"/>
    <w:rsid w:val="005773F1"/>
    <w:rsid w:val="00580BC3"/>
    <w:rsid w:val="00581F47"/>
    <w:rsid w:val="00584447"/>
    <w:rsid w:val="00584D39"/>
    <w:rsid w:val="005850E5"/>
    <w:rsid w:val="00586042"/>
    <w:rsid w:val="00586FC1"/>
    <w:rsid w:val="005911D3"/>
    <w:rsid w:val="00591354"/>
    <w:rsid w:val="005913BE"/>
    <w:rsid w:val="00593BF0"/>
    <w:rsid w:val="005B23DA"/>
    <w:rsid w:val="005B61CC"/>
    <w:rsid w:val="005C0EAE"/>
    <w:rsid w:val="005C4AB3"/>
    <w:rsid w:val="005D3601"/>
    <w:rsid w:val="005D5777"/>
    <w:rsid w:val="005E0567"/>
    <w:rsid w:val="005E2275"/>
    <w:rsid w:val="005E5B65"/>
    <w:rsid w:val="005E6B84"/>
    <w:rsid w:val="005E6F71"/>
    <w:rsid w:val="005E71CA"/>
    <w:rsid w:val="005F4E7D"/>
    <w:rsid w:val="006056D0"/>
    <w:rsid w:val="00606095"/>
    <w:rsid w:val="0060647C"/>
    <w:rsid w:val="00607154"/>
    <w:rsid w:val="0062129A"/>
    <w:rsid w:val="006212F9"/>
    <w:rsid w:val="00625A44"/>
    <w:rsid w:val="0063324F"/>
    <w:rsid w:val="006422CD"/>
    <w:rsid w:val="00642474"/>
    <w:rsid w:val="006520CB"/>
    <w:rsid w:val="00653087"/>
    <w:rsid w:val="00654CD7"/>
    <w:rsid w:val="0066202A"/>
    <w:rsid w:val="00671A93"/>
    <w:rsid w:val="00681BAE"/>
    <w:rsid w:val="00683EC9"/>
    <w:rsid w:val="00686F1F"/>
    <w:rsid w:val="0069148B"/>
    <w:rsid w:val="0069260D"/>
    <w:rsid w:val="006A2126"/>
    <w:rsid w:val="006A40F4"/>
    <w:rsid w:val="006B0D6E"/>
    <w:rsid w:val="006B29E3"/>
    <w:rsid w:val="006B71BD"/>
    <w:rsid w:val="006C10B6"/>
    <w:rsid w:val="006C1C3A"/>
    <w:rsid w:val="006C688A"/>
    <w:rsid w:val="006D2799"/>
    <w:rsid w:val="006D543D"/>
    <w:rsid w:val="006E08CA"/>
    <w:rsid w:val="006E1608"/>
    <w:rsid w:val="006E1DA7"/>
    <w:rsid w:val="006E210F"/>
    <w:rsid w:val="006E25D5"/>
    <w:rsid w:val="006E52AC"/>
    <w:rsid w:val="006E771F"/>
    <w:rsid w:val="006F0376"/>
    <w:rsid w:val="006F1F35"/>
    <w:rsid w:val="006F27DC"/>
    <w:rsid w:val="006F6836"/>
    <w:rsid w:val="0070298A"/>
    <w:rsid w:val="007030EA"/>
    <w:rsid w:val="0070341F"/>
    <w:rsid w:val="0070491D"/>
    <w:rsid w:val="007102FC"/>
    <w:rsid w:val="0071042A"/>
    <w:rsid w:val="00715C64"/>
    <w:rsid w:val="00715E44"/>
    <w:rsid w:val="00722F7C"/>
    <w:rsid w:val="00723B8D"/>
    <w:rsid w:val="00732FBF"/>
    <w:rsid w:val="007345AB"/>
    <w:rsid w:val="00735CDA"/>
    <w:rsid w:val="007367BC"/>
    <w:rsid w:val="00741E1C"/>
    <w:rsid w:val="00742A34"/>
    <w:rsid w:val="00757584"/>
    <w:rsid w:val="0076267D"/>
    <w:rsid w:val="00764A7C"/>
    <w:rsid w:val="00775E2B"/>
    <w:rsid w:val="007800DA"/>
    <w:rsid w:val="007877CA"/>
    <w:rsid w:val="00787B7A"/>
    <w:rsid w:val="007923D7"/>
    <w:rsid w:val="00792C96"/>
    <w:rsid w:val="00795B6B"/>
    <w:rsid w:val="00796EA2"/>
    <w:rsid w:val="007978D6"/>
    <w:rsid w:val="007A1350"/>
    <w:rsid w:val="007A2507"/>
    <w:rsid w:val="007A3768"/>
    <w:rsid w:val="007B02B3"/>
    <w:rsid w:val="007B2920"/>
    <w:rsid w:val="007B41E6"/>
    <w:rsid w:val="007B57CF"/>
    <w:rsid w:val="007B6D70"/>
    <w:rsid w:val="007C0708"/>
    <w:rsid w:val="007C4245"/>
    <w:rsid w:val="007C6DEC"/>
    <w:rsid w:val="007D22FE"/>
    <w:rsid w:val="007D2869"/>
    <w:rsid w:val="007D2C2E"/>
    <w:rsid w:val="007D42C0"/>
    <w:rsid w:val="007E7D4F"/>
    <w:rsid w:val="007F56E3"/>
    <w:rsid w:val="00800504"/>
    <w:rsid w:val="00800B85"/>
    <w:rsid w:val="00801582"/>
    <w:rsid w:val="00802312"/>
    <w:rsid w:val="00803404"/>
    <w:rsid w:val="00810D6B"/>
    <w:rsid w:val="00813BA8"/>
    <w:rsid w:val="0081429E"/>
    <w:rsid w:val="00822442"/>
    <w:rsid w:val="00826175"/>
    <w:rsid w:val="00826B20"/>
    <w:rsid w:val="00834E1D"/>
    <w:rsid w:val="0083567B"/>
    <w:rsid w:val="00836A13"/>
    <w:rsid w:val="00841F02"/>
    <w:rsid w:val="008422D8"/>
    <w:rsid w:val="00852296"/>
    <w:rsid w:val="00852B41"/>
    <w:rsid w:val="00854666"/>
    <w:rsid w:val="008560BC"/>
    <w:rsid w:val="008632E3"/>
    <w:rsid w:val="00880B70"/>
    <w:rsid w:val="00883572"/>
    <w:rsid w:val="00884EE3"/>
    <w:rsid w:val="008873AD"/>
    <w:rsid w:val="00897B64"/>
    <w:rsid w:val="008B3458"/>
    <w:rsid w:val="008B77B5"/>
    <w:rsid w:val="008C047D"/>
    <w:rsid w:val="008C29FF"/>
    <w:rsid w:val="008C3456"/>
    <w:rsid w:val="008D084D"/>
    <w:rsid w:val="008D52DC"/>
    <w:rsid w:val="008E0412"/>
    <w:rsid w:val="008E15B5"/>
    <w:rsid w:val="008E3B7A"/>
    <w:rsid w:val="008E48D3"/>
    <w:rsid w:val="008E4971"/>
    <w:rsid w:val="008E7261"/>
    <w:rsid w:val="008E7E35"/>
    <w:rsid w:val="008F3543"/>
    <w:rsid w:val="008F66F2"/>
    <w:rsid w:val="008F6B59"/>
    <w:rsid w:val="00900730"/>
    <w:rsid w:val="00901612"/>
    <w:rsid w:val="0090318A"/>
    <w:rsid w:val="00905B30"/>
    <w:rsid w:val="00910126"/>
    <w:rsid w:val="00916652"/>
    <w:rsid w:val="009221FF"/>
    <w:rsid w:val="00924185"/>
    <w:rsid w:val="009308D2"/>
    <w:rsid w:val="00931E58"/>
    <w:rsid w:val="00931E80"/>
    <w:rsid w:val="009405D7"/>
    <w:rsid w:val="00942CA4"/>
    <w:rsid w:val="00945C84"/>
    <w:rsid w:val="0095075F"/>
    <w:rsid w:val="00950FCD"/>
    <w:rsid w:val="00954085"/>
    <w:rsid w:val="00954DDA"/>
    <w:rsid w:val="00956EE7"/>
    <w:rsid w:val="00957E40"/>
    <w:rsid w:val="009609D0"/>
    <w:rsid w:val="00961180"/>
    <w:rsid w:val="00971B2A"/>
    <w:rsid w:val="00971FD0"/>
    <w:rsid w:val="00974956"/>
    <w:rsid w:val="0097674E"/>
    <w:rsid w:val="00977ADF"/>
    <w:rsid w:val="00981263"/>
    <w:rsid w:val="009823CB"/>
    <w:rsid w:val="00984B77"/>
    <w:rsid w:val="009876DB"/>
    <w:rsid w:val="009911E0"/>
    <w:rsid w:val="0099488B"/>
    <w:rsid w:val="00995C5A"/>
    <w:rsid w:val="00996FBC"/>
    <w:rsid w:val="009A1C43"/>
    <w:rsid w:val="009A4CFC"/>
    <w:rsid w:val="009B00F1"/>
    <w:rsid w:val="009B2A2C"/>
    <w:rsid w:val="009B2CC5"/>
    <w:rsid w:val="009B613E"/>
    <w:rsid w:val="009C620E"/>
    <w:rsid w:val="009D319A"/>
    <w:rsid w:val="009D446A"/>
    <w:rsid w:val="009D7A66"/>
    <w:rsid w:val="009D7B12"/>
    <w:rsid w:val="009E100B"/>
    <w:rsid w:val="009E5319"/>
    <w:rsid w:val="009E721E"/>
    <w:rsid w:val="009F2FD2"/>
    <w:rsid w:val="009F36F7"/>
    <w:rsid w:val="009F5EDB"/>
    <w:rsid w:val="00A14118"/>
    <w:rsid w:val="00A14DCC"/>
    <w:rsid w:val="00A16FC7"/>
    <w:rsid w:val="00A1748B"/>
    <w:rsid w:val="00A30988"/>
    <w:rsid w:val="00A31262"/>
    <w:rsid w:val="00A33817"/>
    <w:rsid w:val="00A420A5"/>
    <w:rsid w:val="00A427D9"/>
    <w:rsid w:val="00A43227"/>
    <w:rsid w:val="00A45316"/>
    <w:rsid w:val="00A512C2"/>
    <w:rsid w:val="00A64397"/>
    <w:rsid w:val="00A67318"/>
    <w:rsid w:val="00A71063"/>
    <w:rsid w:val="00A732FE"/>
    <w:rsid w:val="00A73EB7"/>
    <w:rsid w:val="00A76CD2"/>
    <w:rsid w:val="00A777EC"/>
    <w:rsid w:val="00A77B1B"/>
    <w:rsid w:val="00A77F15"/>
    <w:rsid w:val="00A8554D"/>
    <w:rsid w:val="00A919A7"/>
    <w:rsid w:val="00A97861"/>
    <w:rsid w:val="00AA2796"/>
    <w:rsid w:val="00AA6164"/>
    <w:rsid w:val="00AB2C56"/>
    <w:rsid w:val="00AB3C75"/>
    <w:rsid w:val="00AB4CD4"/>
    <w:rsid w:val="00AB79D6"/>
    <w:rsid w:val="00AC03CB"/>
    <w:rsid w:val="00AE6E46"/>
    <w:rsid w:val="00AF0794"/>
    <w:rsid w:val="00AF2A31"/>
    <w:rsid w:val="00AF45C6"/>
    <w:rsid w:val="00AF4723"/>
    <w:rsid w:val="00AF5186"/>
    <w:rsid w:val="00AF5ABC"/>
    <w:rsid w:val="00AF6D77"/>
    <w:rsid w:val="00B02A4B"/>
    <w:rsid w:val="00B03357"/>
    <w:rsid w:val="00B06E22"/>
    <w:rsid w:val="00B07250"/>
    <w:rsid w:val="00B073CB"/>
    <w:rsid w:val="00B21C21"/>
    <w:rsid w:val="00B23480"/>
    <w:rsid w:val="00B36006"/>
    <w:rsid w:val="00B3619E"/>
    <w:rsid w:val="00B428C0"/>
    <w:rsid w:val="00B42F59"/>
    <w:rsid w:val="00B46843"/>
    <w:rsid w:val="00B47F21"/>
    <w:rsid w:val="00B542C4"/>
    <w:rsid w:val="00B55E32"/>
    <w:rsid w:val="00B61EF6"/>
    <w:rsid w:val="00B75329"/>
    <w:rsid w:val="00B7632B"/>
    <w:rsid w:val="00B92596"/>
    <w:rsid w:val="00B96127"/>
    <w:rsid w:val="00BA11A7"/>
    <w:rsid w:val="00BB1B45"/>
    <w:rsid w:val="00BB67E3"/>
    <w:rsid w:val="00BB7E7B"/>
    <w:rsid w:val="00BC39C1"/>
    <w:rsid w:val="00BC6CF4"/>
    <w:rsid w:val="00BD0880"/>
    <w:rsid w:val="00BD1EC6"/>
    <w:rsid w:val="00BD284E"/>
    <w:rsid w:val="00BD6762"/>
    <w:rsid w:val="00BE15AD"/>
    <w:rsid w:val="00BE237B"/>
    <w:rsid w:val="00BE7813"/>
    <w:rsid w:val="00BF0CFF"/>
    <w:rsid w:val="00BF35E8"/>
    <w:rsid w:val="00BF5003"/>
    <w:rsid w:val="00C01DCB"/>
    <w:rsid w:val="00C03FE1"/>
    <w:rsid w:val="00C10198"/>
    <w:rsid w:val="00C17349"/>
    <w:rsid w:val="00C20FC2"/>
    <w:rsid w:val="00C21A7D"/>
    <w:rsid w:val="00C34A03"/>
    <w:rsid w:val="00C34BC2"/>
    <w:rsid w:val="00C352F4"/>
    <w:rsid w:val="00C402F2"/>
    <w:rsid w:val="00C4052E"/>
    <w:rsid w:val="00C41D29"/>
    <w:rsid w:val="00C43682"/>
    <w:rsid w:val="00C438A2"/>
    <w:rsid w:val="00C445C7"/>
    <w:rsid w:val="00C60BB6"/>
    <w:rsid w:val="00C619FA"/>
    <w:rsid w:val="00C61E86"/>
    <w:rsid w:val="00C669DF"/>
    <w:rsid w:val="00C672E2"/>
    <w:rsid w:val="00C67632"/>
    <w:rsid w:val="00C704B2"/>
    <w:rsid w:val="00C75411"/>
    <w:rsid w:val="00C80F9F"/>
    <w:rsid w:val="00C820A3"/>
    <w:rsid w:val="00C84E4F"/>
    <w:rsid w:val="00C87E44"/>
    <w:rsid w:val="00C947D6"/>
    <w:rsid w:val="00C94DE0"/>
    <w:rsid w:val="00CA4AC0"/>
    <w:rsid w:val="00CA6646"/>
    <w:rsid w:val="00CB100B"/>
    <w:rsid w:val="00CB3A75"/>
    <w:rsid w:val="00CC4A88"/>
    <w:rsid w:val="00CC57E9"/>
    <w:rsid w:val="00CC5B5B"/>
    <w:rsid w:val="00CD0DC5"/>
    <w:rsid w:val="00CD12A0"/>
    <w:rsid w:val="00CD4DFB"/>
    <w:rsid w:val="00CD5F29"/>
    <w:rsid w:val="00CF3DB4"/>
    <w:rsid w:val="00CF41FE"/>
    <w:rsid w:val="00D026C8"/>
    <w:rsid w:val="00D0314C"/>
    <w:rsid w:val="00D0318A"/>
    <w:rsid w:val="00D04270"/>
    <w:rsid w:val="00D12BD7"/>
    <w:rsid w:val="00D21A5C"/>
    <w:rsid w:val="00D2317A"/>
    <w:rsid w:val="00D23281"/>
    <w:rsid w:val="00D33368"/>
    <w:rsid w:val="00D33785"/>
    <w:rsid w:val="00D34D4E"/>
    <w:rsid w:val="00D37547"/>
    <w:rsid w:val="00D44E0E"/>
    <w:rsid w:val="00D46624"/>
    <w:rsid w:val="00D467F8"/>
    <w:rsid w:val="00D46877"/>
    <w:rsid w:val="00D56F06"/>
    <w:rsid w:val="00D57671"/>
    <w:rsid w:val="00D617E2"/>
    <w:rsid w:val="00D650EE"/>
    <w:rsid w:val="00D71AFE"/>
    <w:rsid w:val="00D74BE4"/>
    <w:rsid w:val="00D74C60"/>
    <w:rsid w:val="00D80632"/>
    <w:rsid w:val="00D84789"/>
    <w:rsid w:val="00D8519B"/>
    <w:rsid w:val="00D931BB"/>
    <w:rsid w:val="00DA18E9"/>
    <w:rsid w:val="00DA2E34"/>
    <w:rsid w:val="00DA556F"/>
    <w:rsid w:val="00DA7A1B"/>
    <w:rsid w:val="00DB461F"/>
    <w:rsid w:val="00DC090A"/>
    <w:rsid w:val="00DC5248"/>
    <w:rsid w:val="00DD61F6"/>
    <w:rsid w:val="00DE1D6C"/>
    <w:rsid w:val="00DE2D47"/>
    <w:rsid w:val="00DF0EBB"/>
    <w:rsid w:val="00DF2369"/>
    <w:rsid w:val="00DF5B23"/>
    <w:rsid w:val="00E0025B"/>
    <w:rsid w:val="00E10481"/>
    <w:rsid w:val="00E154A4"/>
    <w:rsid w:val="00E16CB3"/>
    <w:rsid w:val="00E241CC"/>
    <w:rsid w:val="00E277AE"/>
    <w:rsid w:val="00E30A16"/>
    <w:rsid w:val="00E33E77"/>
    <w:rsid w:val="00E35F0C"/>
    <w:rsid w:val="00E37C8C"/>
    <w:rsid w:val="00E43715"/>
    <w:rsid w:val="00E43E5B"/>
    <w:rsid w:val="00E54621"/>
    <w:rsid w:val="00E55D19"/>
    <w:rsid w:val="00E5667D"/>
    <w:rsid w:val="00E56AFF"/>
    <w:rsid w:val="00E60E1C"/>
    <w:rsid w:val="00E64DAD"/>
    <w:rsid w:val="00E656E4"/>
    <w:rsid w:val="00E70F05"/>
    <w:rsid w:val="00E80335"/>
    <w:rsid w:val="00E82F66"/>
    <w:rsid w:val="00E856B5"/>
    <w:rsid w:val="00E96680"/>
    <w:rsid w:val="00E97474"/>
    <w:rsid w:val="00EA0B19"/>
    <w:rsid w:val="00EA1096"/>
    <w:rsid w:val="00EA6065"/>
    <w:rsid w:val="00EA7892"/>
    <w:rsid w:val="00EB319A"/>
    <w:rsid w:val="00EB7855"/>
    <w:rsid w:val="00EC4560"/>
    <w:rsid w:val="00EC73AF"/>
    <w:rsid w:val="00EC788B"/>
    <w:rsid w:val="00ED606D"/>
    <w:rsid w:val="00ED76B5"/>
    <w:rsid w:val="00EE0578"/>
    <w:rsid w:val="00EE2262"/>
    <w:rsid w:val="00EF2613"/>
    <w:rsid w:val="00EF2734"/>
    <w:rsid w:val="00EF5830"/>
    <w:rsid w:val="00F013BB"/>
    <w:rsid w:val="00F03202"/>
    <w:rsid w:val="00F1002C"/>
    <w:rsid w:val="00F1006C"/>
    <w:rsid w:val="00F1081A"/>
    <w:rsid w:val="00F23110"/>
    <w:rsid w:val="00F30404"/>
    <w:rsid w:val="00F32FC4"/>
    <w:rsid w:val="00F34229"/>
    <w:rsid w:val="00F34749"/>
    <w:rsid w:val="00F37D01"/>
    <w:rsid w:val="00F40B28"/>
    <w:rsid w:val="00F410EF"/>
    <w:rsid w:val="00F42354"/>
    <w:rsid w:val="00F44E53"/>
    <w:rsid w:val="00F47BA0"/>
    <w:rsid w:val="00F504D7"/>
    <w:rsid w:val="00F54604"/>
    <w:rsid w:val="00F55BAD"/>
    <w:rsid w:val="00F56123"/>
    <w:rsid w:val="00F60CC9"/>
    <w:rsid w:val="00F61366"/>
    <w:rsid w:val="00F61708"/>
    <w:rsid w:val="00F65AED"/>
    <w:rsid w:val="00F66944"/>
    <w:rsid w:val="00F7194A"/>
    <w:rsid w:val="00F731AE"/>
    <w:rsid w:val="00F77B0E"/>
    <w:rsid w:val="00F852E8"/>
    <w:rsid w:val="00F855D9"/>
    <w:rsid w:val="00F90098"/>
    <w:rsid w:val="00F951E1"/>
    <w:rsid w:val="00F96FFB"/>
    <w:rsid w:val="00F97F05"/>
    <w:rsid w:val="00FA01C6"/>
    <w:rsid w:val="00FA3EFD"/>
    <w:rsid w:val="00FA597A"/>
    <w:rsid w:val="00FA6C6F"/>
    <w:rsid w:val="00FB4A87"/>
    <w:rsid w:val="00FB781E"/>
    <w:rsid w:val="00FC37EA"/>
    <w:rsid w:val="00FD086C"/>
    <w:rsid w:val="00FD2BE8"/>
    <w:rsid w:val="00FD69B6"/>
    <w:rsid w:val="00FE1D3F"/>
    <w:rsid w:val="00FE2BA3"/>
    <w:rsid w:val="00FE2EF6"/>
    <w:rsid w:val="00FE635B"/>
    <w:rsid w:val="00FE72FC"/>
    <w:rsid w:val="00FF08AA"/>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1"/>
    <o:shapelayout v:ext="edit">
      <o:idmap v:ext="edit" data="1"/>
    </o:shapelayout>
  </w:shapeDefaults>
  <w:decimalSymbol w:val=","/>
  <w:listSeparator w:val=";"/>
  <w14:docId w14:val="5C507E4F"/>
  <w15:docId w15:val="{97E9FF50-275A-416D-8A27-67E125EA0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7547"/>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E43715"/>
    <w:pPr>
      <w:tabs>
        <w:tab w:val="left" w:pos="8789"/>
        <w:tab w:val="right" w:leader="dot" w:pos="9356"/>
      </w:tabs>
      <w:spacing w:after="240"/>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rsid w:val="00537527"/>
    <w:pPr>
      <w:spacing w:before="100" w:beforeAutospacing="1" w:after="100" w:afterAutospacing="1"/>
    </w:pPr>
  </w:style>
  <w:style w:type="paragraph" w:customStyle="1" w:styleId="Pa5">
    <w:name w:val="Pa5"/>
    <w:basedOn w:val="a"/>
    <w:next w:val="a"/>
    <w:rsid w:val="00B073CB"/>
    <w:pPr>
      <w:autoSpaceDE w:val="0"/>
      <w:autoSpaceDN w:val="0"/>
      <w:adjustRightInd w:val="0"/>
      <w:spacing w:line="211" w:lineRule="atLeast"/>
    </w:pPr>
    <w:rPr>
      <w:rFonts w:ascii="PetersburgC" w:hAnsi="PetersburgC"/>
    </w:rPr>
  </w:style>
  <w:style w:type="table" w:customStyle="1" w:styleId="5">
    <w:name w:val="Сетка таблицы5"/>
    <w:basedOn w:val="a1"/>
    <w:next w:val="a3"/>
    <w:rsid w:val="005E2275"/>
    <w:pPr>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3"/>
    <w:uiPriority w:val="39"/>
    <w:rsid w:val="004C71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3"/>
    <w:uiPriority w:val="39"/>
    <w:rsid w:val="003871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spacing">
    <w:name w:val="x_x_x_x_msonospacing"/>
    <w:basedOn w:val="a"/>
    <w:rsid w:val="00381996"/>
    <w:rPr>
      <w:rFonts w:ascii="Calibri" w:eastAsia="Calibri" w:hAnsi="Calibri" w:cs="Calibri"/>
      <w:sz w:val="22"/>
      <w:szCs w:val="22"/>
    </w:rPr>
  </w:style>
  <w:style w:type="character" w:styleId="af9">
    <w:name w:val="Unresolved Mention"/>
    <w:basedOn w:val="a0"/>
    <w:uiPriority w:val="99"/>
    <w:semiHidden/>
    <w:unhideWhenUsed/>
    <w:rsid w:val="006071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818781">
      <w:bodyDiv w:val="1"/>
      <w:marLeft w:val="0"/>
      <w:marRight w:val="0"/>
      <w:marTop w:val="0"/>
      <w:marBottom w:val="0"/>
      <w:divBdr>
        <w:top w:val="none" w:sz="0" w:space="0" w:color="auto"/>
        <w:left w:val="none" w:sz="0" w:space="0" w:color="auto"/>
        <w:bottom w:val="none" w:sz="0" w:space="0" w:color="auto"/>
        <w:right w:val="none" w:sz="0" w:space="0" w:color="auto"/>
      </w:divBdr>
    </w:div>
    <w:div w:id="483745062">
      <w:bodyDiv w:val="1"/>
      <w:marLeft w:val="0"/>
      <w:marRight w:val="0"/>
      <w:marTop w:val="0"/>
      <w:marBottom w:val="0"/>
      <w:divBdr>
        <w:top w:val="none" w:sz="0" w:space="0" w:color="auto"/>
        <w:left w:val="none" w:sz="0" w:space="0" w:color="auto"/>
        <w:bottom w:val="none" w:sz="0" w:space="0" w:color="auto"/>
        <w:right w:val="none" w:sz="0" w:space="0" w:color="auto"/>
      </w:divBdr>
    </w:div>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624430212">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456462">
      <w:bodyDiv w:val="1"/>
      <w:marLeft w:val="0"/>
      <w:marRight w:val="0"/>
      <w:marTop w:val="0"/>
      <w:marBottom w:val="0"/>
      <w:divBdr>
        <w:top w:val="none" w:sz="0" w:space="0" w:color="auto"/>
        <w:left w:val="none" w:sz="0" w:space="0" w:color="auto"/>
        <w:bottom w:val="none" w:sz="0" w:space="0" w:color="auto"/>
        <w:right w:val="none" w:sz="0" w:space="0" w:color="auto"/>
      </w:divBdr>
    </w:div>
    <w:div w:id="1317495409">
      <w:bodyDiv w:val="1"/>
      <w:marLeft w:val="0"/>
      <w:marRight w:val="0"/>
      <w:marTop w:val="0"/>
      <w:marBottom w:val="0"/>
      <w:divBdr>
        <w:top w:val="none" w:sz="0" w:space="0" w:color="auto"/>
        <w:left w:val="none" w:sz="0" w:space="0" w:color="auto"/>
        <w:bottom w:val="none" w:sz="0" w:space="0" w:color="auto"/>
        <w:right w:val="none" w:sz="0" w:space="0" w:color="auto"/>
      </w:divBdr>
    </w:div>
    <w:div w:id="1729450127">
      <w:bodyDiv w:val="1"/>
      <w:marLeft w:val="0"/>
      <w:marRight w:val="0"/>
      <w:marTop w:val="0"/>
      <w:marBottom w:val="0"/>
      <w:divBdr>
        <w:top w:val="none" w:sz="0" w:space="0" w:color="auto"/>
        <w:left w:val="none" w:sz="0" w:space="0" w:color="auto"/>
        <w:bottom w:val="none" w:sz="0" w:space="0" w:color="auto"/>
        <w:right w:val="none" w:sz="0" w:space="0" w:color="auto"/>
      </w:divBdr>
    </w:div>
    <w:div w:id="206590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http://fen.distant.ru/test/math/1/1.06/06-01-3.gif" TargetMode="External"/><Relationship Id="rId117" Type="http://schemas.openxmlformats.org/officeDocument/2006/relationships/hyperlink" Target="http://www.cbr.ru/" TargetMode="External"/><Relationship Id="rId21" Type="http://schemas.openxmlformats.org/officeDocument/2006/relationships/image" Target="media/image10.png"/><Relationship Id="rId42" Type="http://schemas.openxmlformats.org/officeDocument/2006/relationships/image" Target="media/image21.wmf"/><Relationship Id="rId47" Type="http://schemas.openxmlformats.org/officeDocument/2006/relationships/oleObject" Target="embeddings/oleObject5.bin"/><Relationship Id="rId63" Type="http://schemas.openxmlformats.org/officeDocument/2006/relationships/oleObject" Target="embeddings/oleObject13.bin"/><Relationship Id="rId68" Type="http://schemas.openxmlformats.org/officeDocument/2006/relationships/image" Target="media/image34.wmf"/><Relationship Id="rId84" Type="http://schemas.openxmlformats.org/officeDocument/2006/relationships/image" Target="media/image42.wmf"/><Relationship Id="rId89" Type="http://schemas.openxmlformats.org/officeDocument/2006/relationships/image" Target="media/image45.png"/><Relationship Id="rId112" Type="http://schemas.openxmlformats.org/officeDocument/2006/relationships/image" Target="media/image60.wmf"/><Relationship Id="rId16" Type="http://schemas.openxmlformats.org/officeDocument/2006/relationships/image" Target="media/image6.wmf"/><Relationship Id="rId107" Type="http://schemas.openxmlformats.org/officeDocument/2006/relationships/image" Target="media/image57.wmf"/><Relationship Id="rId11" Type="http://schemas.openxmlformats.org/officeDocument/2006/relationships/oleObject" Target="embeddings/oleObject1.bin"/><Relationship Id="rId32" Type="http://schemas.openxmlformats.org/officeDocument/2006/relationships/image" Target="http://fen.distant.ru/test/math/2/2.06/2-06-01-1.gif" TargetMode="External"/><Relationship Id="rId37" Type="http://schemas.openxmlformats.org/officeDocument/2006/relationships/image" Target="media/image18.png"/><Relationship Id="rId53" Type="http://schemas.openxmlformats.org/officeDocument/2006/relationships/oleObject" Target="embeddings/oleObject8.bin"/><Relationship Id="rId58" Type="http://schemas.openxmlformats.org/officeDocument/2006/relationships/image" Target="media/image30.wmf"/><Relationship Id="rId74" Type="http://schemas.openxmlformats.org/officeDocument/2006/relationships/image" Target="media/image37.wmf"/><Relationship Id="rId79" Type="http://schemas.openxmlformats.org/officeDocument/2006/relationships/oleObject" Target="embeddings/oleObject22.bin"/><Relationship Id="rId102" Type="http://schemas.openxmlformats.org/officeDocument/2006/relationships/image" Target="media/image53.wmf"/><Relationship Id="rId123"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image" Target="media/image46.wmf"/><Relationship Id="rId95" Type="http://schemas.openxmlformats.org/officeDocument/2006/relationships/oleObject" Target="embeddings/oleObject28.bin"/><Relationship Id="rId22" Type="http://schemas.openxmlformats.org/officeDocument/2006/relationships/image" Target="http://fen.distant.ru/test/math/1/1.06/06-01-1.gif" TargetMode="External"/><Relationship Id="rId27" Type="http://schemas.openxmlformats.org/officeDocument/2006/relationships/image" Target="media/image13.png"/><Relationship Id="rId43" Type="http://schemas.openxmlformats.org/officeDocument/2006/relationships/image" Target="media/image22.wmf"/><Relationship Id="rId48" Type="http://schemas.openxmlformats.org/officeDocument/2006/relationships/image" Target="media/image25.wmf"/><Relationship Id="rId64" Type="http://schemas.openxmlformats.org/officeDocument/2006/relationships/image" Target="media/image33.wmf"/><Relationship Id="rId69" Type="http://schemas.openxmlformats.org/officeDocument/2006/relationships/oleObject" Target="embeddings/oleObject17.bin"/><Relationship Id="rId113" Type="http://schemas.openxmlformats.org/officeDocument/2006/relationships/oleObject" Target="embeddings/oleObject35.bin"/><Relationship Id="rId118" Type="http://schemas.openxmlformats.org/officeDocument/2006/relationships/hyperlink" Target="http://org.fa.ru" TargetMode="External"/><Relationship Id="rId80" Type="http://schemas.openxmlformats.org/officeDocument/2006/relationships/image" Target="media/image40.wmf"/><Relationship Id="rId85" Type="http://schemas.openxmlformats.org/officeDocument/2006/relationships/image" Target="media/image43.wmf"/><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image" Target="media/image16.png"/><Relationship Id="rId38" Type="http://schemas.openxmlformats.org/officeDocument/2006/relationships/image" Target="http://fen.distant.ru/test/math/2/2.06/2-06-01-4.gif" TargetMode="External"/><Relationship Id="rId59" Type="http://schemas.openxmlformats.org/officeDocument/2006/relationships/oleObject" Target="embeddings/oleObject11.bin"/><Relationship Id="rId103" Type="http://schemas.openxmlformats.org/officeDocument/2006/relationships/image" Target="media/image54.wmf"/><Relationship Id="rId108" Type="http://schemas.openxmlformats.org/officeDocument/2006/relationships/oleObject" Target="embeddings/oleObject33.bin"/><Relationship Id="rId124" Type="http://schemas.openxmlformats.org/officeDocument/2006/relationships/fontTable" Target="fontTable.xml"/><Relationship Id="rId54" Type="http://schemas.openxmlformats.org/officeDocument/2006/relationships/image" Target="media/image28.wmf"/><Relationship Id="rId70" Type="http://schemas.openxmlformats.org/officeDocument/2006/relationships/image" Target="media/image35.wmf"/><Relationship Id="rId75" Type="http://schemas.openxmlformats.org/officeDocument/2006/relationships/oleObject" Target="embeddings/oleObject20.bin"/><Relationship Id="rId91" Type="http://schemas.openxmlformats.org/officeDocument/2006/relationships/image" Target="media/image47.png"/><Relationship Id="rId96"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1.png"/><Relationship Id="rId28" Type="http://schemas.openxmlformats.org/officeDocument/2006/relationships/image" Target="http://fen.distant.ru/test/math/1/1.06/06-01-4.gif" TargetMode="External"/><Relationship Id="rId49" Type="http://schemas.openxmlformats.org/officeDocument/2006/relationships/oleObject" Target="embeddings/oleObject6.bin"/><Relationship Id="rId114" Type="http://schemas.openxmlformats.org/officeDocument/2006/relationships/hyperlink" Target="http://org.fa.ru" TargetMode="External"/><Relationship Id="rId119" Type="http://schemas.openxmlformats.org/officeDocument/2006/relationships/hyperlink" Target="http://www.consultant.ru/" TargetMode="External"/><Relationship Id="rId44" Type="http://schemas.openxmlformats.org/officeDocument/2006/relationships/image" Target="media/image23.png"/><Relationship Id="rId60" Type="http://schemas.openxmlformats.org/officeDocument/2006/relationships/image" Target="media/image31.wmf"/><Relationship Id="rId65" Type="http://schemas.openxmlformats.org/officeDocument/2006/relationships/oleObject" Target="embeddings/oleObject14.bin"/><Relationship Id="rId81" Type="http://schemas.openxmlformats.org/officeDocument/2006/relationships/oleObject" Target="embeddings/oleObject23.bin"/><Relationship Id="rId86" Type="http://schemas.openxmlformats.org/officeDocument/2006/relationships/oleObject" Target="embeddings/oleObject25.bin"/><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9.png"/><Relationship Id="rId109" Type="http://schemas.openxmlformats.org/officeDocument/2006/relationships/image" Target="media/image58.png"/><Relationship Id="rId34" Type="http://schemas.openxmlformats.org/officeDocument/2006/relationships/image" Target="http://fen.distant.ru/test/math/2/2.06/2-06-01-2.gif" TargetMode="External"/><Relationship Id="rId50" Type="http://schemas.openxmlformats.org/officeDocument/2006/relationships/image" Target="media/image26.wmf"/><Relationship Id="rId55" Type="http://schemas.openxmlformats.org/officeDocument/2006/relationships/oleObject" Target="embeddings/oleObject9.bin"/><Relationship Id="rId76" Type="http://schemas.openxmlformats.org/officeDocument/2006/relationships/image" Target="media/image38.wmf"/><Relationship Id="rId97" Type="http://schemas.openxmlformats.org/officeDocument/2006/relationships/oleObject" Target="embeddings/oleObject29.bin"/><Relationship Id="rId104" Type="http://schemas.openxmlformats.org/officeDocument/2006/relationships/image" Target="media/image55.wmf"/><Relationship Id="rId120" Type="http://schemas.openxmlformats.org/officeDocument/2006/relationships/hyperlink" Target="http://www.gks.ru/" TargetMode="External"/><Relationship Id="rId125"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oleObject" Target="embeddings/oleObject18.bin"/><Relationship Id="rId92" Type="http://schemas.openxmlformats.org/officeDocument/2006/relationships/image" Target="media/image48.wmf"/><Relationship Id="rId2" Type="http://schemas.openxmlformats.org/officeDocument/2006/relationships/numbering" Target="numbering.xml"/><Relationship Id="rId29" Type="http://schemas.openxmlformats.org/officeDocument/2006/relationships/image" Target="media/image14.png"/><Relationship Id="rId24" Type="http://schemas.openxmlformats.org/officeDocument/2006/relationships/image" Target="http://fen.distant.ru/test/math/1/1.06/06-01-2.gif" TargetMode="External"/><Relationship Id="rId40" Type="http://schemas.openxmlformats.org/officeDocument/2006/relationships/image" Target="http://fen.distant.ru/test/math/2/2.06/2-06-01-5.gif" TargetMode="External"/><Relationship Id="rId45" Type="http://schemas.openxmlformats.org/officeDocument/2006/relationships/image" Target="http://fen.distant.ru/test/math/1/1.01/040.gif" TargetMode="External"/><Relationship Id="rId66" Type="http://schemas.openxmlformats.org/officeDocument/2006/relationships/oleObject" Target="embeddings/oleObject15.bin"/><Relationship Id="rId87" Type="http://schemas.openxmlformats.org/officeDocument/2006/relationships/image" Target="media/image44.wmf"/><Relationship Id="rId110" Type="http://schemas.openxmlformats.org/officeDocument/2006/relationships/image" Target="media/image59.wmf"/><Relationship Id="rId115" Type="http://schemas.openxmlformats.org/officeDocument/2006/relationships/hyperlink" Target="http://org.fa.ru" TargetMode="External"/><Relationship Id="rId61" Type="http://schemas.openxmlformats.org/officeDocument/2006/relationships/oleObject" Target="embeddings/oleObject12.bin"/><Relationship Id="rId82" Type="http://schemas.openxmlformats.org/officeDocument/2006/relationships/image" Target="media/image41.wmf"/><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http://fen.distant.ru/test/math/2/2.01/2-01-01-00.gif" TargetMode="External"/><Relationship Id="rId35" Type="http://schemas.openxmlformats.org/officeDocument/2006/relationships/image" Target="media/image17.png"/><Relationship Id="rId56" Type="http://schemas.openxmlformats.org/officeDocument/2006/relationships/image" Target="media/image29.wmf"/><Relationship Id="rId77" Type="http://schemas.openxmlformats.org/officeDocument/2006/relationships/oleObject" Target="embeddings/oleObject21.bin"/><Relationship Id="rId100" Type="http://schemas.openxmlformats.org/officeDocument/2006/relationships/image" Target="media/image52.wmf"/><Relationship Id="rId105" Type="http://schemas.openxmlformats.org/officeDocument/2006/relationships/image" Target="media/image56.wmf"/><Relationship Id="rId12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7.bin"/><Relationship Id="rId72" Type="http://schemas.openxmlformats.org/officeDocument/2006/relationships/image" Target="media/image36.wmf"/><Relationship Id="rId93" Type="http://schemas.openxmlformats.org/officeDocument/2006/relationships/oleObject" Target="embeddings/oleObject27.bin"/><Relationship Id="rId98" Type="http://schemas.openxmlformats.org/officeDocument/2006/relationships/image" Target="media/image51.wmf"/><Relationship Id="rId121" Type="http://schemas.openxmlformats.org/officeDocument/2006/relationships/hyperlink" Target="http://www.cbr.ru/" TargetMode="External"/><Relationship Id="rId3" Type="http://schemas.openxmlformats.org/officeDocument/2006/relationships/styles" Target="styles.xml"/><Relationship Id="rId25" Type="http://schemas.openxmlformats.org/officeDocument/2006/relationships/image" Target="media/image12.png"/><Relationship Id="rId46" Type="http://schemas.openxmlformats.org/officeDocument/2006/relationships/image" Target="media/image24.wmf"/><Relationship Id="rId67" Type="http://schemas.openxmlformats.org/officeDocument/2006/relationships/oleObject" Target="embeddings/oleObject16.bin"/><Relationship Id="rId116" Type="http://schemas.openxmlformats.org/officeDocument/2006/relationships/hyperlink" Target="http://window.edu.ru" TargetMode="External"/><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image" Target="media/image32.wmf"/><Relationship Id="rId83" Type="http://schemas.openxmlformats.org/officeDocument/2006/relationships/oleObject" Target="embeddings/oleObject24.bin"/><Relationship Id="rId88" Type="http://schemas.openxmlformats.org/officeDocument/2006/relationships/oleObject" Target="embeddings/oleObject26.bin"/><Relationship Id="rId111" Type="http://schemas.openxmlformats.org/officeDocument/2006/relationships/oleObject" Target="embeddings/oleObject34.bin"/><Relationship Id="rId15" Type="http://schemas.openxmlformats.org/officeDocument/2006/relationships/oleObject" Target="embeddings/oleObject3.bin"/><Relationship Id="rId36" Type="http://schemas.openxmlformats.org/officeDocument/2006/relationships/image" Target="http://fen.distant.ru/test/math/2/2.06/2-06-01-3.gif" TargetMode="External"/><Relationship Id="rId57" Type="http://schemas.openxmlformats.org/officeDocument/2006/relationships/oleObject" Target="embeddings/oleObject10.bin"/><Relationship Id="rId106" Type="http://schemas.openxmlformats.org/officeDocument/2006/relationships/oleObject" Target="embeddings/oleObject32.bin"/><Relationship Id="rId10" Type="http://schemas.openxmlformats.org/officeDocument/2006/relationships/image" Target="media/image3.wmf"/><Relationship Id="rId31" Type="http://schemas.openxmlformats.org/officeDocument/2006/relationships/image" Target="media/image15.png"/><Relationship Id="rId52" Type="http://schemas.openxmlformats.org/officeDocument/2006/relationships/image" Target="media/image27.wmf"/><Relationship Id="rId73" Type="http://schemas.openxmlformats.org/officeDocument/2006/relationships/oleObject" Target="embeddings/oleObject19.bin"/><Relationship Id="rId78" Type="http://schemas.openxmlformats.org/officeDocument/2006/relationships/image" Target="media/image39.wmf"/><Relationship Id="rId94" Type="http://schemas.openxmlformats.org/officeDocument/2006/relationships/image" Target="media/image49.wmf"/><Relationship Id="rId99" Type="http://schemas.openxmlformats.org/officeDocument/2006/relationships/oleObject" Target="embeddings/oleObject30.bin"/><Relationship Id="rId101" Type="http://schemas.openxmlformats.org/officeDocument/2006/relationships/oleObject" Target="embeddings/oleObject31.bin"/><Relationship Id="rId122"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
      <w:docPartPr>
        <w:name w:val="C3AC7D07C5604D96A7143383DC5891E4"/>
        <w:category>
          <w:name w:val="Общие"/>
          <w:gallery w:val="placeholder"/>
        </w:category>
        <w:types>
          <w:type w:val="bbPlcHdr"/>
        </w:types>
        <w:behaviors>
          <w:behavior w:val="content"/>
        </w:behaviors>
        <w:guid w:val="{D9182F82-37A3-4F10-8F7A-0E0C6DC90943}"/>
      </w:docPartPr>
      <w:docPartBody>
        <w:p w:rsidR="001D58F2" w:rsidRDefault="00E869E5" w:rsidP="00E869E5">
          <w:pPr>
            <w:pStyle w:val="C3AC7D07C5604D96A7143383DC5891E4"/>
          </w:pPr>
          <w:r w:rsidRPr="0088645F">
            <w:rPr>
              <w:rStyle w:val="a3"/>
            </w:rPr>
            <w:t>Место для ввода текста.</w:t>
          </w:r>
        </w:p>
      </w:docPartBody>
    </w:docPart>
    <w:docPart>
      <w:docPartPr>
        <w:name w:val="9069DAACB7D044F3A189377BD185800A"/>
        <w:category>
          <w:name w:val="Общие"/>
          <w:gallery w:val="placeholder"/>
        </w:category>
        <w:types>
          <w:type w:val="bbPlcHdr"/>
        </w:types>
        <w:behaviors>
          <w:behavior w:val="content"/>
        </w:behaviors>
        <w:guid w:val="{51DC5C9D-5CB6-405C-B59A-8EBA66ACA510}"/>
      </w:docPartPr>
      <w:docPartBody>
        <w:p w:rsidR="001D58F2" w:rsidRDefault="00E869E5" w:rsidP="00E869E5">
          <w:pPr>
            <w:pStyle w:val="9069DAACB7D044F3A189377BD185800A"/>
          </w:pPr>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Yu Gothic UI"/>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026E81"/>
    <w:rsid w:val="00152F39"/>
    <w:rsid w:val="00167E6E"/>
    <w:rsid w:val="001A67AF"/>
    <w:rsid w:val="001D58F2"/>
    <w:rsid w:val="002B5518"/>
    <w:rsid w:val="00317B26"/>
    <w:rsid w:val="00393F9C"/>
    <w:rsid w:val="00412C76"/>
    <w:rsid w:val="00456B98"/>
    <w:rsid w:val="004734E0"/>
    <w:rsid w:val="00534765"/>
    <w:rsid w:val="005E6DD5"/>
    <w:rsid w:val="006D7ECD"/>
    <w:rsid w:val="007C6A2C"/>
    <w:rsid w:val="007D617A"/>
    <w:rsid w:val="007E656D"/>
    <w:rsid w:val="008079E1"/>
    <w:rsid w:val="00822FE7"/>
    <w:rsid w:val="0096610E"/>
    <w:rsid w:val="00BB5806"/>
    <w:rsid w:val="00D019E4"/>
    <w:rsid w:val="00D204B5"/>
    <w:rsid w:val="00DE77A4"/>
    <w:rsid w:val="00E869E5"/>
    <w:rsid w:val="00EC7B35"/>
    <w:rsid w:val="00F1226D"/>
    <w:rsid w:val="00FF5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869E5"/>
    <w:rPr>
      <w:color w:val="808080"/>
    </w:rPr>
  </w:style>
  <w:style w:type="paragraph" w:customStyle="1" w:styleId="C3AC7D07C5604D96A7143383DC5891E4">
    <w:name w:val="C3AC7D07C5604D96A7143383DC5891E4"/>
    <w:rsid w:val="00E869E5"/>
    <w:pPr>
      <w:spacing w:after="160" w:line="259" w:lineRule="auto"/>
    </w:pPr>
  </w:style>
  <w:style w:type="paragraph" w:customStyle="1" w:styleId="9069DAACB7D044F3A189377BD185800A">
    <w:name w:val="9069DAACB7D044F3A189377BD185800A"/>
    <w:rsid w:val="00E869E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8B420-A236-464D-9652-69A1C6A7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35</Pages>
  <Words>10820</Words>
  <Characters>61677</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Кафедра</dc:creator>
  <cp:lastModifiedBy>kodium.orel@yandex.ru</cp:lastModifiedBy>
  <cp:revision>50</cp:revision>
  <cp:lastPrinted>2022-09-19T12:09:00Z</cp:lastPrinted>
  <dcterms:created xsi:type="dcterms:W3CDTF">2018-09-07T11:51:00Z</dcterms:created>
  <dcterms:modified xsi:type="dcterms:W3CDTF">2023-07-20T17:47:00Z</dcterms:modified>
</cp:coreProperties>
</file>